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305A7" w14:textId="37D7111D" w:rsidR="00DD67D7" w:rsidRDefault="00B71C43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C40265" wp14:editId="058C1818">
                <wp:simplePos x="0" y="0"/>
                <wp:positionH relativeFrom="column">
                  <wp:posOffset>289560</wp:posOffset>
                </wp:positionH>
                <wp:positionV relativeFrom="paragraph">
                  <wp:posOffset>100965</wp:posOffset>
                </wp:positionV>
                <wp:extent cx="5676900" cy="0"/>
                <wp:effectExtent l="0" t="19050" r="19050" b="19050"/>
                <wp:wrapNone/>
                <wp:docPr id="1" name="직선 연결선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69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299BD0" id="직선 연결선 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8pt,7.95pt" to="469.8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" strokecolor="#bfbfbf [2412]" strokeweight="3pt">
                <v:stroke joinstyle="miter"/>
              </v:line>
            </w:pict>
          </mc:Fallback>
        </mc:AlternateContent>
      </w:r>
    </w:p>
    <w:p w14:paraId="7DC79A53" w14:textId="286A64B4" w:rsidR="00B71C43" w:rsidRPr="00C74492" w:rsidRDefault="00B71C43" w:rsidP="00B71C43">
      <w:pPr>
        <w:spacing w:before="300" w:after="140"/>
        <w:jc w:val="center"/>
        <w:rPr>
          <w:b/>
          <w:bCs/>
          <w:sz w:val="32"/>
          <w:szCs w:val="32"/>
        </w:rPr>
      </w:pPr>
      <w:r w:rsidRPr="00C74492">
        <w:rPr>
          <w:rFonts w:hint="eastAsia"/>
          <w:b/>
          <w:bCs/>
          <w:sz w:val="32"/>
          <w:szCs w:val="32"/>
        </w:rPr>
        <w:t>K</w:t>
      </w:r>
      <w:r w:rsidRPr="00C74492">
        <w:rPr>
          <w:b/>
          <w:bCs/>
          <w:sz w:val="32"/>
          <w:szCs w:val="32"/>
        </w:rPr>
        <w:t>B</w:t>
      </w:r>
      <w:r w:rsidRPr="00C74492">
        <w:rPr>
          <w:rFonts w:hint="eastAsia"/>
          <w:b/>
          <w:bCs/>
          <w:sz w:val="32"/>
          <w:szCs w:val="32"/>
        </w:rPr>
        <w:t xml:space="preserve">스타즈 농구단 </w:t>
      </w:r>
      <w:r w:rsidR="00552999">
        <w:rPr>
          <w:rFonts w:hint="eastAsia"/>
          <w:b/>
          <w:bCs/>
          <w:sz w:val="32"/>
          <w:szCs w:val="32"/>
        </w:rPr>
        <w:t>유튜브 채널</w:t>
      </w:r>
      <w:r w:rsidR="00EB3DB4">
        <w:rPr>
          <w:rFonts w:hint="eastAsia"/>
          <w:b/>
          <w:bCs/>
          <w:sz w:val="32"/>
          <w:szCs w:val="32"/>
        </w:rPr>
        <w:t xml:space="preserve"> 부문</w:t>
      </w:r>
      <w:r w:rsidR="00552999">
        <w:rPr>
          <w:rFonts w:hint="eastAsia"/>
          <w:b/>
          <w:bCs/>
          <w:sz w:val="32"/>
          <w:szCs w:val="32"/>
        </w:rPr>
        <w:t xml:space="preserve"> </w:t>
      </w:r>
      <w:r w:rsidR="00C74492" w:rsidRPr="00C74492">
        <w:rPr>
          <w:rFonts w:hint="eastAsia"/>
          <w:b/>
          <w:bCs/>
          <w:sz w:val="32"/>
          <w:szCs w:val="32"/>
        </w:rPr>
        <w:t>운영</w:t>
      </w:r>
      <w:r w:rsidR="00FE35C6">
        <w:rPr>
          <w:rFonts w:hint="eastAsia"/>
          <w:b/>
          <w:bCs/>
          <w:sz w:val="32"/>
          <w:szCs w:val="32"/>
        </w:rPr>
        <w:t xml:space="preserve"> 대행</w:t>
      </w:r>
    </w:p>
    <w:p w14:paraId="48BF6DEE" w14:textId="50B8448D" w:rsidR="00B71C43" w:rsidRPr="00B71C43" w:rsidRDefault="00C74492" w:rsidP="00B71C43">
      <w:pPr>
        <w:spacing w:after="300"/>
        <w:jc w:val="center"/>
        <w:rPr>
          <w:b/>
          <w:bCs/>
          <w:sz w:val="56"/>
          <w:szCs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2DD11A" wp14:editId="3ECC567E">
                <wp:simplePos x="0" y="0"/>
                <wp:positionH relativeFrom="column">
                  <wp:posOffset>289560</wp:posOffset>
                </wp:positionH>
                <wp:positionV relativeFrom="paragraph">
                  <wp:posOffset>843280</wp:posOffset>
                </wp:positionV>
                <wp:extent cx="5676900" cy="0"/>
                <wp:effectExtent l="0" t="19050" r="19050" b="19050"/>
                <wp:wrapNone/>
                <wp:docPr id="17" name="직선 연결선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69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5B10F5" id="직선 연결선 17" o:spid="_x0000_s1026" style="position:absolute;left:0;text-align:lef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8pt,66.4pt" to="469.8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" strokecolor="#bfbfbf [2412]" strokeweight="3pt">
                <v:stroke joinstyle="miter"/>
              </v:line>
            </w:pict>
          </mc:Fallback>
        </mc:AlternateContent>
      </w:r>
      <w:r w:rsidR="00B71C43" w:rsidRPr="00B71C43">
        <w:rPr>
          <w:rFonts w:hint="eastAsia"/>
          <w:b/>
          <w:bCs/>
          <w:sz w:val="56"/>
          <w:szCs w:val="72"/>
        </w:rPr>
        <w:t>- 제 안 요 청 서</w:t>
      </w:r>
      <w:r w:rsidR="00B71C43" w:rsidRPr="00B71C43">
        <w:rPr>
          <w:b/>
          <w:bCs/>
          <w:sz w:val="56"/>
          <w:szCs w:val="72"/>
        </w:rPr>
        <w:t xml:space="preserve"> -</w:t>
      </w:r>
    </w:p>
    <w:p w14:paraId="5F4BF7A5" w14:textId="3E943ECC" w:rsidR="00B71C43" w:rsidRDefault="00B71C43"/>
    <w:p w14:paraId="3E804ADC" w14:textId="5E4AF3C7" w:rsidR="00B71C43" w:rsidRDefault="00B71C43"/>
    <w:p w14:paraId="4817158D" w14:textId="07305C25" w:rsidR="00B71C43" w:rsidRDefault="00B71C43"/>
    <w:p w14:paraId="52D691A3" w14:textId="4CA6CA17" w:rsidR="00B71C43" w:rsidRDefault="00B71C43"/>
    <w:p w14:paraId="239A03E5" w14:textId="794C1B32" w:rsidR="00B71C43" w:rsidRDefault="00B71C43"/>
    <w:p w14:paraId="608240E7" w14:textId="69BEB08B" w:rsidR="00B71C43" w:rsidRDefault="00B71C43"/>
    <w:p w14:paraId="3BE3221B" w14:textId="13A04A97" w:rsidR="00B71C43" w:rsidRDefault="00B71C43"/>
    <w:p w14:paraId="075A4FE3" w14:textId="2EB76074" w:rsidR="00B71C43" w:rsidRDefault="00B71C43"/>
    <w:p w14:paraId="4BFC0354" w14:textId="42C090B0" w:rsidR="00B71C43" w:rsidRPr="00B71C43" w:rsidRDefault="00B71C43" w:rsidP="00B71C43">
      <w:pPr>
        <w:jc w:val="center"/>
        <w:rPr>
          <w:b/>
          <w:bCs/>
          <w:sz w:val="44"/>
          <w:szCs w:val="48"/>
        </w:rPr>
      </w:pPr>
      <w:r w:rsidRPr="00B71C43">
        <w:rPr>
          <w:rFonts w:hint="eastAsia"/>
          <w:b/>
          <w:bCs/>
          <w:sz w:val="44"/>
          <w:szCs w:val="48"/>
        </w:rPr>
        <w:t>2</w:t>
      </w:r>
      <w:r w:rsidRPr="00B71C43">
        <w:rPr>
          <w:b/>
          <w:bCs/>
          <w:sz w:val="44"/>
          <w:szCs w:val="48"/>
        </w:rPr>
        <w:t>026.0</w:t>
      </w:r>
      <w:r w:rsidR="00EB3DB4">
        <w:rPr>
          <w:b/>
          <w:bCs/>
          <w:sz w:val="44"/>
          <w:szCs w:val="48"/>
        </w:rPr>
        <w:t>6</w:t>
      </w:r>
      <w:r w:rsidRPr="00B71C43">
        <w:rPr>
          <w:b/>
          <w:bCs/>
          <w:sz w:val="44"/>
          <w:szCs w:val="48"/>
        </w:rPr>
        <w:t>.</w:t>
      </w:r>
    </w:p>
    <w:p w14:paraId="2E35BDEC" w14:textId="5EC3CCCA" w:rsidR="00B71C43" w:rsidRDefault="00B71C43"/>
    <w:p w14:paraId="18945B38" w14:textId="0E7C3429" w:rsidR="00B71C43" w:rsidRDefault="00B71C43"/>
    <w:p w14:paraId="4DE9C0F1" w14:textId="1B9BB24C" w:rsidR="00B71C43" w:rsidRDefault="00B71C43"/>
    <w:p w14:paraId="3F13D1CB" w14:textId="76643DD2" w:rsidR="00B71C43" w:rsidRDefault="00B71C43"/>
    <w:p w14:paraId="7EA4A2C3" w14:textId="0D050E40" w:rsidR="00B71C43" w:rsidRDefault="00B71C43"/>
    <w:p w14:paraId="16006706" w14:textId="287D0661" w:rsidR="00B71C43" w:rsidRDefault="00B71C43"/>
    <w:p w14:paraId="7BE4A761" w14:textId="7376B0CC" w:rsidR="00B71C43" w:rsidRPr="00B71C43" w:rsidRDefault="00B71C43" w:rsidP="00B71C43">
      <w:pPr>
        <w:jc w:val="center"/>
        <w:rPr>
          <w:b/>
          <w:bCs/>
          <w:sz w:val="42"/>
          <w:szCs w:val="42"/>
        </w:rPr>
      </w:pPr>
      <w:r w:rsidRPr="00B71C43">
        <w:rPr>
          <w:rFonts w:hint="eastAsia"/>
          <w:b/>
          <w:bCs/>
          <w:sz w:val="42"/>
          <w:szCs w:val="42"/>
        </w:rPr>
        <w:t>K</w:t>
      </w:r>
      <w:r w:rsidRPr="00B71C43">
        <w:rPr>
          <w:b/>
          <w:bCs/>
          <w:sz w:val="42"/>
          <w:szCs w:val="42"/>
        </w:rPr>
        <w:t>B</w:t>
      </w:r>
      <w:r w:rsidRPr="00B71C43">
        <w:rPr>
          <w:rFonts w:hint="eastAsia"/>
          <w:b/>
          <w:bCs/>
          <w:sz w:val="42"/>
          <w:szCs w:val="42"/>
        </w:rPr>
        <w:t>국민은행 스타즈 농구단</w:t>
      </w:r>
    </w:p>
    <w:p w14:paraId="3B09F06B" w14:textId="2DC54EB6" w:rsidR="00B71C43" w:rsidRDefault="00B71C43"/>
    <w:p w14:paraId="056972E3" w14:textId="13E049FF" w:rsidR="00B71C43" w:rsidRDefault="00B71C43"/>
    <w:p w14:paraId="1E837A21" w14:textId="77777777" w:rsidR="00B71C43" w:rsidRDefault="00B71C43"/>
    <w:p w14:paraId="71574C58" w14:textId="514A574A" w:rsidR="002A1DBA" w:rsidRDefault="002A1DBA" w:rsidP="002A1DBA">
      <w:pPr>
        <w:spacing w:before="600" w:after="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B9A938B" wp14:editId="2A447479">
                <wp:simplePos x="0" y="0"/>
                <wp:positionH relativeFrom="column">
                  <wp:posOffset>10258</wp:posOffset>
                </wp:positionH>
                <wp:positionV relativeFrom="paragraph">
                  <wp:posOffset>191083</wp:posOffset>
                </wp:positionV>
                <wp:extent cx="5990897" cy="420279"/>
                <wp:effectExtent l="0" t="0" r="29210" b="18415"/>
                <wp:wrapNone/>
                <wp:docPr id="5" name="그룹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897" cy="420279"/>
                          <a:chOff x="-87" y="-48107"/>
                          <a:chExt cx="5318234" cy="478878"/>
                        </a:xfrm>
                        <a:solidFill>
                          <a:schemeClr val="bg1">
                            <a:lumMod val="75000"/>
                          </a:schemeClr>
                        </a:solidFill>
                      </wpg:grpSpPr>
                      <wps:wsp>
                        <wps:cNvPr id="3" name="직사각형 3"/>
                        <wps:cNvSpPr/>
                        <wps:spPr>
                          <a:xfrm>
                            <a:off x="0" y="-48107"/>
                            <a:ext cx="399664" cy="472749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1A1B7E" w14:textId="09EF12FC" w:rsidR="00B71C43" w:rsidRPr="00C653B9" w:rsidRDefault="00B71C43" w:rsidP="00B71C43">
                              <w:pPr>
                                <w:jc w:val="center"/>
                                <w:rPr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</w:pPr>
                              <w:r w:rsidRPr="00C653B9">
                                <w:rPr>
                                  <w:rFonts w:eastAsiaTheme="minorHAnsi"/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직선 연결선 4"/>
                        <wps:cNvCnPr/>
                        <wps:spPr>
                          <a:xfrm>
                            <a:off x="-87" y="430771"/>
                            <a:ext cx="5318234" cy="0"/>
                          </a:xfrm>
                          <a:prstGeom prst="line">
                            <a:avLst/>
                          </a:prstGeom>
                          <a:grp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9A938B" id="그룹 5" o:spid="_x0000_s1026" style="position:absolute;left:0;text-align:left;margin-left:.8pt;margin-top:15.05pt;width:471.7pt;height:33.1pt;z-index:251662336;mso-width-relative:margin;mso-height-relative:margin" coordorigin=",-481" coordsize="53182,4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">
                <v:rect id="직사각형 3" o:spid="_x0000_s1027" style="position:absolute;top:-481;width:3996;height:472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" filled="f" stroked="f" strokeweight="1pt">
                  <v:textbox inset=",0,,2mm">
                    <w:txbxContent>
                      <w:p w14:paraId="541A1B7E" w14:textId="09EF12FC" w:rsidR="00B71C43" w:rsidRPr="00C653B9" w:rsidRDefault="00B71C43" w:rsidP="00B71C43">
                        <w:pPr>
                          <w:jc w:val="center"/>
                          <w:rPr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</w:pPr>
                        <w:r w:rsidRPr="00C653B9">
                          <w:rPr>
                            <w:rFonts w:eastAsiaTheme="minorHAnsi"/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  <w:t>Ⅰ</w:t>
                        </w:r>
                      </w:p>
                    </w:txbxContent>
                  </v:textbox>
                </v:rect>
                <v:line id="직선 연결선 4" o:spid="_x0000_s1028" style="position:absolute;visibility:visible;mso-wrap-style:square" from="0,4307" to="53181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" strokecolor="#bfbfbf [2412]" strokeweight="1.5pt">
                  <v:stroke joinstyle="miter"/>
                </v:line>
              </v:group>
            </w:pict>
          </mc:Fallback>
        </mc:AlternateContent>
      </w:r>
    </w:p>
    <w:p w14:paraId="55A1DA3A" w14:textId="3CEC5374" w:rsidR="00B71C43" w:rsidRPr="002A1DBA" w:rsidRDefault="00B71C43" w:rsidP="002A1DBA">
      <w:pPr>
        <w:spacing w:after="0"/>
      </w:pPr>
      <w:r>
        <w:rPr>
          <w:rFonts w:hint="eastAsia"/>
        </w:rPr>
        <w:t xml:space="preserve"> </w:t>
      </w:r>
      <w:r>
        <w:t xml:space="preserve">     </w:t>
      </w:r>
      <w:r w:rsidR="002A1DBA">
        <w:rPr>
          <w:rFonts w:hint="eastAsia"/>
        </w:rPr>
        <w:t xml:space="preserve"> </w:t>
      </w:r>
      <w:r>
        <w:t xml:space="preserve"> </w:t>
      </w:r>
      <w:r w:rsidRPr="00B71C43">
        <w:rPr>
          <w:rFonts w:hint="eastAsia"/>
          <w:b/>
          <w:bCs/>
          <w:sz w:val="36"/>
          <w:szCs w:val="40"/>
        </w:rPr>
        <w:t>제안 개요</w:t>
      </w:r>
    </w:p>
    <w:p w14:paraId="7FE4B9A3" w14:textId="5BA34B41" w:rsidR="00B71C43" w:rsidRPr="002B1F8A" w:rsidRDefault="00B71C43" w:rsidP="002A1DBA">
      <w:pPr>
        <w:spacing w:before="400"/>
        <w:rPr>
          <w:b/>
          <w:bCs/>
          <w:sz w:val="24"/>
          <w:szCs w:val="24"/>
        </w:rPr>
      </w:pPr>
      <w:r w:rsidRPr="00B71C43">
        <w:rPr>
          <w:rFonts w:hint="eastAsia"/>
          <w:sz w:val="24"/>
          <w:szCs w:val="24"/>
        </w:rPr>
        <w:t xml:space="preserve"> </w:t>
      </w:r>
      <w:r w:rsidRPr="002B1F8A">
        <w:rPr>
          <w:b/>
          <w:bCs/>
          <w:sz w:val="24"/>
          <w:szCs w:val="24"/>
        </w:rPr>
        <w:t xml:space="preserve">1. </w:t>
      </w:r>
      <w:r w:rsidRPr="002B1F8A">
        <w:rPr>
          <w:rFonts w:hint="eastAsia"/>
          <w:b/>
          <w:bCs/>
          <w:sz w:val="24"/>
          <w:szCs w:val="24"/>
        </w:rPr>
        <w:t>입찰 개요</w:t>
      </w:r>
    </w:p>
    <w:p w14:paraId="228AE91D" w14:textId="6B446DD7" w:rsidR="002A1DBA" w:rsidRDefault="002A1DBA" w:rsidP="00A04A7E">
      <w:pPr>
        <w:spacing w:before="200" w:after="60"/>
        <w:ind w:firstLine="238"/>
        <w:rPr>
          <w:sz w:val="24"/>
          <w:szCs w:val="24"/>
        </w:rPr>
      </w:pPr>
      <w:r>
        <w:rPr>
          <w:sz w:val="24"/>
          <w:szCs w:val="24"/>
        </w:rPr>
        <w:t xml:space="preserve">가. </w:t>
      </w:r>
      <w:r>
        <w:rPr>
          <w:rFonts w:hint="eastAsia"/>
          <w:sz w:val="24"/>
          <w:szCs w:val="24"/>
        </w:rPr>
        <w:t>계</w:t>
      </w:r>
      <w:r w:rsidRPr="002A1DBA">
        <w:rPr>
          <w:rFonts w:hint="eastAsia"/>
          <w:sz w:val="34"/>
          <w:szCs w:val="34"/>
        </w:rPr>
        <w:t xml:space="preserve"> </w:t>
      </w:r>
      <w:r>
        <w:rPr>
          <w:rFonts w:hint="eastAsia"/>
          <w:sz w:val="24"/>
          <w:szCs w:val="24"/>
        </w:rPr>
        <w:t>약</w:t>
      </w:r>
      <w:r w:rsidRPr="002A1DBA">
        <w:rPr>
          <w:rFonts w:hint="eastAsia"/>
          <w:sz w:val="34"/>
          <w:szCs w:val="34"/>
        </w:rPr>
        <w:t xml:space="preserve"> </w:t>
      </w:r>
      <w:r>
        <w:rPr>
          <w:rFonts w:hint="eastAsia"/>
          <w:sz w:val="24"/>
          <w:szCs w:val="24"/>
        </w:rPr>
        <w:t>명: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K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스타즈 농구단</w:t>
      </w:r>
      <w:r w:rsidR="00EB3DB4">
        <w:rPr>
          <w:rFonts w:hint="eastAsia"/>
          <w:sz w:val="24"/>
          <w:szCs w:val="24"/>
        </w:rPr>
        <w:t xml:space="preserve"> 유튜브 채널</w:t>
      </w:r>
      <w:r>
        <w:rPr>
          <w:rFonts w:hint="eastAsia"/>
          <w:sz w:val="24"/>
          <w:szCs w:val="24"/>
        </w:rPr>
        <w:t xml:space="preserve"> 부문 </w:t>
      </w:r>
      <w:r w:rsidR="00FE35C6">
        <w:rPr>
          <w:rFonts w:hint="eastAsia"/>
          <w:sz w:val="24"/>
          <w:szCs w:val="24"/>
        </w:rPr>
        <w:t>운영 대행</w:t>
      </w:r>
    </w:p>
    <w:p w14:paraId="01058138" w14:textId="4E60BF7A" w:rsidR="002A1DBA" w:rsidRDefault="002A1DBA" w:rsidP="002A1DBA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나.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계약 주체: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한국여자농구연맹(이하 연맹)</w:t>
      </w:r>
    </w:p>
    <w:p w14:paraId="709E8A8D" w14:textId="3BD84FD3" w:rsidR="002A1DBA" w:rsidRDefault="002A1DBA" w:rsidP="002A1DBA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다.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소요 예산: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최대 </w:t>
      </w:r>
      <w:r w:rsidR="00B50EAE">
        <w:rPr>
          <w:sz w:val="24"/>
          <w:szCs w:val="24"/>
        </w:rPr>
        <w:t>98</w:t>
      </w:r>
      <w:r>
        <w:rPr>
          <w:rFonts w:hint="eastAsia"/>
          <w:sz w:val="24"/>
          <w:szCs w:val="24"/>
        </w:rPr>
        <w:t>백만원 이내(부가가치세 포함)</w:t>
      </w:r>
    </w:p>
    <w:p w14:paraId="47244B21" w14:textId="7B3FB2A1" w:rsidR="002A1DBA" w:rsidRDefault="002A1DBA" w:rsidP="002A1DBA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라</w:t>
      </w:r>
      <w:r>
        <w:rPr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계약 기간: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계약체결일~</w:t>
      </w:r>
      <w:r>
        <w:rPr>
          <w:sz w:val="24"/>
          <w:szCs w:val="24"/>
        </w:rPr>
        <w:t>2027.04.30.</w:t>
      </w:r>
    </w:p>
    <w:p w14:paraId="55B4B8A2" w14:textId="678EC651" w:rsidR="00A04B19" w:rsidRDefault="00A04B19" w:rsidP="002A1DBA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마.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입찰 방법: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제한경쟁입찰</w:t>
      </w:r>
    </w:p>
    <w:p w14:paraId="26457DFA" w14:textId="7FAD66E5" w:rsidR="002A1DBA" w:rsidRDefault="00A04B19" w:rsidP="002A1DBA">
      <w:pPr>
        <w:spacing w:after="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바</w:t>
      </w:r>
      <w:r w:rsidR="002A1DBA">
        <w:rPr>
          <w:rFonts w:hint="eastAsia"/>
          <w:sz w:val="24"/>
          <w:szCs w:val="24"/>
        </w:rPr>
        <w:t>.</w:t>
      </w:r>
      <w:r w:rsidR="002A1DBA">
        <w:rPr>
          <w:sz w:val="24"/>
          <w:szCs w:val="24"/>
        </w:rPr>
        <w:t xml:space="preserve"> </w:t>
      </w:r>
      <w:r w:rsidR="002A1DBA">
        <w:rPr>
          <w:rFonts w:hint="eastAsia"/>
          <w:sz w:val="24"/>
          <w:szCs w:val="24"/>
        </w:rPr>
        <w:t>계약 방법:</w:t>
      </w:r>
      <w:r w:rsidR="002A1DBA">
        <w:rPr>
          <w:sz w:val="24"/>
          <w:szCs w:val="24"/>
        </w:rPr>
        <w:t xml:space="preserve"> </w:t>
      </w:r>
      <w:r w:rsidR="002A1DBA">
        <w:rPr>
          <w:rFonts w:hint="eastAsia"/>
          <w:sz w:val="24"/>
          <w:szCs w:val="24"/>
        </w:rPr>
        <w:t>협상에 의한 계약(선정 업체 수</w:t>
      </w:r>
      <w:r w:rsidR="002A1DBA">
        <w:rPr>
          <w:sz w:val="24"/>
          <w:szCs w:val="24"/>
        </w:rPr>
        <w:t>: 1</w:t>
      </w:r>
      <w:r w:rsidR="002A1DBA">
        <w:rPr>
          <w:rFonts w:hint="eastAsia"/>
          <w:sz w:val="24"/>
          <w:szCs w:val="24"/>
        </w:rPr>
        <w:t>개 업체)</w:t>
      </w:r>
    </w:p>
    <w:p w14:paraId="536E669A" w14:textId="57935170" w:rsidR="00B71C43" w:rsidRPr="002B1F8A" w:rsidRDefault="00B71C43" w:rsidP="00A04A7E">
      <w:pPr>
        <w:spacing w:before="400"/>
        <w:rPr>
          <w:b/>
          <w:bCs/>
          <w:sz w:val="24"/>
          <w:szCs w:val="24"/>
        </w:rPr>
      </w:pPr>
      <w:r w:rsidRPr="002B1F8A">
        <w:rPr>
          <w:rFonts w:hint="eastAsia"/>
          <w:b/>
          <w:bCs/>
          <w:sz w:val="24"/>
          <w:szCs w:val="24"/>
        </w:rPr>
        <w:t>2</w:t>
      </w:r>
      <w:r w:rsidRPr="002B1F8A">
        <w:rPr>
          <w:b/>
          <w:bCs/>
          <w:sz w:val="24"/>
          <w:szCs w:val="24"/>
        </w:rPr>
        <w:t xml:space="preserve">. </w:t>
      </w:r>
      <w:r w:rsidRPr="002B1F8A">
        <w:rPr>
          <w:rFonts w:hint="eastAsia"/>
          <w:b/>
          <w:bCs/>
          <w:sz w:val="24"/>
          <w:szCs w:val="24"/>
        </w:rPr>
        <w:t>사업 개요</w:t>
      </w:r>
    </w:p>
    <w:p w14:paraId="152A9279" w14:textId="16C4A984" w:rsidR="00B71C43" w:rsidRDefault="00B71C43" w:rsidP="00B71C43">
      <w:pPr>
        <w:spacing w:after="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가.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목 적</w:t>
      </w:r>
    </w:p>
    <w:p w14:paraId="4F8AB167" w14:textId="7E5C6ECA" w:rsidR="00B71C43" w:rsidRDefault="00B71C43" w:rsidP="00B71C43">
      <w:pPr>
        <w:ind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>
        <w:rPr>
          <w:rFonts w:hint="eastAsia"/>
          <w:sz w:val="24"/>
          <w:szCs w:val="24"/>
        </w:rPr>
        <w:t>K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스타즈 농구단</w:t>
      </w:r>
      <w:r w:rsidR="00EB3DB4">
        <w:rPr>
          <w:rFonts w:hint="eastAsia"/>
          <w:sz w:val="24"/>
          <w:szCs w:val="24"/>
        </w:rPr>
        <w:t xml:space="preserve"> </w:t>
      </w:r>
      <w:r w:rsidR="0012224C">
        <w:rPr>
          <w:rFonts w:hint="eastAsia"/>
          <w:sz w:val="24"/>
          <w:szCs w:val="24"/>
        </w:rPr>
        <w:t>유튜브 채널</w:t>
      </w:r>
      <w:r w:rsidR="00F05058">
        <w:rPr>
          <w:rFonts w:hint="eastAsia"/>
          <w:sz w:val="24"/>
          <w:szCs w:val="24"/>
        </w:rPr>
        <w:t xml:space="preserve"> </w:t>
      </w:r>
      <w:r w:rsidR="00A9346E">
        <w:rPr>
          <w:rFonts w:hint="eastAsia"/>
          <w:sz w:val="24"/>
          <w:szCs w:val="24"/>
        </w:rPr>
        <w:t>전문성 확보를 통한</w:t>
      </w:r>
      <w:r w:rsidR="00F05058">
        <w:rPr>
          <w:rFonts w:hint="eastAsia"/>
          <w:sz w:val="24"/>
          <w:szCs w:val="24"/>
        </w:rPr>
        <w:t xml:space="preserve"> 디지털 팬 커뮤니케이션 확대</w:t>
      </w:r>
    </w:p>
    <w:p w14:paraId="03EEADF2" w14:textId="0EBA561D" w:rsidR="00B71C43" w:rsidRDefault="00B71C43" w:rsidP="00B71C43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나.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업무 범위</w:t>
      </w:r>
      <w:r w:rsidR="000D5E0F" w:rsidRPr="003D273B">
        <w:rPr>
          <w:rFonts w:hint="eastAsia"/>
          <w:b/>
          <w:bCs/>
          <w:sz w:val="24"/>
          <w:szCs w:val="24"/>
          <w:vertAlign w:val="superscript"/>
        </w:rPr>
        <w:t>주</w:t>
      </w:r>
      <w:r w:rsidR="000D5E0F" w:rsidRPr="003D273B">
        <w:rPr>
          <w:b/>
          <w:bCs/>
          <w:sz w:val="24"/>
          <w:szCs w:val="24"/>
          <w:vertAlign w:val="superscript"/>
        </w:rPr>
        <w:t>)</w:t>
      </w:r>
    </w:p>
    <w:tbl>
      <w:tblPr>
        <w:tblStyle w:val="a5"/>
        <w:tblW w:w="9497" w:type="dxa"/>
        <w:tblInd w:w="284" w:type="dxa"/>
        <w:tblLook w:val="04A0" w:firstRow="1" w:lastRow="0" w:firstColumn="1" w:lastColumn="0" w:noHBand="0" w:noVBand="1"/>
      </w:tblPr>
      <w:tblGrid>
        <w:gridCol w:w="1559"/>
        <w:gridCol w:w="7938"/>
      </w:tblGrid>
      <w:tr w:rsidR="001B2DB0" w14:paraId="6395E6CE" w14:textId="35813413" w:rsidTr="001B2DB0"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2F2F2" w:themeFill="background1" w:themeFillShade="F2"/>
          </w:tcPr>
          <w:p w14:paraId="0B75A105" w14:textId="22A88EA0" w:rsidR="001B2DB0" w:rsidRPr="00B71C43" w:rsidRDefault="001B2DB0" w:rsidP="002D3FDA">
            <w:pPr>
              <w:jc w:val="center"/>
              <w:rPr>
                <w:sz w:val="22"/>
              </w:rPr>
            </w:pPr>
            <w:r w:rsidRPr="00B71C43">
              <w:rPr>
                <w:rFonts w:hint="eastAsia"/>
                <w:sz w:val="22"/>
              </w:rPr>
              <w:t>구 분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</w:tcPr>
          <w:p w14:paraId="3AAEEBB9" w14:textId="59D97683" w:rsidR="001B2DB0" w:rsidRPr="00B71C43" w:rsidRDefault="001B2DB0" w:rsidP="002D3FDA">
            <w:pPr>
              <w:jc w:val="center"/>
              <w:rPr>
                <w:sz w:val="22"/>
              </w:rPr>
            </w:pPr>
            <w:r w:rsidRPr="00B71C43">
              <w:rPr>
                <w:rFonts w:hint="eastAsia"/>
                <w:sz w:val="22"/>
              </w:rPr>
              <w:t>내 용</w:t>
            </w:r>
          </w:p>
        </w:tc>
      </w:tr>
      <w:tr w:rsidR="001B2DB0" w14:paraId="0E61576C" w14:textId="71EBB90F" w:rsidTr="001B2DB0">
        <w:trPr>
          <w:trHeight w:val="1634"/>
        </w:trPr>
        <w:tc>
          <w:tcPr>
            <w:tcW w:w="1559" w:type="dxa"/>
            <w:tcBorders>
              <w:top w:val="single" w:sz="12" w:space="0" w:color="auto"/>
              <w:left w:val="nil"/>
            </w:tcBorders>
            <w:vAlign w:val="center"/>
          </w:tcPr>
          <w:p w14:paraId="1B7222F2" w14:textId="77777777" w:rsidR="001B2DB0" w:rsidRDefault="001B2DB0" w:rsidP="001B2DB0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채널 운영 </w:t>
            </w:r>
          </w:p>
          <w:p w14:paraId="4B130AC0" w14:textId="77777777" w:rsidR="001B2DB0" w:rsidRDefault="001B2DB0" w:rsidP="001B2DB0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및 </w:t>
            </w:r>
          </w:p>
          <w:p w14:paraId="08C45B6F" w14:textId="08BCB908" w:rsidR="001B2DB0" w:rsidRPr="002A1DBA" w:rsidRDefault="001B2DB0" w:rsidP="001B2DB0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콘텐츠 기획</w:t>
            </w:r>
          </w:p>
        </w:tc>
        <w:tc>
          <w:tcPr>
            <w:tcW w:w="7938" w:type="dxa"/>
            <w:tcBorders>
              <w:top w:val="single" w:sz="12" w:space="0" w:color="auto"/>
              <w:right w:val="nil"/>
            </w:tcBorders>
            <w:vAlign w:val="center"/>
          </w:tcPr>
          <w:p w14:paraId="739E2D5D" w14:textId="1BC99620" w:rsidR="001B2DB0" w:rsidRPr="002A1DBA" w:rsidRDefault="001B2DB0" w:rsidP="007E70F1">
            <w:pPr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Theme="minorEastAsia" w:hAnsiTheme="minorEastAsia" w:hint="eastAsia"/>
                <w:sz w:val="22"/>
              </w:rPr>
              <w:t>-</w:t>
            </w:r>
            <w:r w:rsidRPr="002A1DBA">
              <w:rPr>
                <w:rFonts w:asciiTheme="minorEastAsia" w:hAnsiTheme="minor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>채널 운영 전략 수립 및 콘텐츠 기획(시즌/비시즌 등)</w:t>
            </w:r>
          </w:p>
          <w:p w14:paraId="58268AF1" w14:textId="5F8A89C1" w:rsidR="001B2DB0" w:rsidRDefault="001B2DB0" w:rsidP="00B71C43">
            <w:pPr>
              <w:snapToGrid w:val="0"/>
              <w:spacing w:line="140" w:lineRule="atLeast"/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Theme="minorEastAsia" w:hAnsiTheme="minorEastAsia" w:hint="eastAsia"/>
                <w:sz w:val="22"/>
              </w:rPr>
              <w:t>-</w:t>
            </w:r>
            <w:r w:rsidRPr="002A1DBA">
              <w:rPr>
                <w:rFonts w:asciiTheme="minorEastAsia" w:hAnsiTheme="minorEastAsia"/>
                <w:sz w:val="22"/>
              </w:rPr>
              <w:t xml:space="preserve"> </w:t>
            </w:r>
            <w:r w:rsidR="00477421">
              <w:rPr>
                <w:rFonts w:asciiTheme="minorEastAsia" w:hAnsiTheme="minorEastAsia" w:hint="eastAsia"/>
                <w:sz w:val="22"/>
              </w:rPr>
              <w:t xml:space="preserve">시의성 있는 </w:t>
            </w:r>
            <w:r>
              <w:rPr>
                <w:rFonts w:asciiTheme="minorEastAsia" w:hAnsiTheme="minorEastAsia" w:hint="eastAsia"/>
                <w:sz w:val="22"/>
              </w:rPr>
              <w:t>영상 업로드 및 실시간 모니터링</w:t>
            </w:r>
          </w:p>
          <w:p w14:paraId="075E652D" w14:textId="7B94CEF1" w:rsidR="00EB1252" w:rsidRPr="00EB1252" w:rsidRDefault="00EB1252" w:rsidP="00EB1252">
            <w:pPr>
              <w:ind w:firstLineChars="100" w:firstLine="220"/>
              <w:rPr>
                <w:rFonts w:eastAsiaTheme="minorHAnsi"/>
                <w:sz w:val="22"/>
              </w:rPr>
            </w:pPr>
            <w:r w:rsidRPr="00C06332">
              <w:rPr>
                <w:rFonts w:ascii="바탕" w:eastAsia="바탕" w:hAnsi="바탕" w:cs="바탕" w:hint="eastAsia"/>
                <w:sz w:val="22"/>
              </w:rPr>
              <w:t>◦</w:t>
            </w:r>
            <w:r w:rsidRPr="00C06332">
              <w:rPr>
                <w:rFonts w:eastAsiaTheme="minorHAnsi" w:cs="바탕" w:hint="eastAsia"/>
                <w:sz w:val="22"/>
              </w:rPr>
              <w:t xml:space="preserve"> </w:t>
            </w:r>
            <w:r>
              <w:rPr>
                <w:rFonts w:eastAsiaTheme="minorHAnsi" w:cs="바탕" w:hint="eastAsia"/>
                <w:sz w:val="22"/>
              </w:rPr>
              <w:t>유튜브 채널 커뮤니티 운영</w:t>
            </w:r>
            <w:r w:rsidR="00477421">
              <w:rPr>
                <w:rFonts w:eastAsiaTheme="minorHAnsi" w:cs="바탕" w:hint="eastAsia"/>
                <w:sz w:val="22"/>
              </w:rPr>
              <w:t>(</w:t>
            </w:r>
            <w:r>
              <w:rPr>
                <w:rFonts w:eastAsiaTheme="minorHAnsi" w:cs="바탕" w:hint="eastAsia"/>
                <w:sz w:val="22"/>
              </w:rPr>
              <w:t>구독자</w:t>
            </w:r>
            <w:r w:rsidRPr="002A1DBA">
              <w:rPr>
                <w:rFonts w:asciiTheme="minorEastAsia" w:hAnsiTheme="minorEastAsia"/>
                <w:sz w:val="22"/>
              </w:rPr>
              <w:t>·</w:t>
            </w:r>
            <w:r>
              <w:rPr>
                <w:rFonts w:asciiTheme="minorEastAsia" w:hAnsiTheme="minorEastAsia" w:hint="eastAsia"/>
                <w:sz w:val="22"/>
              </w:rPr>
              <w:t>팬 소통 및 피드백</w:t>
            </w:r>
            <w:r w:rsidR="00477421">
              <w:rPr>
                <w:rFonts w:asciiTheme="minorEastAsia" w:hAnsiTheme="minorEastAsia" w:hint="eastAsia"/>
                <w:sz w:val="22"/>
              </w:rPr>
              <w:t>)</w:t>
            </w:r>
          </w:p>
          <w:p w14:paraId="3638EA6B" w14:textId="2B0B675B" w:rsidR="001B2DB0" w:rsidRDefault="001B2DB0" w:rsidP="00B71C43">
            <w:pPr>
              <w:snapToGrid w:val="0"/>
              <w:spacing w:line="140" w:lineRule="atLeas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-</w:t>
            </w:r>
            <w:r>
              <w:rPr>
                <w:rFonts w:asciiTheme="minorEastAsia" w:hAnsiTheme="minor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 xml:space="preserve">정기 운영 </w:t>
            </w:r>
            <w:r w:rsidR="00C06332">
              <w:rPr>
                <w:rFonts w:asciiTheme="minorEastAsia" w:hAnsiTheme="minorEastAsia" w:hint="eastAsia"/>
                <w:sz w:val="22"/>
              </w:rPr>
              <w:t>보고</w:t>
            </w:r>
            <w:r>
              <w:rPr>
                <w:rFonts w:asciiTheme="minorEastAsia" w:hAnsiTheme="minorEastAsia" w:hint="eastAsia"/>
                <w:sz w:val="22"/>
              </w:rPr>
              <w:t>(월 단위)</w:t>
            </w:r>
          </w:p>
          <w:p w14:paraId="416EE81C" w14:textId="77777777" w:rsidR="001B2DB0" w:rsidRDefault="001B2DB0" w:rsidP="009446D7">
            <w:pPr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Theme="minorEastAsia" w:hAnsiTheme="minorEastAsia" w:cs="바탕" w:hint="eastAsia"/>
                <w:sz w:val="22"/>
              </w:rPr>
              <w:t>-</w:t>
            </w:r>
            <w:r>
              <w:rPr>
                <w:rFonts w:asciiTheme="minorEastAsia" w:hAnsiTheme="minorEastAsia" w:hint="eastAsia"/>
                <w:sz w:val="22"/>
              </w:rPr>
              <w:t xml:space="preserve"> 농구단 타 부문 협력사 간 유기적 협업 및 소통</w:t>
            </w:r>
          </w:p>
          <w:p w14:paraId="6FF468B2" w14:textId="56CB5210" w:rsidR="001B2DB0" w:rsidRPr="009446D7" w:rsidRDefault="001B2DB0" w:rsidP="009446D7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- 기타 운영 관련 구단에서 지정하는 요청 사항</w:t>
            </w:r>
          </w:p>
        </w:tc>
      </w:tr>
      <w:tr w:rsidR="001B2DB0" w14:paraId="7F935B08" w14:textId="0E0D95A9" w:rsidTr="001B2DB0">
        <w:tc>
          <w:tcPr>
            <w:tcW w:w="1559" w:type="dxa"/>
            <w:tcBorders>
              <w:left w:val="nil"/>
            </w:tcBorders>
            <w:vAlign w:val="center"/>
          </w:tcPr>
          <w:p w14:paraId="7182CDB3" w14:textId="77777777" w:rsidR="001B2DB0" w:rsidRDefault="001B2DB0" w:rsidP="002D3FDA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현장 촬영 </w:t>
            </w:r>
          </w:p>
          <w:p w14:paraId="6E613C75" w14:textId="04B366FE" w:rsidR="001B2DB0" w:rsidRDefault="001B2DB0" w:rsidP="002D3FDA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및 </w:t>
            </w:r>
          </w:p>
          <w:p w14:paraId="48580A54" w14:textId="4D9E01A5" w:rsidR="001B2DB0" w:rsidRPr="002A1DBA" w:rsidRDefault="001B2DB0" w:rsidP="002D3FDA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콘텐츠 제작</w:t>
            </w: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14:paraId="2695D30D" w14:textId="08F7ABA2" w:rsidR="001B2DB0" w:rsidRDefault="001B2DB0" w:rsidP="002A1DBA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-</w:t>
            </w:r>
            <w:r>
              <w:rPr>
                <w:rFonts w:asciiTheme="minorEastAsia" w:hAnsiTheme="minor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>특별 콘텐츠 제작(연작형 시리즈 등)</w:t>
            </w:r>
          </w:p>
          <w:p w14:paraId="69D3C215" w14:textId="345AA8A9" w:rsidR="001B2DB0" w:rsidRDefault="001B2DB0" w:rsidP="00D93DA9">
            <w:pPr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Theme="minorEastAsia" w:hAnsiTheme="minorEastAsia" w:hint="eastAsia"/>
                <w:sz w:val="22"/>
              </w:rPr>
              <w:t>-</w:t>
            </w:r>
            <w:r w:rsidRPr="002A1DBA">
              <w:rPr>
                <w:rFonts w:asciiTheme="minorEastAsia" w:hAnsiTheme="minor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>정규리그 경기</w:t>
            </w:r>
            <w:r w:rsidR="003F4CCE" w:rsidRPr="002A1DBA">
              <w:rPr>
                <w:rFonts w:asciiTheme="minorEastAsia" w:hAnsiTheme="minorEastAsia"/>
                <w:sz w:val="22"/>
              </w:rPr>
              <w:t>·</w:t>
            </w:r>
            <w:r>
              <w:rPr>
                <w:rFonts w:asciiTheme="minorEastAsia" w:hAnsiTheme="minorEastAsia" w:hint="eastAsia"/>
                <w:sz w:val="22"/>
              </w:rPr>
              <w:t xml:space="preserve">비하인드 영상 </w:t>
            </w:r>
            <w:r w:rsidR="003F4CCE">
              <w:rPr>
                <w:rFonts w:asciiTheme="minorEastAsia" w:hAnsiTheme="minorEastAsia" w:hint="eastAsia"/>
                <w:sz w:val="22"/>
              </w:rPr>
              <w:t xml:space="preserve">현장 </w:t>
            </w:r>
            <w:r>
              <w:rPr>
                <w:rFonts w:asciiTheme="minorEastAsia" w:hAnsiTheme="minorEastAsia" w:hint="eastAsia"/>
                <w:sz w:val="22"/>
              </w:rPr>
              <w:t>촬영</w:t>
            </w:r>
            <w:r w:rsidR="003F4CCE">
              <w:rPr>
                <w:rFonts w:asciiTheme="minorEastAsia" w:hAnsiTheme="minorEastAsia" w:hint="eastAsia"/>
                <w:sz w:val="22"/>
              </w:rPr>
              <w:t xml:space="preserve"> 및 </w:t>
            </w:r>
            <w:r>
              <w:rPr>
                <w:rFonts w:asciiTheme="minorEastAsia" w:hAnsiTheme="minorEastAsia" w:hint="eastAsia"/>
                <w:sz w:val="22"/>
              </w:rPr>
              <w:t>제작(롱</w:t>
            </w:r>
            <w:r>
              <w:rPr>
                <w:rFonts w:ascii="굴림" w:eastAsia="굴림" w:hAnsi="굴림" w:hint="eastAsia"/>
                <w:sz w:val="22"/>
              </w:rPr>
              <w:t>·</w:t>
            </w:r>
            <w:r>
              <w:rPr>
                <w:rFonts w:asciiTheme="minorEastAsia" w:hAnsiTheme="minorEastAsia" w:hint="eastAsia"/>
                <w:sz w:val="22"/>
              </w:rPr>
              <w:t xml:space="preserve">숏폼 각 </w:t>
            </w:r>
            <w:r>
              <w:rPr>
                <w:rFonts w:asciiTheme="minorEastAsia" w:hAnsiTheme="minorEastAsia"/>
                <w:sz w:val="22"/>
              </w:rPr>
              <w:t>35</w:t>
            </w:r>
            <w:r>
              <w:rPr>
                <w:rFonts w:asciiTheme="minorEastAsia" w:hAnsiTheme="minorEastAsia" w:hint="eastAsia"/>
                <w:sz w:val="22"/>
              </w:rPr>
              <w:t>회 이상)</w:t>
            </w:r>
          </w:p>
          <w:p w14:paraId="1505220E" w14:textId="78929C7F" w:rsidR="00C06332" w:rsidRPr="00C06332" w:rsidRDefault="00C06332" w:rsidP="00C06332">
            <w:pPr>
              <w:ind w:firstLineChars="100" w:firstLine="220"/>
              <w:rPr>
                <w:rFonts w:eastAsiaTheme="minorHAnsi"/>
                <w:sz w:val="22"/>
              </w:rPr>
            </w:pPr>
            <w:r w:rsidRPr="00C06332">
              <w:rPr>
                <w:rFonts w:ascii="바탕" w:eastAsia="바탕" w:hAnsi="바탕" w:cs="바탕" w:hint="eastAsia"/>
                <w:sz w:val="22"/>
              </w:rPr>
              <w:t>◦</w:t>
            </w:r>
            <w:r w:rsidRPr="00C06332">
              <w:rPr>
                <w:rFonts w:eastAsiaTheme="minorHAnsi" w:cs="바탕" w:hint="eastAsia"/>
                <w:sz w:val="22"/>
              </w:rPr>
              <w:t xml:space="preserve"> 단순 경기 스케치 및 하이라이트 영상 제작 지양</w:t>
            </w:r>
          </w:p>
          <w:p w14:paraId="0D82E3E9" w14:textId="52C109E3" w:rsidR="003F4CCE" w:rsidRPr="003F4CCE" w:rsidRDefault="003F4CCE" w:rsidP="003F4CCE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="바탕" w:eastAsia="바탕" w:hAnsi="바탕" w:cs="바탕" w:hint="eastAsia"/>
                <w:sz w:val="22"/>
              </w:rPr>
              <w:t>◦</w:t>
            </w:r>
            <w:r w:rsidRPr="002A1DBA">
              <w:rPr>
                <w:rFonts w:asciiTheme="minorEastAsia" w:hAnsiTheme="minorEastAsia" w:hint="eastAsia"/>
                <w:sz w:val="22"/>
              </w:rPr>
              <w:t xml:space="preserve"> </w:t>
            </w:r>
            <w:r w:rsidR="00A5761B">
              <w:rPr>
                <w:rFonts w:asciiTheme="minorEastAsia" w:hAnsiTheme="minorEastAsia" w:hint="eastAsia"/>
                <w:sz w:val="22"/>
              </w:rPr>
              <w:t>주요 촬영 지역:</w:t>
            </w:r>
            <w:r w:rsidR="00A5761B">
              <w:rPr>
                <w:rFonts w:asciiTheme="minorEastAsia" w:hAnsiTheme="minorEastAsia"/>
                <w:sz w:val="22"/>
              </w:rPr>
              <w:t xml:space="preserve"> </w:t>
            </w:r>
            <w:r w:rsidR="00A5761B">
              <w:rPr>
                <w:rFonts w:asciiTheme="minorEastAsia" w:hAnsiTheme="minorEastAsia" w:hint="eastAsia"/>
                <w:sz w:val="22"/>
              </w:rPr>
              <w:t>청주,</w:t>
            </w:r>
            <w:r w:rsidR="00A5761B">
              <w:rPr>
                <w:rFonts w:asciiTheme="minorEastAsia" w:hAnsiTheme="minorEastAsia"/>
                <w:sz w:val="22"/>
              </w:rPr>
              <w:t xml:space="preserve"> </w:t>
            </w:r>
            <w:r w:rsidR="00A5761B">
              <w:rPr>
                <w:rFonts w:asciiTheme="minorEastAsia" w:hAnsiTheme="minorEastAsia" w:hint="eastAsia"/>
                <w:sz w:val="22"/>
              </w:rPr>
              <w:t>천안,</w:t>
            </w:r>
            <w:r w:rsidR="00A5761B">
              <w:rPr>
                <w:rFonts w:asciiTheme="minorEastAsia" w:hAnsiTheme="minorEastAsia"/>
                <w:sz w:val="22"/>
              </w:rPr>
              <w:t xml:space="preserve"> </w:t>
            </w:r>
            <w:r w:rsidR="00A5761B">
              <w:rPr>
                <w:rFonts w:asciiTheme="minorEastAsia" w:hAnsiTheme="minorEastAsia" w:hint="eastAsia"/>
                <w:sz w:val="22"/>
              </w:rPr>
              <w:t>아산,</w:t>
            </w:r>
            <w:r w:rsidR="00A5761B">
              <w:rPr>
                <w:rFonts w:asciiTheme="minorEastAsia" w:hAnsiTheme="minorEastAsia"/>
                <w:sz w:val="22"/>
              </w:rPr>
              <w:t xml:space="preserve"> </w:t>
            </w:r>
            <w:r w:rsidR="00096C7A">
              <w:rPr>
                <w:rFonts w:asciiTheme="minorEastAsia" w:hAnsiTheme="minorEastAsia" w:hint="eastAsia"/>
                <w:sz w:val="22"/>
              </w:rPr>
              <w:t>인천,</w:t>
            </w:r>
            <w:r w:rsidR="00096C7A">
              <w:rPr>
                <w:rFonts w:asciiTheme="minorEastAsia" w:hAnsiTheme="minorEastAsia"/>
                <w:sz w:val="22"/>
              </w:rPr>
              <w:t xml:space="preserve"> </w:t>
            </w:r>
            <w:r w:rsidR="00096C7A">
              <w:rPr>
                <w:rFonts w:asciiTheme="minorEastAsia" w:hAnsiTheme="minorEastAsia" w:hint="eastAsia"/>
                <w:sz w:val="22"/>
              </w:rPr>
              <w:t>부천,</w:t>
            </w:r>
            <w:r w:rsidR="00096C7A">
              <w:rPr>
                <w:rFonts w:asciiTheme="minorEastAsia" w:hAnsiTheme="minorEastAsia"/>
                <w:sz w:val="22"/>
              </w:rPr>
              <w:t xml:space="preserve"> </w:t>
            </w:r>
            <w:r w:rsidR="00096C7A">
              <w:rPr>
                <w:rFonts w:asciiTheme="minorEastAsia" w:hAnsiTheme="minorEastAsia" w:hint="eastAsia"/>
                <w:sz w:val="22"/>
              </w:rPr>
              <w:t>용인,</w:t>
            </w:r>
            <w:r w:rsidR="00096C7A">
              <w:rPr>
                <w:rFonts w:asciiTheme="minorEastAsia" w:hAnsiTheme="minorEastAsia"/>
                <w:sz w:val="22"/>
              </w:rPr>
              <w:t xml:space="preserve"> </w:t>
            </w:r>
            <w:r w:rsidR="00096C7A">
              <w:rPr>
                <w:rFonts w:asciiTheme="minorEastAsia" w:hAnsiTheme="minorEastAsia" w:hint="eastAsia"/>
                <w:sz w:val="22"/>
              </w:rPr>
              <w:t>부산 등</w:t>
            </w:r>
          </w:p>
          <w:p w14:paraId="67FF0E67" w14:textId="20198844" w:rsidR="001B2DB0" w:rsidRDefault="001B2DB0" w:rsidP="002A1DBA">
            <w:pPr>
              <w:rPr>
                <w:rFonts w:asciiTheme="minorEastAsia" w:hAnsiTheme="minorEastAsia" w:cs="바탕"/>
                <w:sz w:val="22"/>
              </w:rPr>
            </w:pPr>
            <w:r>
              <w:rPr>
                <w:rFonts w:asciiTheme="minorEastAsia" w:hAnsiTheme="minorEastAsia" w:cs="바탕" w:hint="eastAsia"/>
                <w:sz w:val="22"/>
              </w:rPr>
              <w:t>-</w:t>
            </w:r>
            <w:r>
              <w:rPr>
                <w:rFonts w:asciiTheme="minorEastAsia" w:hAnsiTheme="minorEastAsia" w:cs="바탕"/>
                <w:sz w:val="22"/>
              </w:rPr>
              <w:t xml:space="preserve"> </w:t>
            </w:r>
            <w:r>
              <w:rPr>
                <w:rFonts w:asciiTheme="minorEastAsia" w:hAnsiTheme="minorEastAsia" w:cs="바탕" w:hint="eastAsia"/>
                <w:sz w:val="22"/>
              </w:rPr>
              <w:t>비시즌 콘텐츠 촬영(1</w:t>
            </w:r>
            <w:r>
              <w:rPr>
                <w:rFonts w:asciiTheme="minorEastAsia" w:hAnsiTheme="minorEastAsia" w:cs="바탕"/>
                <w:sz w:val="22"/>
              </w:rPr>
              <w:t>5</w:t>
            </w:r>
            <w:r>
              <w:rPr>
                <w:rFonts w:asciiTheme="minorEastAsia" w:hAnsiTheme="minorEastAsia" w:cs="바탕" w:hint="eastAsia"/>
                <w:sz w:val="22"/>
              </w:rPr>
              <w:t>회 이상)</w:t>
            </w:r>
          </w:p>
          <w:p w14:paraId="4F19FCA0" w14:textId="09F65281" w:rsidR="001B2DB0" w:rsidRDefault="001B2DB0" w:rsidP="007C21DB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2A1DBA">
              <w:rPr>
                <w:rFonts w:ascii="바탕" w:eastAsia="바탕" w:hAnsi="바탕" w:cs="바탕" w:hint="eastAsia"/>
                <w:sz w:val="22"/>
              </w:rPr>
              <w:t>◦</w:t>
            </w:r>
            <w:r w:rsidRPr="002A1DBA">
              <w:rPr>
                <w:rFonts w:asciiTheme="minorEastAsia" w:hAnsiTheme="minorEastAsia" w:hint="eastAsia"/>
                <w:sz w:val="22"/>
              </w:rPr>
              <w:t xml:space="preserve"> </w:t>
            </w:r>
            <w:r w:rsidR="00AC381F">
              <w:rPr>
                <w:rFonts w:asciiTheme="minorEastAsia" w:hAnsiTheme="minorEastAsia" w:hint="eastAsia"/>
                <w:sz w:val="22"/>
              </w:rPr>
              <w:t>청스투어</w:t>
            </w:r>
            <w:r>
              <w:rPr>
                <w:rFonts w:asciiTheme="minorEastAsia" w:hAnsiTheme="minorEastAsia" w:hint="eastAsia"/>
                <w:sz w:val="22"/>
              </w:rPr>
              <w:t>,</w:t>
            </w:r>
            <w:r>
              <w:rPr>
                <w:rFonts w:asciiTheme="minorEastAsia" w:hAnsiTheme="minor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>컵대회,</w:t>
            </w:r>
            <w:r>
              <w:rPr>
                <w:rFonts w:asciiTheme="minorEastAsia" w:hAnsiTheme="minorEastAsia"/>
                <w:sz w:val="22"/>
              </w:rPr>
              <w:t xml:space="preserve"> </w:t>
            </w:r>
            <w:r>
              <w:rPr>
                <w:rFonts w:asciiTheme="minorEastAsia" w:hAnsiTheme="minorEastAsia" w:hint="eastAsia"/>
                <w:sz w:val="22"/>
              </w:rPr>
              <w:t>전지훈련</w:t>
            </w:r>
            <w:r w:rsidR="00471C61">
              <w:rPr>
                <w:rFonts w:asciiTheme="minorEastAsia" w:hAnsiTheme="minorEastAsia" w:hint="eastAsia"/>
                <w:sz w:val="22"/>
              </w:rPr>
              <w:t>,</w:t>
            </w:r>
            <w:r w:rsidR="00471C61">
              <w:rPr>
                <w:rFonts w:asciiTheme="minorEastAsia" w:hAnsiTheme="minorEastAsia"/>
                <w:sz w:val="22"/>
              </w:rPr>
              <w:t xml:space="preserve"> </w:t>
            </w:r>
            <w:r w:rsidR="00471C61">
              <w:rPr>
                <w:rFonts w:asciiTheme="minorEastAsia" w:hAnsiTheme="minorEastAsia" w:hint="eastAsia"/>
                <w:sz w:val="22"/>
              </w:rPr>
              <w:t>워크숍</w:t>
            </w:r>
            <w:r>
              <w:rPr>
                <w:rFonts w:asciiTheme="minorEastAsia" w:hAnsiTheme="minorEastAsia" w:hint="eastAsia"/>
                <w:sz w:val="22"/>
              </w:rPr>
              <w:t xml:space="preserve"> 등</w:t>
            </w:r>
          </w:p>
          <w:p w14:paraId="74912708" w14:textId="28C1B6B7" w:rsidR="001B2DB0" w:rsidRPr="007E70F1" w:rsidRDefault="001B2DB0" w:rsidP="007E70F1">
            <w:pPr>
              <w:rPr>
                <w:rFonts w:asciiTheme="minorEastAsia" w:hAnsiTheme="minorEastAsia"/>
                <w:sz w:val="22"/>
              </w:rPr>
            </w:pPr>
            <w:r w:rsidRPr="007E70F1">
              <w:rPr>
                <w:rFonts w:asciiTheme="minorEastAsia" w:hAnsiTheme="minorEastAsia" w:hint="eastAsia"/>
                <w:sz w:val="22"/>
              </w:rPr>
              <w:t>-</w:t>
            </w:r>
            <w:r>
              <w:rPr>
                <w:rFonts w:asciiTheme="minorEastAsia" w:hAnsiTheme="minorEastAsia" w:hint="eastAsia"/>
                <w:sz w:val="22"/>
              </w:rPr>
              <w:t xml:space="preserve"> 썸네일 제작(5</w:t>
            </w:r>
            <w:r>
              <w:rPr>
                <w:rFonts w:asciiTheme="minorEastAsia" w:hAnsiTheme="minorEastAsia"/>
                <w:sz w:val="22"/>
              </w:rPr>
              <w:t>0</w:t>
            </w:r>
            <w:r>
              <w:rPr>
                <w:rFonts w:asciiTheme="minorEastAsia" w:hAnsiTheme="minorEastAsia" w:hint="eastAsia"/>
                <w:sz w:val="22"/>
              </w:rPr>
              <w:t>회 이상)</w:t>
            </w:r>
          </w:p>
        </w:tc>
      </w:tr>
    </w:tbl>
    <w:p w14:paraId="4A2BEF06" w14:textId="05E38907" w:rsidR="002A1DBA" w:rsidRPr="000D5E0F" w:rsidRDefault="000D5E0F" w:rsidP="00D71078">
      <w:pPr>
        <w:spacing w:after="0"/>
        <w:ind w:firstLineChars="130" w:firstLine="260"/>
        <w:rPr>
          <w:szCs w:val="20"/>
        </w:rPr>
      </w:pPr>
      <w:r w:rsidRPr="000D5E0F">
        <w:rPr>
          <w:rFonts w:hint="eastAsia"/>
          <w:szCs w:val="20"/>
        </w:rPr>
        <w:t>주</w:t>
      </w:r>
      <w:r w:rsidRPr="000D5E0F">
        <w:rPr>
          <w:szCs w:val="20"/>
        </w:rPr>
        <w:t xml:space="preserve">) </w:t>
      </w:r>
      <w:r w:rsidR="00AB49CC" w:rsidRPr="000D5E0F">
        <w:rPr>
          <w:rFonts w:hint="eastAsia"/>
          <w:szCs w:val="20"/>
        </w:rPr>
        <w:t>불포함 범위:</w:t>
      </w:r>
      <w:r w:rsidR="00AB49CC" w:rsidRPr="000D5E0F">
        <w:rPr>
          <w:szCs w:val="20"/>
        </w:rPr>
        <w:t xml:space="preserve"> </w:t>
      </w:r>
      <w:r w:rsidR="00AB49CC" w:rsidRPr="000D5E0F">
        <w:rPr>
          <w:rFonts w:hint="eastAsia"/>
          <w:szCs w:val="20"/>
        </w:rPr>
        <w:t>포스트시즌</w:t>
      </w:r>
      <w:r w:rsidR="00AB49CC" w:rsidRPr="000D5E0F">
        <w:rPr>
          <w:szCs w:val="20"/>
        </w:rPr>
        <w:t xml:space="preserve">, </w:t>
      </w:r>
      <w:r w:rsidR="00AB49CC" w:rsidRPr="000D5E0F">
        <w:rPr>
          <w:rFonts w:hint="eastAsia"/>
          <w:szCs w:val="20"/>
        </w:rPr>
        <w:t>구단 및 연맹 주관 행사</w:t>
      </w:r>
      <w:r w:rsidR="00D71078">
        <w:rPr>
          <w:rFonts w:hint="eastAsia"/>
          <w:szCs w:val="20"/>
        </w:rPr>
        <w:t xml:space="preserve"> 등</w:t>
      </w:r>
      <w:r w:rsidR="00D71078">
        <w:rPr>
          <w:szCs w:val="20"/>
        </w:rPr>
        <w:t>(</w:t>
      </w:r>
      <w:r w:rsidR="00AB49CC" w:rsidRPr="000D5E0F">
        <w:rPr>
          <w:rFonts w:hint="eastAsia"/>
          <w:szCs w:val="20"/>
        </w:rPr>
        <w:t>진행 시 별도 협의)</w:t>
      </w:r>
    </w:p>
    <w:p w14:paraId="592EB60E" w14:textId="305AC961" w:rsidR="00B71C43" w:rsidRDefault="00B71C43" w:rsidP="00B71C43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다.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업무 대상 </w:t>
      </w:r>
      <w:r w:rsidR="00486E4E">
        <w:rPr>
          <w:rFonts w:hint="eastAsia"/>
          <w:sz w:val="24"/>
          <w:szCs w:val="24"/>
        </w:rPr>
        <w:t>유튜브</w:t>
      </w:r>
      <w:r w:rsidR="00486E4E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채널</w:t>
      </w:r>
    </w:p>
    <w:tbl>
      <w:tblPr>
        <w:tblStyle w:val="a5"/>
        <w:tblW w:w="9214" w:type="dxa"/>
        <w:tblInd w:w="284" w:type="dxa"/>
        <w:tblLook w:val="04A0" w:firstRow="1" w:lastRow="0" w:firstColumn="1" w:lastColumn="0" w:noHBand="0" w:noVBand="1"/>
      </w:tblPr>
      <w:tblGrid>
        <w:gridCol w:w="1701"/>
        <w:gridCol w:w="7513"/>
      </w:tblGrid>
      <w:tr w:rsidR="002A1DBA" w14:paraId="5A50EFDA" w14:textId="78CF7713" w:rsidTr="008243CB">
        <w:trPr>
          <w:trHeight w:val="454"/>
        </w:trPr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48907A0" w14:textId="22F5CFB1" w:rsidR="002A1DBA" w:rsidRPr="00B71C43" w:rsidRDefault="002A1DBA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채 널 명</w:t>
            </w:r>
          </w:p>
        </w:tc>
        <w:tc>
          <w:tcPr>
            <w:tcW w:w="7513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A181202" w14:textId="5A3A4012" w:rsidR="002A1DBA" w:rsidRPr="00B71C43" w:rsidRDefault="002A1DBA" w:rsidP="002D3FDA">
            <w:pPr>
              <w:jc w:val="center"/>
              <w:rPr>
                <w:sz w:val="22"/>
              </w:rPr>
            </w:pPr>
            <w:r w:rsidRPr="00B71C43">
              <w:rPr>
                <w:rFonts w:hint="eastAsia"/>
                <w:sz w:val="22"/>
              </w:rPr>
              <w:t>주 소</w:t>
            </w:r>
          </w:p>
        </w:tc>
      </w:tr>
      <w:tr w:rsidR="002A1DBA" w14:paraId="6AC7DB78" w14:textId="1877A52E" w:rsidTr="008243CB">
        <w:trPr>
          <w:trHeight w:val="510"/>
        </w:trPr>
        <w:tc>
          <w:tcPr>
            <w:tcW w:w="1701" w:type="dxa"/>
            <w:tcBorders>
              <w:top w:val="single" w:sz="12" w:space="0" w:color="auto"/>
              <w:left w:val="nil"/>
            </w:tcBorders>
            <w:vAlign w:val="center"/>
          </w:tcPr>
          <w:p w14:paraId="6E0E5D34" w14:textId="0B8FC8E9" w:rsidR="002A1DBA" w:rsidRPr="00B71C43" w:rsidRDefault="00486E4E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국민농구방송</w:t>
            </w:r>
          </w:p>
        </w:tc>
        <w:tc>
          <w:tcPr>
            <w:tcW w:w="7513" w:type="dxa"/>
            <w:tcBorders>
              <w:top w:val="single" w:sz="12" w:space="0" w:color="auto"/>
              <w:right w:val="nil"/>
            </w:tcBorders>
            <w:vAlign w:val="center"/>
          </w:tcPr>
          <w:p w14:paraId="41089001" w14:textId="1455A5E9" w:rsidR="002A1DBA" w:rsidRPr="005F09FF" w:rsidRDefault="005A5F86" w:rsidP="002A1DBA">
            <w:pPr>
              <w:jc w:val="center"/>
              <w:rPr>
                <w:sz w:val="22"/>
              </w:rPr>
            </w:pPr>
            <w:hyperlink r:id="rId8" w:history="1">
              <w:r w:rsidR="00424971" w:rsidRPr="00614CEF">
                <w:rPr>
                  <w:rStyle w:val="a6"/>
                  <w:rFonts w:hint="eastAsia"/>
                  <w:sz w:val="22"/>
                </w:rPr>
                <w:t>www.y</w:t>
              </w:r>
              <w:r w:rsidR="00424971" w:rsidRPr="00614CEF">
                <w:rPr>
                  <w:rStyle w:val="a6"/>
                  <w:sz w:val="22"/>
                </w:rPr>
                <w:t>outube.com/@KBSTARSBASKETBALL</w:t>
              </w:r>
            </w:hyperlink>
          </w:p>
        </w:tc>
      </w:tr>
    </w:tbl>
    <w:p w14:paraId="232362DA" w14:textId="46FA07FC" w:rsidR="00B71C43" w:rsidRDefault="008243CB" w:rsidP="00CD15E3">
      <w:pPr>
        <w:spacing w:before="300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라.</w:t>
      </w:r>
      <w:r>
        <w:rPr>
          <w:sz w:val="24"/>
          <w:szCs w:val="24"/>
        </w:rPr>
        <w:t xml:space="preserve"> </w:t>
      </w:r>
      <w:r w:rsidR="00193DF3">
        <w:rPr>
          <w:sz w:val="24"/>
          <w:szCs w:val="24"/>
        </w:rPr>
        <w:t>(</w:t>
      </w:r>
      <w:r w:rsidR="00193DF3">
        <w:rPr>
          <w:rFonts w:hint="eastAsia"/>
          <w:sz w:val="24"/>
          <w:szCs w:val="24"/>
        </w:rPr>
        <w:t>참고)</w:t>
      </w:r>
      <w:r w:rsidR="00193DF3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구단 주요 일정(안)</w:t>
      </w:r>
    </w:p>
    <w:tbl>
      <w:tblPr>
        <w:tblStyle w:val="a5"/>
        <w:tblW w:w="9214" w:type="dxa"/>
        <w:tblInd w:w="284" w:type="dxa"/>
        <w:tblLook w:val="04A0" w:firstRow="1" w:lastRow="0" w:firstColumn="1" w:lastColumn="0" w:noHBand="0" w:noVBand="1"/>
      </w:tblPr>
      <w:tblGrid>
        <w:gridCol w:w="1701"/>
        <w:gridCol w:w="7513"/>
      </w:tblGrid>
      <w:tr w:rsidR="008243CB" w:rsidRPr="00B71C43" w14:paraId="192DCE17" w14:textId="77777777" w:rsidTr="002D3FDA">
        <w:trPr>
          <w:trHeight w:val="454"/>
        </w:trPr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7100A5D" w14:textId="29B65379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구 분</w:t>
            </w:r>
          </w:p>
        </w:tc>
        <w:tc>
          <w:tcPr>
            <w:tcW w:w="7513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D6A7C43" w14:textId="77777777" w:rsidR="008243CB" w:rsidRPr="00B71C43" w:rsidRDefault="008243CB" w:rsidP="002D3FDA">
            <w:pPr>
              <w:jc w:val="center"/>
              <w:rPr>
                <w:sz w:val="22"/>
              </w:rPr>
            </w:pPr>
            <w:r w:rsidRPr="00B71C43">
              <w:rPr>
                <w:rFonts w:hint="eastAsia"/>
                <w:sz w:val="22"/>
              </w:rPr>
              <w:t>주 소</w:t>
            </w:r>
          </w:p>
        </w:tc>
      </w:tr>
      <w:tr w:rsidR="008243CB" w:rsidRPr="00B71C43" w14:paraId="78FE503D" w14:textId="77777777" w:rsidTr="008243CB">
        <w:trPr>
          <w:trHeight w:val="510"/>
        </w:trPr>
        <w:tc>
          <w:tcPr>
            <w:tcW w:w="1701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5273D373" w14:textId="77777777" w:rsidR="008243CB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비시즌</w:t>
            </w:r>
          </w:p>
          <w:p w14:paraId="0D48013B" w14:textId="2EF566D4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(</w:t>
            </w:r>
            <w:r w:rsidR="00424971">
              <w:rPr>
                <w:sz w:val="22"/>
              </w:rPr>
              <w:t>7</w:t>
            </w:r>
            <w:r>
              <w:rPr>
                <w:rFonts w:hint="eastAsia"/>
                <w:sz w:val="22"/>
              </w:rPr>
              <w:t>월~</w:t>
            </w:r>
            <w:r>
              <w:rPr>
                <w:sz w:val="22"/>
              </w:rPr>
              <w:t>9</w:t>
            </w:r>
            <w:r>
              <w:rPr>
                <w:rFonts w:hint="eastAsia"/>
                <w:sz w:val="22"/>
              </w:rPr>
              <w:t>월)</w:t>
            </w:r>
          </w:p>
        </w:tc>
        <w:tc>
          <w:tcPr>
            <w:tcW w:w="7513" w:type="dxa"/>
            <w:tcBorders>
              <w:top w:val="single" w:sz="12" w:space="0" w:color="auto"/>
              <w:right w:val="nil"/>
            </w:tcBorders>
            <w:vAlign w:val="center"/>
          </w:tcPr>
          <w:p w14:paraId="1E63E2BE" w14:textId="16808992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트리플잼,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퓨처스리그</w:t>
            </w:r>
            <w:r w:rsidR="00BB6FD9">
              <w:rPr>
                <w:rFonts w:hint="eastAsia"/>
                <w:sz w:val="22"/>
              </w:rPr>
              <w:t>,</w:t>
            </w:r>
            <w:r w:rsidR="00BB6FD9">
              <w:rPr>
                <w:sz w:val="22"/>
              </w:rPr>
              <w:t xml:space="preserve"> </w:t>
            </w:r>
            <w:r w:rsidR="00BB6FD9">
              <w:rPr>
                <w:rFonts w:hint="eastAsia"/>
                <w:sz w:val="22"/>
              </w:rPr>
              <w:t>박신자컵</w:t>
            </w:r>
          </w:p>
        </w:tc>
      </w:tr>
      <w:tr w:rsidR="008243CB" w:rsidRPr="00B71C43" w14:paraId="1289BB0D" w14:textId="77777777" w:rsidTr="00423343">
        <w:trPr>
          <w:trHeight w:val="510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14:paraId="611CA415" w14:textId="77777777" w:rsidR="008243CB" w:rsidRDefault="008243CB" w:rsidP="002D3FDA">
            <w:pPr>
              <w:jc w:val="center"/>
              <w:rPr>
                <w:sz w:val="22"/>
              </w:rPr>
            </w:pPr>
          </w:p>
        </w:tc>
        <w:tc>
          <w:tcPr>
            <w:tcW w:w="7513" w:type="dxa"/>
            <w:tcBorders>
              <w:top w:val="single" w:sz="4" w:space="0" w:color="auto"/>
              <w:right w:val="nil"/>
            </w:tcBorders>
            <w:vAlign w:val="center"/>
          </w:tcPr>
          <w:p w14:paraId="22CFA215" w14:textId="17769E79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신인선수 드래프트</w:t>
            </w:r>
          </w:p>
        </w:tc>
      </w:tr>
      <w:tr w:rsidR="008243CB" w:rsidRPr="00B71C43" w14:paraId="07A508A0" w14:textId="77777777" w:rsidTr="00423343">
        <w:trPr>
          <w:trHeight w:val="510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14:paraId="48D996C6" w14:textId="77777777" w:rsidR="008243CB" w:rsidRDefault="008243CB" w:rsidP="002D3FDA">
            <w:pPr>
              <w:jc w:val="center"/>
              <w:rPr>
                <w:sz w:val="22"/>
              </w:rPr>
            </w:pPr>
          </w:p>
        </w:tc>
        <w:tc>
          <w:tcPr>
            <w:tcW w:w="7513" w:type="dxa"/>
            <w:tcBorders>
              <w:top w:val="single" w:sz="4" w:space="0" w:color="auto"/>
              <w:right w:val="nil"/>
            </w:tcBorders>
            <w:vAlign w:val="center"/>
          </w:tcPr>
          <w:p w14:paraId="5E79F47B" w14:textId="66AA76A8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전지훈련,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워크숍,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출정식 등</w:t>
            </w:r>
          </w:p>
        </w:tc>
      </w:tr>
      <w:tr w:rsidR="008243CB" w:rsidRPr="00B71C43" w14:paraId="646A0641" w14:textId="77777777" w:rsidTr="00423343">
        <w:trPr>
          <w:trHeight w:val="510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14:paraId="614891DA" w14:textId="77777777" w:rsidR="008243CB" w:rsidRDefault="008243CB" w:rsidP="002D3FDA">
            <w:pPr>
              <w:jc w:val="center"/>
              <w:rPr>
                <w:sz w:val="22"/>
              </w:rPr>
            </w:pPr>
          </w:p>
        </w:tc>
        <w:tc>
          <w:tcPr>
            <w:tcW w:w="7513" w:type="dxa"/>
            <w:tcBorders>
              <w:top w:val="single" w:sz="4" w:space="0" w:color="auto"/>
              <w:right w:val="nil"/>
            </w:tcBorders>
            <w:vAlign w:val="center"/>
          </w:tcPr>
          <w:p w14:paraId="38104D16" w14:textId="329938BF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그 외 구단행사 및 연습경기</w:t>
            </w:r>
          </w:p>
        </w:tc>
      </w:tr>
      <w:tr w:rsidR="008243CB" w:rsidRPr="00B71C43" w14:paraId="22795676" w14:textId="77777777" w:rsidTr="008243CB">
        <w:trPr>
          <w:trHeight w:val="510"/>
        </w:trPr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14:paraId="47F3AF44" w14:textId="77777777" w:rsidR="008243CB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시즌</w:t>
            </w:r>
          </w:p>
          <w:p w14:paraId="4F591D5C" w14:textId="25D5E651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(1</w:t>
            </w:r>
            <w:r>
              <w:rPr>
                <w:sz w:val="22"/>
              </w:rPr>
              <w:t>0</w:t>
            </w:r>
            <w:r>
              <w:rPr>
                <w:rFonts w:hint="eastAsia"/>
                <w:sz w:val="22"/>
              </w:rPr>
              <w:t>월~</w:t>
            </w:r>
            <w:r>
              <w:rPr>
                <w:sz w:val="22"/>
              </w:rPr>
              <w:t>4</w:t>
            </w:r>
            <w:r>
              <w:rPr>
                <w:rFonts w:hint="eastAsia"/>
                <w:sz w:val="22"/>
              </w:rPr>
              <w:t>월)</w:t>
            </w:r>
          </w:p>
        </w:tc>
        <w:tc>
          <w:tcPr>
            <w:tcW w:w="7513" w:type="dxa"/>
            <w:tcBorders>
              <w:right w:val="nil"/>
            </w:tcBorders>
            <w:vAlign w:val="center"/>
          </w:tcPr>
          <w:p w14:paraId="28C82D29" w14:textId="263DA980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정규리그,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포스트시즌,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올스타페스티벌,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연습경기 등</w:t>
            </w:r>
          </w:p>
        </w:tc>
      </w:tr>
      <w:tr w:rsidR="008243CB" w:rsidRPr="00B71C43" w14:paraId="113A9CB2" w14:textId="77777777" w:rsidTr="008243CB">
        <w:trPr>
          <w:trHeight w:val="510"/>
        </w:trPr>
        <w:tc>
          <w:tcPr>
            <w:tcW w:w="1701" w:type="dxa"/>
            <w:vMerge/>
            <w:tcBorders>
              <w:left w:val="nil"/>
            </w:tcBorders>
            <w:vAlign w:val="center"/>
          </w:tcPr>
          <w:p w14:paraId="3951FF13" w14:textId="77777777" w:rsidR="008243CB" w:rsidRDefault="008243CB" w:rsidP="002D3FDA">
            <w:pPr>
              <w:jc w:val="center"/>
              <w:rPr>
                <w:sz w:val="22"/>
              </w:rPr>
            </w:pPr>
          </w:p>
        </w:tc>
        <w:tc>
          <w:tcPr>
            <w:tcW w:w="7513" w:type="dxa"/>
            <w:tcBorders>
              <w:right w:val="nil"/>
            </w:tcBorders>
            <w:vAlign w:val="center"/>
          </w:tcPr>
          <w:p w14:paraId="19B35E70" w14:textId="73E72052" w:rsidR="008243CB" w:rsidRPr="00B71C43" w:rsidRDefault="008243CB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개막/포스트시즌 미디어데이,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정규리그 시상식 등</w:t>
            </w:r>
          </w:p>
        </w:tc>
      </w:tr>
    </w:tbl>
    <w:p w14:paraId="0E04CA23" w14:textId="53DD3900" w:rsidR="00B71C43" w:rsidRPr="008243CB" w:rsidRDefault="008243CB" w:rsidP="00885F72">
      <w:pPr>
        <w:ind w:firstLine="284"/>
        <w:rPr>
          <w:sz w:val="22"/>
        </w:rPr>
      </w:pPr>
      <w:r w:rsidRPr="008243CB">
        <w:rPr>
          <w:rFonts w:hint="eastAsia"/>
          <w:sz w:val="22"/>
        </w:rPr>
        <w:t>*</w:t>
      </w:r>
      <w:r w:rsidRPr="008243CB">
        <w:rPr>
          <w:sz w:val="22"/>
        </w:rPr>
        <w:t xml:space="preserve"> </w:t>
      </w:r>
      <w:r w:rsidRPr="008243CB">
        <w:rPr>
          <w:rFonts w:hint="eastAsia"/>
          <w:sz w:val="22"/>
        </w:rPr>
        <w:t xml:space="preserve">상기 일정은 </w:t>
      </w:r>
      <w:r>
        <w:rPr>
          <w:rFonts w:hint="eastAsia"/>
          <w:sz w:val="22"/>
        </w:rPr>
        <w:t>예정(안)으로 변경 가능</w:t>
      </w:r>
    </w:p>
    <w:p w14:paraId="2BDB5DF6" w14:textId="4798A14B" w:rsidR="00B71C43" w:rsidRPr="00FF5763" w:rsidRDefault="00B71C43" w:rsidP="002B1F8A">
      <w:pPr>
        <w:spacing w:before="400"/>
        <w:rPr>
          <w:b/>
          <w:bCs/>
          <w:sz w:val="24"/>
          <w:szCs w:val="24"/>
        </w:rPr>
      </w:pPr>
      <w:r w:rsidRPr="00FF5763">
        <w:rPr>
          <w:rFonts w:hint="eastAsia"/>
          <w:b/>
          <w:bCs/>
          <w:sz w:val="24"/>
          <w:szCs w:val="24"/>
        </w:rPr>
        <w:t>3</w:t>
      </w:r>
      <w:r w:rsidRPr="00FF5763">
        <w:rPr>
          <w:b/>
          <w:bCs/>
          <w:sz w:val="24"/>
          <w:szCs w:val="24"/>
        </w:rPr>
        <w:t xml:space="preserve">. </w:t>
      </w:r>
      <w:r w:rsidRPr="00FF5763">
        <w:rPr>
          <w:rFonts w:hint="eastAsia"/>
          <w:b/>
          <w:bCs/>
          <w:sz w:val="24"/>
          <w:szCs w:val="24"/>
        </w:rPr>
        <w:t>제안 참가 자격</w:t>
      </w:r>
    </w:p>
    <w:p w14:paraId="586722BD" w14:textId="503B94D0" w:rsidR="00B71C43" w:rsidRDefault="003E17E6" w:rsidP="00CD15E3">
      <w:pPr>
        <w:spacing w:after="10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가</w:t>
      </w:r>
      <w:r w:rsidR="00B71C43">
        <w:rPr>
          <w:rFonts w:hint="eastAsia"/>
          <w:sz w:val="24"/>
          <w:szCs w:val="24"/>
        </w:rPr>
        <w:t>.</w:t>
      </w:r>
      <w:r w:rsidR="00B71C43">
        <w:rPr>
          <w:sz w:val="24"/>
          <w:szCs w:val="24"/>
        </w:rPr>
        <w:t xml:space="preserve"> </w:t>
      </w:r>
      <w:r w:rsidR="00B71C43">
        <w:rPr>
          <w:rFonts w:hint="eastAsia"/>
          <w:sz w:val="24"/>
          <w:szCs w:val="24"/>
        </w:rPr>
        <w:t>공고일 기준 국세,</w:t>
      </w:r>
      <w:r w:rsidR="00B71C43">
        <w:rPr>
          <w:sz w:val="24"/>
          <w:szCs w:val="24"/>
        </w:rPr>
        <w:t xml:space="preserve"> </w:t>
      </w:r>
      <w:r w:rsidR="00B71C43">
        <w:rPr>
          <w:rFonts w:hint="eastAsia"/>
          <w:sz w:val="24"/>
          <w:szCs w:val="24"/>
        </w:rPr>
        <w:t>지방세,</w:t>
      </w:r>
      <w:r w:rsidR="00B71C43">
        <w:rPr>
          <w:sz w:val="24"/>
          <w:szCs w:val="24"/>
        </w:rPr>
        <w:t xml:space="preserve"> 4</w:t>
      </w:r>
      <w:r w:rsidR="00B71C43">
        <w:rPr>
          <w:rFonts w:hint="eastAsia"/>
          <w:sz w:val="24"/>
          <w:szCs w:val="24"/>
        </w:rPr>
        <w:t>대보험 체납되지 않은 업체</w:t>
      </w:r>
    </w:p>
    <w:p w14:paraId="4EDD0DB3" w14:textId="583D555B" w:rsidR="00643694" w:rsidRDefault="003E17E6" w:rsidP="00784600">
      <w:pPr>
        <w:spacing w:after="0"/>
        <w:ind w:firstLineChars="100" w:firstLine="240"/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나</w:t>
      </w:r>
      <w:r w:rsidR="00B71C43">
        <w:rPr>
          <w:rFonts w:hint="eastAsia"/>
          <w:sz w:val="24"/>
          <w:szCs w:val="24"/>
        </w:rPr>
        <w:t>.</w:t>
      </w:r>
      <w:r w:rsidR="00B71C43">
        <w:rPr>
          <w:sz w:val="24"/>
          <w:szCs w:val="24"/>
        </w:rPr>
        <w:t xml:space="preserve"> </w:t>
      </w:r>
      <w:r w:rsidR="002B1F8A">
        <w:rPr>
          <w:sz w:val="24"/>
          <w:szCs w:val="24"/>
        </w:rPr>
        <w:t xml:space="preserve">공고일 </w:t>
      </w:r>
      <w:r w:rsidR="002B1F8A">
        <w:rPr>
          <w:rFonts w:hint="eastAsia"/>
          <w:sz w:val="24"/>
          <w:szCs w:val="24"/>
        </w:rPr>
        <w:t xml:space="preserve">기준 최근 </w:t>
      </w:r>
      <w:r w:rsidR="002B1F8A">
        <w:rPr>
          <w:sz w:val="24"/>
          <w:szCs w:val="24"/>
        </w:rPr>
        <w:t>3</w:t>
      </w:r>
      <w:r w:rsidR="002B1F8A">
        <w:rPr>
          <w:rFonts w:hint="eastAsia"/>
          <w:sz w:val="24"/>
          <w:szCs w:val="24"/>
        </w:rPr>
        <w:t>년 이내 국내 프로스포츠단</w:t>
      </w:r>
      <w:r w:rsidR="00784600">
        <w:rPr>
          <w:sz w:val="24"/>
          <w:szCs w:val="24"/>
        </w:rPr>
        <w:t xml:space="preserve">, </w:t>
      </w:r>
      <w:r w:rsidR="00784600">
        <w:rPr>
          <w:rFonts w:hint="eastAsia"/>
          <w:sz w:val="24"/>
          <w:szCs w:val="24"/>
        </w:rPr>
        <w:t xml:space="preserve">스포츠 관련 </w:t>
      </w:r>
      <w:r w:rsidR="00D62764">
        <w:rPr>
          <w:rFonts w:hint="eastAsia"/>
          <w:sz w:val="24"/>
          <w:szCs w:val="24"/>
        </w:rPr>
        <w:t>연맹</w:t>
      </w:r>
      <w:r w:rsidR="00D62764" w:rsidRPr="00784600">
        <w:rPr>
          <w:rFonts w:eastAsiaTheme="minorHAnsi" w:hint="eastAsia"/>
          <w:sz w:val="24"/>
          <w:szCs w:val="24"/>
        </w:rPr>
        <w:t>·</w:t>
      </w:r>
      <w:r w:rsidR="00784600">
        <w:rPr>
          <w:rFonts w:hint="eastAsia"/>
          <w:sz w:val="24"/>
          <w:szCs w:val="24"/>
        </w:rPr>
        <w:t>협회</w:t>
      </w:r>
      <w:r w:rsidR="00784600">
        <w:rPr>
          <w:rFonts w:eastAsiaTheme="minorHAnsi" w:hint="eastAsia"/>
          <w:sz w:val="24"/>
          <w:szCs w:val="24"/>
        </w:rPr>
        <w:t xml:space="preserve"> 등의 유튜브</w:t>
      </w:r>
    </w:p>
    <w:p w14:paraId="4771A16D" w14:textId="1C038A4B" w:rsidR="00B71C43" w:rsidRDefault="00784600" w:rsidP="00643694">
      <w:pPr>
        <w:spacing w:after="0"/>
        <w:ind w:firstLineChars="220" w:firstLine="528"/>
        <w:rPr>
          <w:sz w:val="24"/>
          <w:szCs w:val="24"/>
          <w:vertAlign w:val="superscript"/>
        </w:rPr>
      </w:pPr>
      <w:r>
        <w:rPr>
          <w:rFonts w:eastAsiaTheme="minorHAnsi" w:hint="eastAsia"/>
          <w:sz w:val="24"/>
          <w:szCs w:val="24"/>
        </w:rPr>
        <w:t xml:space="preserve"> 채널 운영 또는 콘텐츠 제작</w:t>
      </w:r>
      <w:r w:rsidRPr="00784600">
        <w:rPr>
          <w:rFonts w:eastAsiaTheme="minorHAnsi" w:hint="eastAsia"/>
          <w:sz w:val="24"/>
          <w:szCs w:val="24"/>
        </w:rPr>
        <w:t>·</w:t>
      </w:r>
      <w:r>
        <w:rPr>
          <w:rFonts w:eastAsiaTheme="minorHAnsi" w:hint="eastAsia"/>
          <w:sz w:val="24"/>
          <w:szCs w:val="24"/>
        </w:rPr>
        <w:t xml:space="preserve">관리 실적을 </w:t>
      </w:r>
      <w:r>
        <w:rPr>
          <w:rFonts w:eastAsiaTheme="minorHAnsi"/>
          <w:sz w:val="24"/>
          <w:szCs w:val="24"/>
        </w:rPr>
        <w:t>1</w:t>
      </w:r>
      <w:r>
        <w:rPr>
          <w:rFonts w:eastAsiaTheme="minorHAnsi" w:hint="eastAsia"/>
          <w:sz w:val="24"/>
          <w:szCs w:val="24"/>
        </w:rPr>
        <w:t>건 이상 보유한 업체</w:t>
      </w:r>
      <w:r w:rsidR="002B1F8A" w:rsidRPr="002B1F8A">
        <w:rPr>
          <w:rFonts w:hint="eastAsia"/>
          <w:sz w:val="24"/>
          <w:szCs w:val="24"/>
          <w:vertAlign w:val="superscript"/>
        </w:rPr>
        <w:t>주)</w:t>
      </w:r>
    </w:p>
    <w:p w14:paraId="26BFD7EF" w14:textId="2AE9A00B" w:rsidR="002B1F8A" w:rsidRDefault="00643694" w:rsidP="00643694">
      <w:pPr>
        <w:spacing w:after="0"/>
        <w:ind w:firstLineChars="140" w:firstLine="336"/>
        <w:rPr>
          <w:rFonts w:eastAsiaTheme="minorHAnsi"/>
          <w:szCs w:val="20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B9AEC51" wp14:editId="60A39BE8">
                <wp:simplePos x="0" y="0"/>
                <wp:positionH relativeFrom="column">
                  <wp:posOffset>165735</wp:posOffset>
                </wp:positionH>
                <wp:positionV relativeFrom="paragraph">
                  <wp:posOffset>14605</wp:posOffset>
                </wp:positionV>
                <wp:extent cx="6245157" cy="1885950"/>
                <wp:effectExtent l="0" t="0" r="22860" b="19050"/>
                <wp:wrapNone/>
                <wp:docPr id="11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5157" cy="18859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06D532" id="직사각형 11" o:spid="_x0000_s1026" style="position:absolute;left:0;text-align:left;margin-left:13.05pt;margin-top:1.15pt;width:491.75pt;height:148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" filled="f" strokecolor="#a5a5a5 [2092]" strokeweight="1.5pt"/>
            </w:pict>
          </mc:Fallback>
        </mc:AlternateContent>
      </w:r>
      <w:r w:rsidR="002B1F8A" w:rsidRPr="002B1F8A">
        <w:rPr>
          <w:rFonts w:hint="eastAsia"/>
          <w:szCs w:val="20"/>
        </w:rPr>
        <w:t>주)</w:t>
      </w:r>
      <w:r w:rsidR="002B1F8A" w:rsidRPr="002B1F8A">
        <w:rPr>
          <w:szCs w:val="20"/>
        </w:rPr>
        <w:t xml:space="preserve"> </w:t>
      </w:r>
      <w:r w:rsidR="002B1F8A">
        <w:rPr>
          <w:rFonts w:hint="eastAsia"/>
          <w:szCs w:val="20"/>
        </w:rPr>
        <w:t xml:space="preserve">① </w:t>
      </w:r>
      <w:r w:rsidR="002B1F8A">
        <w:rPr>
          <w:szCs w:val="20"/>
        </w:rPr>
        <w:t>‘</w:t>
      </w:r>
      <w:r w:rsidR="002B1F8A">
        <w:rPr>
          <w:rFonts w:hint="eastAsia"/>
          <w:szCs w:val="20"/>
        </w:rPr>
        <w:t>프로스포츠단</w:t>
      </w:r>
      <w:r w:rsidR="002B1F8A">
        <w:rPr>
          <w:szCs w:val="20"/>
        </w:rPr>
        <w:t>’</w:t>
      </w:r>
      <w:r w:rsidR="002B1F8A">
        <w:rPr>
          <w:rFonts w:hint="eastAsia"/>
          <w:szCs w:val="20"/>
        </w:rPr>
        <w:t>이라 함은 프로야구</w:t>
      </w:r>
      <w:r w:rsidR="002B1F8A">
        <w:rPr>
          <w:rFonts w:eastAsiaTheme="minorHAnsi"/>
          <w:szCs w:val="20"/>
        </w:rPr>
        <w:t xml:space="preserve">, </w:t>
      </w:r>
      <w:r w:rsidR="002B1F8A">
        <w:rPr>
          <w:rFonts w:eastAsiaTheme="minorHAnsi" w:hint="eastAsia"/>
          <w:szCs w:val="20"/>
        </w:rPr>
        <w:t>프로축구</w:t>
      </w:r>
      <w:r w:rsidR="002B1F8A">
        <w:rPr>
          <w:rFonts w:eastAsiaTheme="minorHAnsi"/>
          <w:szCs w:val="20"/>
        </w:rPr>
        <w:t xml:space="preserve">, </w:t>
      </w:r>
      <w:r w:rsidR="002B1F8A">
        <w:rPr>
          <w:rFonts w:eastAsiaTheme="minorHAnsi" w:hint="eastAsia"/>
          <w:szCs w:val="20"/>
        </w:rPr>
        <w:t>프로배구(남</w:t>
      </w:r>
      <w:r w:rsidR="002B1F8A">
        <w:rPr>
          <w:rFonts w:eastAsiaTheme="minorHAnsi"/>
          <w:szCs w:val="20"/>
        </w:rPr>
        <w:t>·</w:t>
      </w:r>
      <w:r w:rsidR="002B1F8A">
        <w:rPr>
          <w:rFonts w:eastAsiaTheme="minorHAnsi" w:hint="eastAsia"/>
          <w:szCs w:val="20"/>
        </w:rPr>
        <w:t>여)</w:t>
      </w:r>
      <w:r w:rsidR="002B1F8A">
        <w:rPr>
          <w:rFonts w:eastAsiaTheme="minorHAnsi"/>
          <w:szCs w:val="20"/>
        </w:rPr>
        <w:t xml:space="preserve">, </w:t>
      </w:r>
      <w:r w:rsidR="002B1F8A">
        <w:rPr>
          <w:rFonts w:eastAsiaTheme="minorHAnsi" w:hint="eastAsia"/>
          <w:szCs w:val="20"/>
        </w:rPr>
        <w:t>프로농구(남</w:t>
      </w:r>
      <w:r w:rsidR="002B1F8A">
        <w:rPr>
          <w:rFonts w:eastAsiaTheme="minorHAnsi"/>
          <w:szCs w:val="20"/>
        </w:rPr>
        <w:t>·</w:t>
      </w:r>
      <w:r w:rsidR="002B1F8A">
        <w:rPr>
          <w:rFonts w:eastAsiaTheme="minorHAnsi" w:hint="eastAsia"/>
          <w:szCs w:val="20"/>
        </w:rPr>
        <w:t>여)</w:t>
      </w:r>
      <w:r w:rsidR="002B1F8A">
        <w:rPr>
          <w:rFonts w:eastAsiaTheme="minorHAnsi"/>
          <w:szCs w:val="20"/>
        </w:rPr>
        <w:t xml:space="preserve"> 1</w:t>
      </w:r>
      <w:r w:rsidR="002B1F8A">
        <w:rPr>
          <w:rFonts w:eastAsiaTheme="minorHAnsi" w:hint="eastAsia"/>
          <w:szCs w:val="20"/>
        </w:rPr>
        <w:t>군만 의미</w:t>
      </w:r>
    </w:p>
    <w:p w14:paraId="07C92E99" w14:textId="656D85A0" w:rsidR="00FE35C6" w:rsidRDefault="002B1F8A" w:rsidP="00FB2C61">
      <w:pPr>
        <w:spacing w:after="0"/>
        <w:ind w:leftChars="200" w:left="1000" w:hangingChars="300" w:hanging="600"/>
        <w:rPr>
          <w:rFonts w:eastAsiaTheme="minorHAnsi"/>
          <w:szCs w:val="20"/>
        </w:rPr>
      </w:pPr>
      <w:r>
        <w:rPr>
          <w:rFonts w:eastAsiaTheme="minorHAnsi"/>
          <w:szCs w:val="20"/>
        </w:rPr>
        <w:t xml:space="preserve">   </w:t>
      </w:r>
      <w:r>
        <w:rPr>
          <w:rFonts w:eastAsiaTheme="minorHAnsi" w:hint="eastAsia"/>
          <w:szCs w:val="20"/>
        </w:rPr>
        <w:t xml:space="preserve">② </w:t>
      </w:r>
      <w:r>
        <w:rPr>
          <w:rFonts w:eastAsiaTheme="minorHAnsi"/>
          <w:szCs w:val="20"/>
        </w:rPr>
        <w:t>‘</w:t>
      </w:r>
      <w:r w:rsidR="006C0FE0">
        <w:rPr>
          <w:rFonts w:eastAsiaTheme="minorHAnsi" w:hint="eastAsia"/>
          <w:szCs w:val="20"/>
        </w:rPr>
        <w:t xml:space="preserve">스포츠 관련 </w:t>
      </w:r>
      <w:r w:rsidR="00D62764">
        <w:rPr>
          <w:rFonts w:eastAsiaTheme="minorHAnsi" w:hint="eastAsia"/>
          <w:szCs w:val="20"/>
        </w:rPr>
        <w:t>연맹</w:t>
      </w:r>
      <w:r w:rsidR="00D62764" w:rsidRPr="006C0FE0">
        <w:rPr>
          <w:rFonts w:eastAsiaTheme="minorHAnsi" w:hint="eastAsia"/>
          <w:szCs w:val="20"/>
        </w:rPr>
        <w:t>·</w:t>
      </w:r>
      <w:r w:rsidR="006C0FE0">
        <w:rPr>
          <w:rFonts w:eastAsiaTheme="minorHAnsi" w:hint="eastAsia"/>
          <w:szCs w:val="20"/>
        </w:rPr>
        <w:t>협회</w:t>
      </w:r>
      <w:r>
        <w:rPr>
          <w:rFonts w:eastAsiaTheme="minorHAnsi"/>
          <w:szCs w:val="20"/>
        </w:rPr>
        <w:t>’</w:t>
      </w:r>
      <w:r>
        <w:rPr>
          <w:rFonts w:eastAsiaTheme="minorHAnsi" w:hint="eastAsia"/>
          <w:szCs w:val="20"/>
        </w:rPr>
        <w:t xml:space="preserve">라 함은 </w:t>
      </w:r>
      <w:r w:rsidR="006C0FE0">
        <w:rPr>
          <w:rFonts w:eastAsiaTheme="minorHAnsi" w:hint="eastAsia"/>
          <w:szCs w:val="20"/>
        </w:rPr>
        <w:t>「국민체육진흥법」에 따른 대한체육회 가맹단체,</w:t>
      </w:r>
      <w:r w:rsidR="006C0FE0">
        <w:rPr>
          <w:rFonts w:eastAsiaTheme="minorHAnsi"/>
          <w:szCs w:val="20"/>
        </w:rPr>
        <w:t xml:space="preserve"> </w:t>
      </w:r>
      <w:r w:rsidR="006C0FE0">
        <w:rPr>
          <w:rFonts w:eastAsiaTheme="minorHAnsi" w:hint="eastAsia"/>
          <w:szCs w:val="20"/>
        </w:rPr>
        <w:t>종목별 중앙</w:t>
      </w:r>
      <w:r w:rsidR="00FB2C61">
        <w:rPr>
          <w:rFonts w:eastAsiaTheme="minorHAnsi" w:hint="eastAsia"/>
          <w:szCs w:val="20"/>
        </w:rPr>
        <w:t xml:space="preserve"> </w:t>
      </w:r>
      <w:r w:rsidR="006C0FE0">
        <w:rPr>
          <w:rFonts w:eastAsiaTheme="minorHAnsi" w:hint="eastAsia"/>
          <w:szCs w:val="20"/>
        </w:rPr>
        <w:t>경기단체</w:t>
      </w:r>
      <w:r w:rsidR="00617478">
        <w:rPr>
          <w:rFonts w:eastAsiaTheme="minorHAnsi"/>
          <w:szCs w:val="20"/>
        </w:rPr>
        <w:t xml:space="preserve">, </w:t>
      </w:r>
      <w:r w:rsidR="00617478">
        <w:rPr>
          <w:rFonts w:eastAsiaTheme="minorHAnsi" w:hint="eastAsia"/>
          <w:szCs w:val="20"/>
        </w:rPr>
        <w:t>프로스포츠 리그 운영단체 및 이에 준하는 비영리 스포츠 단체를 의미</w:t>
      </w:r>
    </w:p>
    <w:p w14:paraId="744E40EE" w14:textId="63D2C2AF" w:rsidR="00C218EB" w:rsidRPr="00C218EB" w:rsidRDefault="002B1F8A" w:rsidP="00F96F46">
      <w:pPr>
        <w:spacing w:after="0"/>
        <w:ind w:leftChars="350" w:left="1000" w:hangingChars="150" w:hanging="300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③</w:t>
      </w:r>
      <w:r w:rsidR="000D02E0">
        <w:rPr>
          <w:rFonts w:eastAsiaTheme="minorHAnsi"/>
          <w:szCs w:val="20"/>
        </w:rPr>
        <w:t xml:space="preserve"> ‘</w:t>
      </w:r>
      <w:r w:rsidR="000D02E0">
        <w:rPr>
          <w:rFonts w:eastAsiaTheme="minorHAnsi" w:hint="eastAsia"/>
          <w:szCs w:val="20"/>
        </w:rPr>
        <w:t>유튜브 채널 운영 또는 콘텐츠 제작</w:t>
      </w:r>
      <w:r w:rsidR="000D02E0">
        <w:rPr>
          <w:rFonts w:eastAsiaTheme="minorHAnsi"/>
          <w:szCs w:val="20"/>
        </w:rPr>
        <w:t>·</w:t>
      </w:r>
      <w:r w:rsidR="000D02E0">
        <w:rPr>
          <w:rFonts w:eastAsiaTheme="minorHAnsi" w:hint="eastAsia"/>
          <w:szCs w:val="20"/>
        </w:rPr>
        <w:t>관리 실적</w:t>
      </w:r>
      <w:r w:rsidR="000D02E0">
        <w:rPr>
          <w:rFonts w:eastAsiaTheme="minorHAnsi"/>
          <w:szCs w:val="20"/>
        </w:rPr>
        <w:t>’</w:t>
      </w:r>
      <w:r w:rsidR="000D02E0">
        <w:rPr>
          <w:rFonts w:eastAsiaTheme="minorHAnsi" w:hint="eastAsia"/>
          <w:szCs w:val="20"/>
        </w:rPr>
        <w:t xml:space="preserve">은 </w:t>
      </w:r>
      <w:r w:rsidR="00B60717">
        <w:rPr>
          <w:rFonts w:eastAsiaTheme="minorHAnsi" w:hint="eastAsia"/>
          <w:szCs w:val="20"/>
        </w:rPr>
        <w:t xml:space="preserve">단순 행사 </w:t>
      </w:r>
      <w:r w:rsidR="00B8680A">
        <w:rPr>
          <w:rFonts w:eastAsiaTheme="minorHAnsi" w:hint="eastAsia"/>
          <w:szCs w:val="20"/>
        </w:rPr>
        <w:t>지원</w:t>
      </w:r>
      <w:r w:rsidR="00B60717">
        <w:rPr>
          <w:rFonts w:eastAsiaTheme="minorHAnsi" w:hint="eastAsia"/>
          <w:szCs w:val="20"/>
        </w:rPr>
        <w:t xml:space="preserve"> 및 홍보물 제작 등의 실적이 아닌 유튜브 채널 </w:t>
      </w:r>
      <w:r w:rsidR="00422E22">
        <w:rPr>
          <w:rFonts w:eastAsiaTheme="minorHAnsi" w:hint="eastAsia"/>
          <w:szCs w:val="20"/>
        </w:rPr>
        <w:t>운영</w:t>
      </w:r>
      <w:r w:rsidR="00422E22" w:rsidRPr="006C0FE0">
        <w:rPr>
          <w:rFonts w:eastAsiaTheme="minorHAnsi" w:hint="eastAsia"/>
          <w:szCs w:val="20"/>
        </w:rPr>
        <w:t>·</w:t>
      </w:r>
      <w:r w:rsidR="00422E22">
        <w:rPr>
          <w:rFonts w:eastAsiaTheme="minorHAnsi" w:hint="eastAsia"/>
          <w:szCs w:val="20"/>
        </w:rPr>
        <w:t xml:space="preserve">관리 및 </w:t>
      </w:r>
      <w:r w:rsidR="00C9666B">
        <w:rPr>
          <w:rFonts w:eastAsiaTheme="minorHAnsi" w:hint="eastAsia"/>
          <w:szCs w:val="20"/>
        </w:rPr>
        <w:t xml:space="preserve">콘텐츠 </w:t>
      </w:r>
      <w:r w:rsidR="00B60717">
        <w:rPr>
          <w:rFonts w:eastAsiaTheme="minorHAnsi" w:hint="eastAsia"/>
          <w:szCs w:val="20"/>
        </w:rPr>
        <w:t>기획</w:t>
      </w:r>
      <w:r w:rsidR="00C9666B" w:rsidRPr="006C0FE0">
        <w:rPr>
          <w:rFonts w:eastAsiaTheme="minorHAnsi" w:hint="eastAsia"/>
          <w:szCs w:val="20"/>
        </w:rPr>
        <w:t>·</w:t>
      </w:r>
      <w:r w:rsidR="00B60717">
        <w:rPr>
          <w:rFonts w:eastAsiaTheme="minorHAnsi" w:hint="eastAsia"/>
          <w:szCs w:val="20"/>
        </w:rPr>
        <w:t>제작</w:t>
      </w:r>
      <w:r w:rsidR="00C9666B" w:rsidRPr="006C0FE0">
        <w:rPr>
          <w:rFonts w:eastAsiaTheme="minorHAnsi" w:hint="eastAsia"/>
          <w:szCs w:val="20"/>
        </w:rPr>
        <w:t>·</w:t>
      </w:r>
      <w:r w:rsidR="00B60717">
        <w:rPr>
          <w:rFonts w:eastAsiaTheme="minorHAnsi" w:hint="eastAsia"/>
          <w:szCs w:val="20"/>
        </w:rPr>
        <w:t>업로드 업무</w:t>
      </w:r>
      <w:r w:rsidR="006935CD">
        <w:rPr>
          <w:rFonts w:eastAsiaTheme="minorHAnsi" w:hint="eastAsia"/>
          <w:szCs w:val="20"/>
        </w:rPr>
        <w:t xml:space="preserve"> 등을 종합적으로 포괄한</w:t>
      </w:r>
      <w:r w:rsidR="00B60717">
        <w:rPr>
          <w:rFonts w:eastAsiaTheme="minorHAnsi" w:hint="eastAsia"/>
          <w:szCs w:val="20"/>
        </w:rPr>
        <w:t xml:space="preserve"> 실적을 의미</w:t>
      </w:r>
      <w:r w:rsidR="00C218EB">
        <w:rPr>
          <w:rFonts w:eastAsiaTheme="minorHAnsi" w:hint="eastAsia"/>
          <w:szCs w:val="20"/>
        </w:rPr>
        <w:t>(해당 기관과 대행업체가 직접 체결한 계약만을 의미(재위탁 제외)</w:t>
      </w:r>
      <w:r w:rsidR="00C218EB">
        <w:rPr>
          <w:rFonts w:eastAsiaTheme="minorHAnsi"/>
          <w:szCs w:val="20"/>
        </w:rPr>
        <w:t>)</w:t>
      </w:r>
    </w:p>
    <w:p w14:paraId="65283FD5" w14:textId="7C71BFAB" w:rsidR="002B1F8A" w:rsidRDefault="00B60717" w:rsidP="00617478">
      <w:pPr>
        <w:spacing w:after="0"/>
        <w:ind w:leftChars="350" w:left="1000" w:hangingChars="150" w:hanging="300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 xml:space="preserve">④ </w:t>
      </w:r>
      <w:r w:rsidR="002B1F8A">
        <w:rPr>
          <w:rFonts w:eastAsiaTheme="minorHAnsi" w:hint="eastAsia"/>
          <w:szCs w:val="20"/>
        </w:rPr>
        <w:t xml:space="preserve">공고일 현재 타 프로스포츠단의 정규시즌 </w:t>
      </w:r>
      <w:r w:rsidR="001E79C0">
        <w:rPr>
          <w:rFonts w:eastAsiaTheme="minorHAnsi" w:hint="eastAsia"/>
          <w:szCs w:val="20"/>
        </w:rPr>
        <w:t>유튜브 채널</w:t>
      </w:r>
      <w:r w:rsidR="002B1F8A">
        <w:rPr>
          <w:rFonts w:eastAsiaTheme="minorHAnsi" w:hint="eastAsia"/>
          <w:szCs w:val="20"/>
        </w:rPr>
        <w:t xml:space="preserve"> </w:t>
      </w:r>
      <w:r w:rsidR="00CD15E3">
        <w:rPr>
          <w:rFonts w:eastAsiaTheme="minorHAnsi" w:hint="eastAsia"/>
          <w:szCs w:val="20"/>
        </w:rPr>
        <w:t xml:space="preserve">부문 </w:t>
      </w:r>
      <w:r w:rsidR="00FE35C6">
        <w:rPr>
          <w:rFonts w:eastAsiaTheme="minorHAnsi" w:hint="eastAsia"/>
          <w:szCs w:val="20"/>
        </w:rPr>
        <w:t>운영 대행</w:t>
      </w:r>
      <w:r w:rsidR="002B1F8A">
        <w:rPr>
          <w:rFonts w:eastAsiaTheme="minorHAnsi" w:hint="eastAsia"/>
          <w:szCs w:val="20"/>
        </w:rPr>
        <w:t xml:space="preserve"> 중인 경우,</w:t>
      </w:r>
      <w:r w:rsidR="002B1F8A">
        <w:rPr>
          <w:rFonts w:eastAsiaTheme="minorHAnsi"/>
          <w:szCs w:val="20"/>
        </w:rPr>
        <w:t xml:space="preserve"> </w:t>
      </w:r>
      <w:r w:rsidR="002B1F8A">
        <w:rPr>
          <w:rFonts w:eastAsiaTheme="minorHAnsi" w:hint="eastAsia"/>
          <w:szCs w:val="20"/>
        </w:rPr>
        <w:t>경험 보유 업체로 인정</w:t>
      </w:r>
    </w:p>
    <w:p w14:paraId="224C0955" w14:textId="77777777" w:rsidR="000770B3" w:rsidRDefault="000770B3" w:rsidP="00206C64">
      <w:pPr>
        <w:spacing w:before="400"/>
        <w:rPr>
          <w:b/>
          <w:bCs/>
          <w:sz w:val="24"/>
          <w:szCs w:val="24"/>
        </w:rPr>
      </w:pPr>
    </w:p>
    <w:p w14:paraId="06C25703" w14:textId="77777777" w:rsidR="000770B3" w:rsidRDefault="000770B3" w:rsidP="00206C64">
      <w:pPr>
        <w:spacing w:before="400"/>
        <w:rPr>
          <w:b/>
          <w:bCs/>
          <w:sz w:val="24"/>
          <w:szCs w:val="24"/>
        </w:rPr>
      </w:pPr>
    </w:p>
    <w:p w14:paraId="7C34D6E3" w14:textId="5A0ED9B2" w:rsidR="00206C64" w:rsidRDefault="007C294E" w:rsidP="00206C64">
      <w:pPr>
        <w:spacing w:before="4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</w:t>
      </w:r>
      <w:r w:rsidR="00206C64" w:rsidRPr="00874F1C"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선정 절차</w:t>
      </w:r>
    </w:p>
    <w:p w14:paraId="032A7D9D" w14:textId="43A73427" w:rsidR="007C294E" w:rsidRDefault="007C294E" w:rsidP="007C294E">
      <w:pPr>
        <w:spacing w:after="60"/>
        <w:ind w:firstLine="238"/>
        <w:rPr>
          <w:sz w:val="24"/>
          <w:szCs w:val="24"/>
        </w:rPr>
      </w:pPr>
      <w:r w:rsidRPr="007C294E">
        <w:rPr>
          <w:rFonts w:hint="eastAsia"/>
          <w:sz w:val="24"/>
          <w:szCs w:val="24"/>
        </w:rPr>
        <w:t>가.</w:t>
      </w:r>
      <w:r w:rsidRPr="007C294E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객관적이고 공정한 기준과 절차를 적용하여 우수한 과업수행자 선정</w:t>
      </w:r>
    </w:p>
    <w:p w14:paraId="29D329EF" w14:textId="24FC761D" w:rsidR="007C294E" w:rsidRDefault="007C294E" w:rsidP="007C294E">
      <w:pPr>
        <w:spacing w:after="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나.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기간 내 유효한 제안서를 제출한 업체를 대상으로 제안 평가를 실시하고,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평</w:t>
      </w:r>
    </w:p>
    <w:p w14:paraId="1A741F43" w14:textId="2F7B92EF" w:rsidR="007C294E" w:rsidRDefault="007C294E" w:rsidP="007C294E">
      <w:pPr>
        <w:ind w:firstLineChars="260" w:firstLine="624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가 결과(기술능력 </w:t>
      </w:r>
      <w:r>
        <w:rPr>
          <w:sz w:val="24"/>
          <w:szCs w:val="24"/>
        </w:rPr>
        <w:t xml:space="preserve">80%, </w:t>
      </w:r>
      <w:r>
        <w:rPr>
          <w:rFonts w:hint="eastAsia"/>
          <w:sz w:val="24"/>
          <w:szCs w:val="24"/>
        </w:rPr>
        <w:t xml:space="preserve">가격 </w:t>
      </w:r>
      <w:r>
        <w:rPr>
          <w:sz w:val="24"/>
          <w:szCs w:val="24"/>
        </w:rPr>
        <w:t xml:space="preserve">10%, </w:t>
      </w:r>
      <w:r>
        <w:rPr>
          <w:rFonts w:hint="eastAsia"/>
          <w:sz w:val="24"/>
          <w:szCs w:val="24"/>
        </w:rPr>
        <w:t xml:space="preserve">기타 </w:t>
      </w:r>
      <w:r>
        <w:rPr>
          <w:sz w:val="24"/>
          <w:szCs w:val="24"/>
        </w:rPr>
        <w:t>10%)</w:t>
      </w:r>
      <w:r>
        <w:rPr>
          <w:rFonts w:hint="eastAsia"/>
          <w:sz w:val="24"/>
          <w:szCs w:val="24"/>
        </w:rPr>
        <w:t>에 따라 협상 순위 결정</w:t>
      </w:r>
    </w:p>
    <w:p w14:paraId="32C0A993" w14:textId="7C318074" w:rsidR="00C53E74" w:rsidRPr="007C294E" w:rsidRDefault="00C53E74" w:rsidP="00C53E7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다.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추진 일정</w:t>
      </w:r>
    </w:p>
    <w:tbl>
      <w:tblPr>
        <w:tblStyle w:val="a5"/>
        <w:tblW w:w="9214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976"/>
        <w:gridCol w:w="4395"/>
      </w:tblGrid>
      <w:tr w:rsidR="00206C64" w14:paraId="359B0D8D" w14:textId="1C4BA91B" w:rsidTr="00C53E74">
        <w:trPr>
          <w:trHeight w:val="454"/>
        </w:trPr>
        <w:tc>
          <w:tcPr>
            <w:tcW w:w="1843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D39B0" w14:textId="18FE4922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구 분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D5AF5F8" w14:textId="62D78762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일 정</w:t>
            </w:r>
          </w:p>
        </w:tc>
        <w:tc>
          <w:tcPr>
            <w:tcW w:w="4395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</w:tcPr>
          <w:p w14:paraId="1DA328A2" w14:textId="5FDB2C17" w:rsidR="00206C64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비 고</w:t>
            </w:r>
          </w:p>
        </w:tc>
      </w:tr>
      <w:tr w:rsidR="00206C64" w14:paraId="3E541396" w14:textId="175A8EB1" w:rsidTr="00C53E74">
        <w:trPr>
          <w:trHeight w:val="510"/>
        </w:trPr>
        <w:tc>
          <w:tcPr>
            <w:tcW w:w="1843" w:type="dxa"/>
            <w:tcBorders>
              <w:top w:val="single" w:sz="12" w:space="0" w:color="auto"/>
              <w:left w:val="nil"/>
            </w:tcBorders>
            <w:vAlign w:val="center"/>
          </w:tcPr>
          <w:p w14:paraId="1863A7A0" w14:textId="71AC6D3E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입찰 공고</w:t>
            </w:r>
          </w:p>
        </w:tc>
        <w:tc>
          <w:tcPr>
            <w:tcW w:w="2976" w:type="dxa"/>
            <w:tcBorders>
              <w:top w:val="single" w:sz="12" w:space="0" w:color="auto"/>
              <w:right w:val="nil"/>
            </w:tcBorders>
            <w:vAlign w:val="center"/>
          </w:tcPr>
          <w:p w14:paraId="422270F4" w14:textId="2FB9D018" w:rsidR="00206C64" w:rsidRPr="00C53E74" w:rsidRDefault="00C53E74" w:rsidP="00C53E74">
            <w:pPr>
              <w:rPr>
                <w:sz w:val="22"/>
              </w:rPr>
            </w:pPr>
            <w:r w:rsidRPr="00C53E74">
              <w:rPr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r w:rsidR="00206C64" w:rsidRPr="00C53E74">
              <w:rPr>
                <w:sz w:val="22"/>
              </w:rPr>
              <w:t>2026.</w:t>
            </w:r>
            <w:r w:rsidRPr="00C53E74">
              <w:rPr>
                <w:sz w:val="22"/>
              </w:rPr>
              <w:t>0</w:t>
            </w:r>
            <w:r w:rsidR="00E512BF">
              <w:rPr>
                <w:sz w:val="22"/>
              </w:rPr>
              <w:t>6</w:t>
            </w:r>
            <w:r w:rsidRPr="00C53E74">
              <w:rPr>
                <w:sz w:val="22"/>
              </w:rPr>
              <w:t>.2</w:t>
            </w:r>
            <w:r w:rsidR="004E4968">
              <w:rPr>
                <w:sz w:val="22"/>
              </w:rPr>
              <w:t>9</w:t>
            </w:r>
            <w:r w:rsidRPr="00C53E74">
              <w:rPr>
                <w:sz w:val="22"/>
              </w:rPr>
              <w:t>.(</w:t>
            </w:r>
            <w:r w:rsidR="00E512BF">
              <w:rPr>
                <w:rFonts w:hint="eastAsia"/>
                <w:sz w:val="22"/>
              </w:rPr>
              <w:t>월</w:t>
            </w:r>
            <w:r w:rsidRPr="00C53E74">
              <w:rPr>
                <w:rFonts w:hint="eastAsia"/>
                <w:sz w:val="22"/>
              </w:rPr>
              <w:t>)</w:t>
            </w:r>
            <w:r w:rsidRPr="00C53E74">
              <w:rPr>
                <w:sz w:val="22"/>
              </w:rPr>
              <w:t>~0</w:t>
            </w:r>
            <w:r w:rsidR="00E512BF">
              <w:rPr>
                <w:sz w:val="22"/>
              </w:rPr>
              <w:t>7</w:t>
            </w:r>
            <w:r w:rsidRPr="00C53E74">
              <w:rPr>
                <w:sz w:val="22"/>
              </w:rPr>
              <w:t>.</w:t>
            </w:r>
            <w:proofErr w:type="gramStart"/>
            <w:r w:rsidR="00E512BF">
              <w:rPr>
                <w:sz w:val="22"/>
              </w:rPr>
              <w:t>10</w:t>
            </w:r>
            <w:r w:rsidRPr="00C53E74">
              <w:rPr>
                <w:sz w:val="22"/>
              </w:rPr>
              <w:t>.(</w:t>
            </w:r>
            <w:proofErr w:type="gramEnd"/>
            <w:r w:rsidR="00E512BF">
              <w:rPr>
                <w:rFonts w:hint="eastAsia"/>
                <w:sz w:val="22"/>
              </w:rPr>
              <w:t>금</w:t>
            </w:r>
            <w:r w:rsidRPr="00C53E74">
              <w:rPr>
                <w:rFonts w:hint="eastAsia"/>
                <w:sz w:val="22"/>
              </w:rPr>
              <w:t>)</w:t>
            </w:r>
          </w:p>
        </w:tc>
        <w:tc>
          <w:tcPr>
            <w:tcW w:w="4395" w:type="dxa"/>
            <w:tcBorders>
              <w:top w:val="single" w:sz="12" w:space="0" w:color="auto"/>
              <w:right w:val="nil"/>
            </w:tcBorders>
          </w:tcPr>
          <w:p w14:paraId="0820ECDA" w14:textId="37376479" w:rsidR="00206C64" w:rsidRPr="00C53E74" w:rsidRDefault="00206C64" w:rsidP="00C53E74">
            <w:pPr>
              <w:jc w:val="center"/>
              <w:rPr>
                <w:sz w:val="22"/>
              </w:rPr>
            </w:pPr>
          </w:p>
        </w:tc>
      </w:tr>
      <w:tr w:rsidR="00206C64" w14:paraId="2A76055A" w14:textId="722B24C9" w:rsidTr="00C53E74">
        <w:trPr>
          <w:trHeight w:val="510"/>
        </w:trPr>
        <w:tc>
          <w:tcPr>
            <w:tcW w:w="1843" w:type="dxa"/>
            <w:tcBorders>
              <w:left w:val="nil"/>
            </w:tcBorders>
            <w:vAlign w:val="center"/>
          </w:tcPr>
          <w:p w14:paraId="3A803E41" w14:textId="488906EF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제안서 접수 마감</w:t>
            </w:r>
          </w:p>
        </w:tc>
        <w:tc>
          <w:tcPr>
            <w:tcW w:w="2976" w:type="dxa"/>
            <w:tcBorders>
              <w:right w:val="nil"/>
            </w:tcBorders>
            <w:vAlign w:val="center"/>
          </w:tcPr>
          <w:p w14:paraId="64E11881" w14:textId="17DEEF9F" w:rsidR="00206C64" w:rsidRPr="00B71C43" w:rsidRDefault="00C53E74" w:rsidP="00C53E74">
            <w:pPr>
              <w:rPr>
                <w:sz w:val="22"/>
              </w:rPr>
            </w:pPr>
            <w:r w:rsidRPr="00C53E74">
              <w:rPr>
                <w:sz w:val="22"/>
              </w:rPr>
              <w:t>-</w:t>
            </w:r>
            <w:r>
              <w:rPr>
                <w:sz w:val="22"/>
              </w:rPr>
              <w:t xml:space="preserve"> 2026.0</w:t>
            </w:r>
            <w:r w:rsidR="00E512BF">
              <w:rPr>
                <w:sz w:val="22"/>
              </w:rPr>
              <w:t>7</w:t>
            </w:r>
            <w:r>
              <w:rPr>
                <w:sz w:val="22"/>
              </w:rPr>
              <w:t>.</w:t>
            </w:r>
            <w:r w:rsidR="00E512BF">
              <w:rPr>
                <w:sz w:val="22"/>
              </w:rPr>
              <w:t>13</w:t>
            </w:r>
            <w:r>
              <w:rPr>
                <w:sz w:val="22"/>
              </w:rPr>
              <w:t>.(</w:t>
            </w:r>
            <w:r w:rsidR="00E512BF">
              <w:rPr>
                <w:rFonts w:hint="eastAsia"/>
                <w:sz w:val="22"/>
              </w:rPr>
              <w:t>월</w:t>
            </w:r>
            <w:r>
              <w:rPr>
                <w:rFonts w:hint="eastAsia"/>
                <w:sz w:val="22"/>
              </w:rPr>
              <w:t>)</w:t>
            </w:r>
            <w:r>
              <w:rPr>
                <w:sz w:val="22"/>
              </w:rPr>
              <w:t xml:space="preserve"> 16</w:t>
            </w:r>
            <w:r>
              <w:rPr>
                <w:rFonts w:hint="eastAsia"/>
                <w:sz w:val="22"/>
              </w:rPr>
              <w:t>시</w:t>
            </w:r>
          </w:p>
        </w:tc>
        <w:tc>
          <w:tcPr>
            <w:tcW w:w="4395" w:type="dxa"/>
            <w:tcBorders>
              <w:right w:val="nil"/>
            </w:tcBorders>
          </w:tcPr>
          <w:p w14:paraId="3432C1C8" w14:textId="2F3CE1DC" w:rsidR="00206C64" w:rsidRDefault="00C53E74" w:rsidP="00C53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서울특별시 영등포구 의사당대로1</w:t>
            </w:r>
            <w:r>
              <w:rPr>
                <w:sz w:val="22"/>
              </w:rPr>
              <w:t>41,</w:t>
            </w:r>
          </w:p>
          <w:p w14:paraId="7C2F18B2" w14:textId="69B44247" w:rsidR="00C53E74" w:rsidRPr="00B71C43" w:rsidRDefault="00C53E7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K</w:t>
            </w:r>
            <w:r>
              <w:rPr>
                <w:sz w:val="22"/>
              </w:rPr>
              <w:t>B</w:t>
            </w:r>
            <w:r>
              <w:rPr>
                <w:rFonts w:hint="eastAsia"/>
                <w:sz w:val="22"/>
              </w:rPr>
              <w:t xml:space="preserve">국민은행 여의도 신관 </w:t>
            </w:r>
            <w:r>
              <w:rPr>
                <w:sz w:val="22"/>
              </w:rPr>
              <w:t>2</w:t>
            </w:r>
            <w:r>
              <w:rPr>
                <w:rFonts w:hint="eastAsia"/>
                <w:sz w:val="22"/>
              </w:rPr>
              <w:t>층 브랜드홍보부</w:t>
            </w:r>
          </w:p>
        </w:tc>
      </w:tr>
      <w:tr w:rsidR="00206C64" w14:paraId="21FF800D" w14:textId="35D3513C" w:rsidTr="00C53E74">
        <w:trPr>
          <w:trHeight w:val="510"/>
        </w:trPr>
        <w:tc>
          <w:tcPr>
            <w:tcW w:w="1843" w:type="dxa"/>
            <w:tcBorders>
              <w:left w:val="nil"/>
            </w:tcBorders>
            <w:vAlign w:val="center"/>
          </w:tcPr>
          <w:p w14:paraId="0CB8042C" w14:textId="50A67022" w:rsidR="00206C64" w:rsidRPr="00B71C43" w:rsidRDefault="00A13968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제안 평가</w:t>
            </w:r>
            <w:r w:rsidR="003237DA">
              <w:rPr>
                <w:rFonts w:hint="eastAsia"/>
                <w:sz w:val="22"/>
              </w:rPr>
              <w:t>(</w:t>
            </w:r>
            <w:r w:rsidR="003237DA">
              <w:rPr>
                <w:sz w:val="22"/>
              </w:rPr>
              <w:t>PT)</w:t>
            </w:r>
          </w:p>
        </w:tc>
        <w:tc>
          <w:tcPr>
            <w:tcW w:w="2976" w:type="dxa"/>
            <w:tcBorders>
              <w:right w:val="nil"/>
            </w:tcBorders>
            <w:vAlign w:val="center"/>
          </w:tcPr>
          <w:p w14:paraId="0A84C17D" w14:textId="78E8576A" w:rsidR="00206C64" w:rsidRPr="00B71C43" w:rsidRDefault="00C53E74" w:rsidP="00C53E74">
            <w:pPr>
              <w:rPr>
                <w:sz w:val="22"/>
              </w:rPr>
            </w:pPr>
            <w:r w:rsidRPr="00C53E74">
              <w:rPr>
                <w:sz w:val="22"/>
              </w:rPr>
              <w:t>-</w:t>
            </w:r>
            <w:r>
              <w:rPr>
                <w:sz w:val="22"/>
              </w:rPr>
              <w:t xml:space="preserve"> 2026.0</w:t>
            </w:r>
            <w:r w:rsidR="00E512BF">
              <w:rPr>
                <w:sz w:val="22"/>
              </w:rPr>
              <w:t>7</w:t>
            </w:r>
            <w:r>
              <w:rPr>
                <w:sz w:val="22"/>
              </w:rPr>
              <w:t>.1</w:t>
            </w:r>
            <w:r w:rsidR="00E512BF">
              <w:rPr>
                <w:sz w:val="22"/>
              </w:rPr>
              <w:t>6</w:t>
            </w:r>
            <w:r>
              <w:rPr>
                <w:sz w:val="22"/>
              </w:rPr>
              <w:t>.(</w:t>
            </w:r>
            <w:r w:rsidR="00E512BF">
              <w:rPr>
                <w:rFonts w:hint="eastAsia"/>
                <w:sz w:val="22"/>
              </w:rPr>
              <w:t>목</w:t>
            </w:r>
            <w:r>
              <w:rPr>
                <w:rFonts w:hint="eastAsia"/>
                <w:sz w:val="22"/>
              </w:rPr>
              <w:t xml:space="preserve">) </w:t>
            </w:r>
            <w:r>
              <w:rPr>
                <w:sz w:val="22"/>
              </w:rPr>
              <w:t>14</w:t>
            </w:r>
            <w:r>
              <w:rPr>
                <w:rFonts w:hint="eastAsia"/>
                <w:sz w:val="22"/>
              </w:rPr>
              <w:t>시</w:t>
            </w:r>
            <w:r>
              <w:rPr>
                <w:sz w:val="22"/>
              </w:rPr>
              <w:t>~17</w:t>
            </w:r>
            <w:r>
              <w:rPr>
                <w:rFonts w:hint="eastAsia"/>
                <w:sz w:val="22"/>
              </w:rPr>
              <w:t>시</w:t>
            </w:r>
          </w:p>
        </w:tc>
        <w:tc>
          <w:tcPr>
            <w:tcW w:w="4395" w:type="dxa"/>
            <w:tcBorders>
              <w:right w:val="nil"/>
            </w:tcBorders>
          </w:tcPr>
          <w:p w14:paraId="585036D3" w14:textId="77777777" w:rsidR="00C53E74" w:rsidRDefault="00C53E74" w:rsidP="00C53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서울특별시 영등포구 의사당대로1</w:t>
            </w:r>
            <w:r>
              <w:rPr>
                <w:sz w:val="22"/>
              </w:rPr>
              <w:t>41,</w:t>
            </w:r>
          </w:p>
          <w:p w14:paraId="06E04C48" w14:textId="63DFB2EA" w:rsidR="00206C64" w:rsidRPr="00B71C43" w:rsidRDefault="00C53E74" w:rsidP="00C53E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K</w:t>
            </w:r>
            <w:r>
              <w:rPr>
                <w:sz w:val="22"/>
              </w:rPr>
              <w:t>B</w:t>
            </w:r>
            <w:r>
              <w:rPr>
                <w:rFonts w:hint="eastAsia"/>
                <w:sz w:val="22"/>
              </w:rPr>
              <w:t xml:space="preserve">국민은행 여의도 신관 </w:t>
            </w:r>
            <w:r>
              <w:rPr>
                <w:sz w:val="22"/>
              </w:rPr>
              <w:t>3</w:t>
            </w:r>
            <w:r>
              <w:rPr>
                <w:rFonts w:hint="eastAsia"/>
                <w:sz w:val="22"/>
              </w:rPr>
              <w:t>층</w:t>
            </w:r>
          </w:p>
        </w:tc>
      </w:tr>
      <w:tr w:rsidR="00206C64" w14:paraId="0C73CF00" w14:textId="65DB25B2" w:rsidTr="00C53E74">
        <w:trPr>
          <w:trHeight w:val="510"/>
        </w:trPr>
        <w:tc>
          <w:tcPr>
            <w:tcW w:w="1843" w:type="dxa"/>
            <w:tcBorders>
              <w:left w:val="nil"/>
            </w:tcBorders>
            <w:vAlign w:val="center"/>
          </w:tcPr>
          <w:p w14:paraId="17AA4E0E" w14:textId="77777777" w:rsidR="00206C64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우선 협상 대상자 </w:t>
            </w:r>
          </w:p>
          <w:p w14:paraId="61E02992" w14:textId="6E5395E4" w:rsidR="00206C64" w:rsidRPr="00B71C43" w:rsidRDefault="00206C6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선정</w:t>
            </w:r>
            <w:r>
              <w:rPr>
                <w:rFonts w:asciiTheme="minorEastAsia" w:hAnsiTheme="minorEastAsia" w:hint="eastAsia"/>
                <w:sz w:val="22"/>
              </w:rPr>
              <w:t>·</w:t>
            </w:r>
            <w:r>
              <w:rPr>
                <w:rFonts w:hint="eastAsia"/>
                <w:sz w:val="22"/>
              </w:rPr>
              <w:t>통지 및 협상</w:t>
            </w:r>
          </w:p>
        </w:tc>
        <w:tc>
          <w:tcPr>
            <w:tcW w:w="2976" w:type="dxa"/>
            <w:tcBorders>
              <w:right w:val="nil"/>
            </w:tcBorders>
            <w:vAlign w:val="center"/>
          </w:tcPr>
          <w:p w14:paraId="6FA79E60" w14:textId="2ED86421" w:rsidR="00206C64" w:rsidRPr="00B71C43" w:rsidRDefault="00C53E74" w:rsidP="00C53E74">
            <w:pPr>
              <w:rPr>
                <w:sz w:val="22"/>
              </w:rPr>
            </w:pPr>
            <w:r w:rsidRPr="00C53E74">
              <w:rPr>
                <w:sz w:val="22"/>
              </w:rPr>
              <w:t>-</w:t>
            </w:r>
            <w:r>
              <w:rPr>
                <w:sz w:val="22"/>
              </w:rPr>
              <w:t xml:space="preserve"> 2026.0</w:t>
            </w:r>
            <w:r w:rsidR="00E512BF">
              <w:rPr>
                <w:sz w:val="22"/>
              </w:rPr>
              <w:t>7</w:t>
            </w:r>
            <w:r>
              <w:rPr>
                <w:sz w:val="22"/>
              </w:rPr>
              <w:t>.1</w:t>
            </w:r>
            <w:r w:rsidR="00E512BF">
              <w:rPr>
                <w:sz w:val="22"/>
              </w:rPr>
              <w:t>7</w:t>
            </w:r>
            <w:r>
              <w:rPr>
                <w:sz w:val="22"/>
              </w:rPr>
              <w:t>.(</w:t>
            </w:r>
            <w:r w:rsidR="00E512BF">
              <w:rPr>
                <w:rFonts w:hint="eastAsia"/>
                <w:sz w:val="22"/>
              </w:rPr>
              <w:t>금</w:t>
            </w:r>
            <w:r>
              <w:rPr>
                <w:rFonts w:hint="eastAsia"/>
                <w:sz w:val="22"/>
              </w:rPr>
              <w:t>)</w:t>
            </w:r>
            <w:r>
              <w:rPr>
                <w:sz w:val="22"/>
              </w:rPr>
              <w:t>~</w:t>
            </w:r>
          </w:p>
        </w:tc>
        <w:tc>
          <w:tcPr>
            <w:tcW w:w="4395" w:type="dxa"/>
            <w:tcBorders>
              <w:right w:val="nil"/>
            </w:tcBorders>
            <w:vAlign w:val="center"/>
          </w:tcPr>
          <w:p w14:paraId="2341F8B4" w14:textId="09071BB5" w:rsidR="00206C64" w:rsidRPr="00B71C43" w:rsidRDefault="00C53E74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선정 통지일로부터 </w:t>
            </w:r>
            <w:r>
              <w:rPr>
                <w:sz w:val="22"/>
              </w:rPr>
              <w:t>25</w:t>
            </w:r>
            <w:r>
              <w:rPr>
                <w:rFonts w:hint="eastAsia"/>
                <w:sz w:val="22"/>
              </w:rPr>
              <w:t>일 이내</w:t>
            </w:r>
          </w:p>
        </w:tc>
      </w:tr>
    </w:tbl>
    <w:p w14:paraId="71306489" w14:textId="77777777" w:rsidR="00333FB8" w:rsidRDefault="00333FB8" w:rsidP="00333FB8">
      <w:pPr>
        <w:spacing w:after="0"/>
        <w:rPr>
          <w:szCs w:val="20"/>
        </w:rPr>
      </w:pPr>
      <w:r>
        <w:rPr>
          <w:rFonts w:hint="eastAsia"/>
          <w:szCs w:val="20"/>
        </w:rPr>
        <w:t xml:space="preserve"> </w:t>
      </w:r>
      <w:r>
        <w:rPr>
          <w:szCs w:val="20"/>
        </w:rPr>
        <w:t xml:space="preserve">  * 2</w:t>
      </w:r>
      <w:r>
        <w:rPr>
          <w:rFonts w:hint="eastAsia"/>
          <w:szCs w:val="20"/>
        </w:rPr>
        <w:t>인 이상의 유효한 입찰자 또는 낙찰자가 없거나</w:t>
      </w:r>
      <w:r>
        <w:rPr>
          <w:szCs w:val="20"/>
        </w:rPr>
        <w:t xml:space="preserve">, </w:t>
      </w:r>
      <w:r>
        <w:rPr>
          <w:rFonts w:hint="eastAsia"/>
          <w:szCs w:val="20"/>
        </w:rPr>
        <w:t>낙찰자가 계약을 체결하지 아니하는 경우에는</w:t>
      </w:r>
      <w:r>
        <w:rPr>
          <w:szCs w:val="20"/>
        </w:rPr>
        <w:t xml:space="preserve"> </w:t>
      </w:r>
    </w:p>
    <w:p w14:paraId="2ADB5CED" w14:textId="284B70BA" w:rsidR="002B1F8A" w:rsidRPr="002B1F8A" w:rsidRDefault="00333FB8" w:rsidP="00333FB8">
      <w:pPr>
        <w:ind w:firstLineChars="220" w:firstLine="440"/>
        <w:rPr>
          <w:szCs w:val="20"/>
        </w:rPr>
      </w:pPr>
      <w:r>
        <w:rPr>
          <w:rFonts w:hint="eastAsia"/>
          <w:szCs w:val="20"/>
        </w:rPr>
        <w:t>재공고 입찰 예정(국가계약법 시행령 제</w:t>
      </w:r>
      <w:r>
        <w:rPr>
          <w:szCs w:val="20"/>
        </w:rPr>
        <w:t>20</w:t>
      </w:r>
      <w:r>
        <w:rPr>
          <w:rFonts w:hint="eastAsia"/>
          <w:szCs w:val="20"/>
        </w:rPr>
        <w:t>조)</w:t>
      </w:r>
    </w:p>
    <w:p w14:paraId="323B194E" w14:textId="281F4C94" w:rsidR="00BA09EB" w:rsidRDefault="00BA09EB" w:rsidP="00BA09EB">
      <w:pPr>
        <w:spacing w:before="4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874F1C"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청렴계약 이행</w:t>
      </w:r>
    </w:p>
    <w:p w14:paraId="03947B26" w14:textId="574651B0" w:rsidR="00BA09EB" w:rsidRDefault="007E7428" w:rsidP="007E7428">
      <w:pPr>
        <w:spacing w:after="0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가.</w:t>
      </w:r>
      <w:r w:rsidR="00BA09EB">
        <w:rPr>
          <w:sz w:val="24"/>
          <w:szCs w:val="24"/>
        </w:rPr>
        <w:t xml:space="preserve"> </w:t>
      </w:r>
      <w:r w:rsidR="00BA09EB">
        <w:rPr>
          <w:rFonts w:hint="eastAsia"/>
          <w:sz w:val="24"/>
          <w:szCs w:val="24"/>
        </w:rPr>
        <w:t xml:space="preserve">당행에서는 </w:t>
      </w:r>
      <w:r w:rsidR="00BA09EB" w:rsidRPr="00BA09EB">
        <w:rPr>
          <w:rFonts w:hint="eastAsia"/>
          <w:sz w:val="24"/>
          <w:szCs w:val="24"/>
        </w:rPr>
        <w:t>계약업무의 투명성 강화로 당행 이미지 제고 및 윤리경영 실천의지</w:t>
      </w:r>
    </w:p>
    <w:p w14:paraId="6180A4CC" w14:textId="6364CEE5" w:rsidR="00BA09EB" w:rsidRDefault="00BA09EB" w:rsidP="007E7428">
      <w:pPr>
        <w:spacing w:after="0"/>
        <w:ind w:left="238" w:firstLineChars="160" w:firstLine="384"/>
        <w:rPr>
          <w:sz w:val="24"/>
          <w:szCs w:val="24"/>
        </w:rPr>
      </w:pPr>
      <w:r w:rsidRPr="00BA09EB">
        <w:rPr>
          <w:rFonts w:hint="eastAsia"/>
          <w:sz w:val="24"/>
          <w:szCs w:val="24"/>
        </w:rPr>
        <w:t>를 대내외에 천명하기 위해 청렴계약제도를 제정하여 시행하고 있으며, 향후 업</w:t>
      </w:r>
    </w:p>
    <w:p w14:paraId="52073B41" w14:textId="77777777" w:rsidR="00BA09EB" w:rsidRDefault="00BA09EB" w:rsidP="007E7428">
      <w:pPr>
        <w:spacing w:after="0"/>
        <w:ind w:left="238" w:firstLineChars="160" w:firstLine="384"/>
        <w:rPr>
          <w:sz w:val="24"/>
          <w:szCs w:val="24"/>
        </w:rPr>
      </w:pPr>
      <w:r w:rsidRPr="00BA09EB">
        <w:rPr>
          <w:rFonts w:hint="eastAsia"/>
          <w:sz w:val="24"/>
          <w:szCs w:val="24"/>
        </w:rPr>
        <w:t>무진행 과정에서 위법 또는 부당한 행위 등이 발생하는 경우 설명회 및 업체선</w:t>
      </w:r>
    </w:p>
    <w:p w14:paraId="2046A446" w14:textId="2A166A3E" w:rsidR="00BA09EB" w:rsidRDefault="00BA09EB" w:rsidP="007E7428">
      <w:pPr>
        <w:spacing w:after="60"/>
        <w:ind w:left="238" w:firstLineChars="160" w:firstLine="384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F1E7B49" wp14:editId="5048F25D">
                <wp:simplePos x="0" y="0"/>
                <wp:positionH relativeFrom="column">
                  <wp:posOffset>136525</wp:posOffset>
                </wp:positionH>
                <wp:positionV relativeFrom="paragraph">
                  <wp:posOffset>308895</wp:posOffset>
                </wp:positionV>
                <wp:extent cx="5916930" cy="1376856"/>
                <wp:effectExtent l="0" t="0" r="26670" b="13970"/>
                <wp:wrapNone/>
                <wp:docPr id="12" name="직사각형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6930" cy="137685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A0FD1" id="직사각형 12" o:spid="_x0000_s1026" style="position:absolute;left:0;text-align:left;margin-left:10.75pt;margin-top:24.3pt;width:465.9pt;height:108.4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" filled="f" strokecolor="#a5a5a5 [2092]" strokeweight="1.5pt"/>
            </w:pict>
          </mc:Fallback>
        </mc:AlternateContent>
      </w:r>
      <w:r w:rsidRPr="00BA09EB">
        <w:rPr>
          <w:rFonts w:hint="eastAsia"/>
          <w:sz w:val="24"/>
          <w:szCs w:val="24"/>
        </w:rPr>
        <w:t>정 대상에서 제외하고, 추후 당행과의 거래 참여를 제한할 수 있습니다.</w:t>
      </w:r>
    </w:p>
    <w:p w14:paraId="3F12E0C5" w14:textId="0B13F5E6" w:rsidR="00BA09EB" w:rsidRDefault="00BA09EB" w:rsidP="00BA09EB">
      <w:pPr>
        <w:spacing w:after="0"/>
        <w:ind w:firstLine="238"/>
        <w:rPr>
          <w:rFonts w:asciiTheme="minorEastAsia" w:hAnsiTheme="minorEastAsia"/>
          <w:sz w:val="22"/>
        </w:rPr>
      </w:pPr>
      <w:r>
        <w:rPr>
          <w:rFonts w:hint="eastAsia"/>
          <w:sz w:val="24"/>
          <w:szCs w:val="24"/>
        </w:rPr>
        <w:t xml:space="preserve"> </w:t>
      </w:r>
      <w:r w:rsidRPr="00BA09EB">
        <w:rPr>
          <w:rFonts w:asciiTheme="minorEastAsia" w:hAnsiTheme="minorEastAsia" w:hint="eastAsia"/>
          <w:sz w:val="22"/>
        </w:rPr>
        <w:t>※ 청렴계약 준수</w:t>
      </w:r>
    </w:p>
    <w:p w14:paraId="1209764F" w14:textId="281EA9F1" w:rsidR="00BA09EB" w:rsidRDefault="00BA09EB" w:rsidP="00BA09EB">
      <w:pPr>
        <w:spacing w:after="0"/>
        <w:ind w:firstLine="238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 </w:t>
      </w:r>
      <w:r>
        <w:rPr>
          <w:rFonts w:asciiTheme="minorEastAsia" w:hAnsiTheme="minorEastAsia"/>
          <w:sz w:val="22"/>
        </w:rPr>
        <w:t xml:space="preserve"> </w:t>
      </w:r>
      <w:r>
        <w:rPr>
          <w:rFonts w:ascii="KB금융 본문체 Bold" w:eastAsia="KB금융 본문체 Bold" w:hAnsi="KB금융 본문체 Bold" w:hint="eastAsia"/>
          <w:sz w:val="22"/>
        </w:rPr>
        <w:t>∙</w:t>
      </w:r>
      <w:r>
        <w:rPr>
          <w:rFonts w:asciiTheme="minorEastAsia" w:hAnsiTheme="minorEastAsia"/>
          <w:sz w:val="22"/>
        </w:rPr>
        <w:t xml:space="preserve"> </w:t>
      </w:r>
      <w:r>
        <w:rPr>
          <w:rFonts w:asciiTheme="minorEastAsia" w:hAnsiTheme="minorEastAsia" w:hint="eastAsia"/>
          <w:sz w:val="22"/>
        </w:rPr>
        <w:t xml:space="preserve">계약 체결 </w:t>
      </w:r>
      <w:r w:rsidRPr="00BA09EB">
        <w:rPr>
          <w:rFonts w:asciiTheme="minorEastAsia" w:hAnsiTheme="minorEastAsia" w:hint="eastAsia"/>
          <w:sz w:val="22"/>
        </w:rPr>
        <w:t>및 계약이행 과정에서 당사의 계약관련 임직원에게 직·간접적으로 금품,</w:t>
      </w:r>
    </w:p>
    <w:p w14:paraId="2FBF272D" w14:textId="77777777" w:rsidR="00BA09EB" w:rsidRDefault="00BA09EB" w:rsidP="00BA09EB">
      <w:pPr>
        <w:spacing w:after="0"/>
        <w:ind w:firstLineChars="300" w:firstLine="660"/>
        <w:rPr>
          <w:rFonts w:asciiTheme="minorEastAsia" w:hAnsiTheme="minorEastAsia"/>
          <w:sz w:val="22"/>
        </w:rPr>
      </w:pPr>
      <w:r w:rsidRPr="00BA09EB">
        <w:rPr>
          <w:rFonts w:asciiTheme="minorEastAsia" w:hAnsiTheme="minorEastAsia" w:hint="eastAsia"/>
          <w:sz w:val="22"/>
        </w:rPr>
        <w:t>향응 등 접대나 부당한 이익을</w:t>
      </w:r>
      <w:r>
        <w:rPr>
          <w:rFonts w:asciiTheme="minorEastAsia" w:hAnsiTheme="minorEastAsia" w:hint="eastAsia"/>
          <w:sz w:val="22"/>
        </w:rPr>
        <w:t xml:space="preserve"> </w:t>
      </w:r>
      <w:r w:rsidRPr="00BA09EB">
        <w:rPr>
          <w:rFonts w:asciiTheme="minorEastAsia" w:hAnsiTheme="minorEastAsia" w:hint="eastAsia"/>
          <w:sz w:val="22"/>
        </w:rPr>
        <w:t>제공하지 아니한다. 계약체결 및 계약이행 과정에서</w:t>
      </w:r>
    </w:p>
    <w:p w14:paraId="3FAA766A" w14:textId="77777777" w:rsidR="00BA09EB" w:rsidRDefault="00BA09EB" w:rsidP="00BA09EB">
      <w:pPr>
        <w:spacing w:after="0"/>
        <w:ind w:firstLineChars="300" w:firstLine="660"/>
        <w:rPr>
          <w:rFonts w:asciiTheme="minorEastAsia" w:hAnsiTheme="minorEastAsia"/>
          <w:sz w:val="22"/>
        </w:rPr>
      </w:pPr>
      <w:r w:rsidRPr="00BA09EB">
        <w:rPr>
          <w:rFonts w:asciiTheme="minorEastAsia" w:hAnsiTheme="minorEastAsia" w:hint="eastAsia"/>
          <w:sz w:val="22"/>
        </w:rPr>
        <w:t>당사의 계약관련 임직원에게 금품, 향응 등을 제공하였을 경우에는 입찰제한, 계약해</w:t>
      </w:r>
    </w:p>
    <w:p w14:paraId="51260314" w14:textId="1985DE36" w:rsidR="00BA09EB" w:rsidRPr="00BA09EB" w:rsidRDefault="00BA09EB" w:rsidP="00BA09EB">
      <w:pPr>
        <w:spacing w:after="0"/>
        <w:ind w:firstLineChars="300" w:firstLine="660"/>
        <w:rPr>
          <w:rFonts w:asciiTheme="minorEastAsia" w:hAnsiTheme="minorEastAsia"/>
          <w:sz w:val="22"/>
        </w:rPr>
      </w:pPr>
      <w:r w:rsidRPr="00BA09EB">
        <w:rPr>
          <w:rFonts w:asciiTheme="minorEastAsia" w:hAnsiTheme="minorEastAsia" w:hint="eastAsia"/>
          <w:sz w:val="22"/>
        </w:rPr>
        <w:t>지, 거래중단 등 어떠한 불이익도 감수한다.</w:t>
      </w:r>
    </w:p>
    <w:p w14:paraId="17CD321A" w14:textId="3A5102B0" w:rsidR="00BA09EB" w:rsidRPr="00BA09EB" w:rsidRDefault="00BA09EB" w:rsidP="00BA09EB">
      <w:pPr>
        <w:spacing w:after="0"/>
        <w:ind w:firstLine="238"/>
        <w:rPr>
          <w:rFonts w:asciiTheme="minorEastAsia" w:hAnsiTheme="minorEastAsia"/>
          <w:sz w:val="22"/>
        </w:rPr>
      </w:pPr>
    </w:p>
    <w:p w14:paraId="1FACAB89" w14:textId="3E3D75D2" w:rsidR="00B71C43" w:rsidRPr="00BA09EB" w:rsidRDefault="00B71C43">
      <w:pPr>
        <w:rPr>
          <w:sz w:val="24"/>
          <w:szCs w:val="24"/>
        </w:rPr>
      </w:pPr>
    </w:p>
    <w:p w14:paraId="0F818174" w14:textId="764FECEB" w:rsidR="00B71C43" w:rsidRDefault="00B71C43">
      <w:pPr>
        <w:rPr>
          <w:sz w:val="24"/>
          <w:szCs w:val="24"/>
        </w:rPr>
      </w:pPr>
    </w:p>
    <w:p w14:paraId="30F55850" w14:textId="5265F700" w:rsidR="00655030" w:rsidRPr="002A1DBA" w:rsidRDefault="00655030" w:rsidP="00655030">
      <w:pPr>
        <w:spacing w:after="0"/>
        <w:ind w:firstLineChars="400" w:firstLine="80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EFCBB4D" wp14:editId="1986BAE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90897" cy="420279"/>
                <wp:effectExtent l="0" t="0" r="29210" b="18415"/>
                <wp:wrapNone/>
                <wp:docPr id="13" name="그룹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897" cy="420279"/>
                          <a:chOff x="-87" y="-48107"/>
                          <a:chExt cx="5318234" cy="478878"/>
                        </a:xfrm>
                        <a:solidFill>
                          <a:schemeClr val="bg1">
                            <a:lumMod val="75000"/>
                          </a:schemeClr>
                        </a:solidFill>
                      </wpg:grpSpPr>
                      <wps:wsp>
                        <wps:cNvPr id="14" name="직사각형 14"/>
                        <wps:cNvSpPr/>
                        <wps:spPr>
                          <a:xfrm>
                            <a:off x="0" y="-48107"/>
                            <a:ext cx="399664" cy="47202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B3E885" w14:textId="5BA8BE62" w:rsidR="00655030" w:rsidRPr="00C653B9" w:rsidRDefault="00655030" w:rsidP="00655030">
                              <w:pPr>
                                <w:jc w:val="center"/>
                                <w:rPr>
                                  <w:rFonts w:asciiTheme="minorEastAsia" w:hAnsiTheme="minorEastAsia"/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</w:pPr>
                              <w:r w:rsidRPr="00C653B9">
                                <w:rPr>
                                  <w:rFonts w:asciiTheme="minorEastAsia" w:hAnsiTheme="minorEastAsia" w:hint="eastAsia"/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  <w:t>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직선 연결선 15"/>
                        <wps:cNvCnPr/>
                        <wps:spPr>
                          <a:xfrm>
                            <a:off x="-87" y="430771"/>
                            <a:ext cx="5318234" cy="0"/>
                          </a:xfrm>
                          <a:prstGeom prst="line">
                            <a:avLst/>
                          </a:prstGeom>
                          <a:grp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FCBB4D" id="그룹 13" o:spid="_x0000_s1029" style="position:absolute;left:0;text-align:left;margin-left:0;margin-top:0;width:471.7pt;height:33.1pt;z-index:251668480;mso-width-relative:margin;mso-height-relative:margin" coordorigin=",-481" coordsize="53182,4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">
                <v:rect id="직사각형 14" o:spid="_x0000_s1030" style="position:absolute;top:-481;width:3996;height:472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" filled="f" stroked="f" strokeweight="1pt">
                  <v:textbox inset=",0,,2mm">
                    <w:txbxContent>
                      <w:p w14:paraId="77B3E885" w14:textId="5BA8BE62" w:rsidR="00655030" w:rsidRPr="00C653B9" w:rsidRDefault="00655030" w:rsidP="00655030">
                        <w:pPr>
                          <w:jc w:val="center"/>
                          <w:rPr>
                            <w:rFonts w:asciiTheme="minorEastAsia" w:hAnsiTheme="minorEastAsia"/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</w:pPr>
                        <w:r w:rsidRPr="00C653B9">
                          <w:rPr>
                            <w:rFonts w:asciiTheme="minorEastAsia" w:hAnsiTheme="minorEastAsia" w:hint="eastAsia"/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  <w:t>Ⅱ</w:t>
                        </w:r>
                      </w:p>
                    </w:txbxContent>
                  </v:textbox>
                </v:rect>
                <v:line id="직선 연결선 15" o:spid="_x0000_s1031" style="position:absolute;visibility:visible;mso-wrap-style:square" from="0,4307" to="53181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" strokecolor="#bfbfbf [2412]" strokeweight="1.5pt">
                  <v:stroke joinstyle="miter"/>
                </v:line>
              </v:group>
            </w:pict>
          </mc:Fallback>
        </mc:AlternateContent>
      </w:r>
      <w:r w:rsidRPr="00B71C43">
        <w:rPr>
          <w:rFonts w:hint="eastAsia"/>
          <w:b/>
          <w:bCs/>
          <w:sz w:val="36"/>
          <w:szCs w:val="40"/>
        </w:rPr>
        <w:t>제안</w:t>
      </w:r>
      <w:r>
        <w:rPr>
          <w:rFonts w:hint="eastAsia"/>
          <w:b/>
          <w:bCs/>
          <w:sz w:val="36"/>
          <w:szCs w:val="40"/>
        </w:rPr>
        <w:t>서 제출</w:t>
      </w:r>
    </w:p>
    <w:p w14:paraId="4F49BABF" w14:textId="1A3BACD7" w:rsidR="00655030" w:rsidRPr="002B1F8A" w:rsidRDefault="00655030" w:rsidP="00655030">
      <w:pPr>
        <w:spacing w:before="400"/>
        <w:rPr>
          <w:b/>
          <w:bCs/>
          <w:sz w:val="24"/>
          <w:szCs w:val="24"/>
        </w:rPr>
      </w:pPr>
      <w:r w:rsidRPr="00B71C43">
        <w:rPr>
          <w:rFonts w:hint="eastAsia"/>
          <w:sz w:val="24"/>
          <w:szCs w:val="24"/>
        </w:rPr>
        <w:t xml:space="preserve"> </w:t>
      </w:r>
      <w:r w:rsidRPr="002B1F8A">
        <w:rPr>
          <w:b/>
          <w:bCs/>
          <w:sz w:val="24"/>
          <w:szCs w:val="24"/>
        </w:rPr>
        <w:t xml:space="preserve">1. </w:t>
      </w:r>
      <w:r>
        <w:rPr>
          <w:rFonts w:hint="eastAsia"/>
          <w:b/>
          <w:bCs/>
          <w:sz w:val="24"/>
          <w:szCs w:val="24"/>
        </w:rPr>
        <w:t>제안서 작성 요령</w:t>
      </w:r>
    </w:p>
    <w:p w14:paraId="597A7C84" w14:textId="77777777" w:rsidR="00E33AE0" w:rsidRDefault="00655030" w:rsidP="00E33AE0">
      <w:pPr>
        <w:spacing w:before="200" w:after="0"/>
        <w:ind w:left="238"/>
        <w:rPr>
          <w:sz w:val="24"/>
          <w:szCs w:val="24"/>
        </w:rPr>
      </w:pPr>
      <w:r>
        <w:rPr>
          <w:sz w:val="24"/>
          <w:szCs w:val="24"/>
        </w:rPr>
        <w:t xml:space="preserve">가. </w:t>
      </w:r>
      <w:r>
        <w:rPr>
          <w:rFonts w:hint="eastAsia"/>
          <w:sz w:val="24"/>
          <w:szCs w:val="24"/>
        </w:rPr>
        <w:t>구체적으로</w:t>
      </w:r>
      <w:r>
        <w:rPr>
          <w:sz w:val="24"/>
          <w:szCs w:val="24"/>
        </w:rPr>
        <w:t xml:space="preserve"> </w:t>
      </w:r>
      <w:r w:rsidRPr="00655030">
        <w:rPr>
          <w:rFonts w:hint="eastAsia"/>
          <w:sz w:val="24"/>
          <w:szCs w:val="24"/>
        </w:rPr>
        <w:t>실현 가능한 사항을 위주로 상세하게 작성하고 주어진 목차를 준수하여</w:t>
      </w:r>
    </w:p>
    <w:p w14:paraId="01440F2E" w14:textId="77777777" w:rsidR="00E33AE0" w:rsidRDefault="00655030" w:rsidP="00A52C80">
      <w:pPr>
        <w:spacing w:after="0"/>
        <w:ind w:left="238" w:firstLineChars="180" w:firstLine="432"/>
        <w:rPr>
          <w:sz w:val="24"/>
          <w:szCs w:val="24"/>
        </w:rPr>
      </w:pPr>
      <w:r w:rsidRPr="00655030">
        <w:rPr>
          <w:rFonts w:hint="eastAsia"/>
          <w:sz w:val="24"/>
          <w:szCs w:val="24"/>
        </w:rPr>
        <w:t>PPT양식으로</w:t>
      </w:r>
      <w:r>
        <w:rPr>
          <w:rFonts w:hint="eastAsia"/>
          <w:sz w:val="24"/>
          <w:szCs w:val="24"/>
        </w:rPr>
        <w:t xml:space="preserve"> 작성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 xml:space="preserve">붙임 </w:t>
      </w: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 xml:space="preserve">참조)하며 </w:t>
      </w:r>
      <w:r w:rsidR="0082365B">
        <w:rPr>
          <w:rFonts w:hint="eastAsia"/>
          <w:sz w:val="24"/>
          <w:szCs w:val="24"/>
        </w:rPr>
        <w:t>유튜브 채널 부문</w:t>
      </w:r>
      <w:r>
        <w:rPr>
          <w:rFonts w:hint="eastAsia"/>
          <w:sz w:val="24"/>
          <w:szCs w:val="24"/>
        </w:rPr>
        <w:t xml:space="preserve"> </w:t>
      </w:r>
      <w:r w:rsidR="00FE35C6">
        <w:rPr>
          <w:rFonts w:hint="eastAsia"/>
          <w:sz w:val="24"/>
          <w:szCs w:val="24"/>
        </w:rPr>
        <w:t>운영 대행</w:t>
      </w:r>
      <w:r>
        <w:rPr>
          <w:rFonts w:hint="eastAsia"/>
          <w:sz w:val="24"/>
          <w:szCs w:val="24"/>
        </w:rPr>
        <w:t xml:space="preserve"> 수행실적등 내용</w:t>
      </w:r>
    </w:p>
    <w:p w14:paraId="5A8E0861" w14:textId="4B07B1FD" w:rsidR="00655030" w:rsidRDefault="00655030" w:rsidP="00A52C80">
      <w:pPr>
        <w:spacing w:after="0"/>
        <w:ind w:left="238" w:firstLineChars="180" w:firstLine="432"/>
        <w:rPr>
          <w:sz w:val="24"/>
          <w:szCs w:val="24"/>
        </w:rPr>
      </w:pPr>
      <w:r>
        <w:rPr>
          <w:rFonts w:hint="eastAsia"/>
          <w:sz w:val="24"/>
          <w:szCs w:val="24"/>
        </w:rPr>
        <w:t>이 많을 경우에는 별지를 사용하여 작성함</w:t>
      </w:r>
    </w:p>
    <w:p w14:paraId="62D75BB5" w14:textId="77777777" w:rsidR="00A52C80" w:rsidRDefault="00655030" w:rsidP="00A52C80">
      <w:pPr>
        <w:spacing w:after="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나.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제출된 제안서 내의 고유한 디자인,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아이디어 등은 독창적 정보 미표기</w:t>
      </w:r>
      <w:r w:rsidR="009E272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시 구단이</w:t>
      </w:r>
    </w:p>
    <w:p w14:paraId="15E446A9" w14:textId="6E12D08B" w:rsidR="00655030" w:rsidRDefault="00655030" w:rsidP="00A52C80">
      <w:pPr>
        <w:spacing w:after="60"/>
        <w:ind w:firstLineChars="220" w:firstLine="528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이를 임의로 사용할 수 있음 </w:t>
      </w:r>
    </w:p>
    <w:p w14:paraId="45E1B95D" w14:textId="77777777" w:rsidR="009A6793" w:rsidRDefault="00655030" w:rsidP="009A6793">
      <w:pPr>
        <w:spacing w:after="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다.</w:t>
      </w:r>
      <w:r>
        <w:rPr>
          <w:sz w:val="24"/>
          <w:szCs w:val="24"/>
        </w:rPr>
        <w:t xml:space="preserve"> </w:t>
      </w:r>
      <w:r w:rsidRPr="00655030">
        <w:rPr>
          <w:rFonts w:hint="eastAsia"/>
          <w:sz w:val="24"/>
          <w:szCs w:val="24"/>
        </w:rPr>
        <w:t xml:space="preserve">제안서는 꼭 필요한 사항 위주로 간단 명료하게 작성하여야 하며, 불확실하거나 </w:t>
      </w:r>
    </w:p>
    <w:p w14:paraId="71777791" w14:textId="57B3FB77" w:rsidR="00655030" w:rsidRPr="00655030" w:rsidRDefault="00655030" w:rsidP="009A6793">
      <w:pPr>
        <w:spacing w:after="60"/>
        <w:ind w:firstLineChars="280" w:firstLine="672"/>
        <w:rPr>
          <w:sz w:val="24"/>
          <w:szCs w:val="24"/>
        </w:rPr>
      </w:pPr>
      <w:r w:rsidRPr="00655030">
        <w:rPr>
          <w:rFonts w:hint="eastAsia"/>
          <w:sz w:val="24"/>
          <w:szCs w:val="24"/>
        </w:rPr>
        <w:t>추상적인 표현은 지양하고 해석상 이견이 있는 경우에는 당행의 해석을 우선함</w:t>
      </w:r>
    </w:p>
    <w:p w14:paraId="7340F2E5" w14:textId="0FEDC01E" w:rsidR="00B71C43" w:rsidRPr="00655030" w:rsidRDefault="00655030" w:rsidP="00655030">
      <w:pPr>
        <w:spacing w:after="60"/>
        <w:ind w:firstLine="238"/>
        <w:rPr>
          <w:sz w:val="24"/>
          <w:szCs w:val="24"/>
        </w:rPr>
      </w:pPr>
      <w:r>
        <w:rPr>
          <w:rFonts w:hint="eastAsia"/>
          <w:sz w:val="24"/>
          <w:szCs w:val="24"/>
        </w:rPr>
        <w:t>라</w:t>
      </w:r>
      <w:r>
        <w:rPr>
          <w:sz w:val="24"/>
          <w:szCs w:val="24"/>
        </w:rPr>
        <w:t xml:space="preserve">. </w:t>
      </w:r>
      <w:r w:rsidRPr="00655030">
        <w:rPr>
          <w:rFonts w:hint="eastAsia"/>
          <w:sz w:val="24"/>
          <w:szCs w:val="24"/>
        </w:rPr>
        <w:t>제안서 제출기한 이후에는 제안서 수정 및 구비서류 보완 불가</w:t>
      </w:r>
    </w:p>
    <w:p w14:paraId="13062AD4" w14:textId="69B46A52" w:rsidR="00FB4F67" w:rsidRPr="002B1F8A" w:rsidRDefault="00FB4F67" w:rsidP="00333FB8">
      <w:pPr>
        <w:spacing w:before="3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2B1F8A">
        <w:rPr>
          <w:b/>
          <w:bCs/>
          <w:sz w:val="24"/>
          <w:szCs w:val="24"/>
        </w:rPr>
        <w:t xml:space="preserve">. </w:t>
      </w:r>
      <w:r w:rsidR="00B00517">
        <w:rPr>
          <w:rFonts w:hint="eastAsia"/>
          <w:b/>
          <w:bCs/>
          <w:sz w:val="24"/>
          <w:szCs w:val="24"/>
        </w:rPr>
        <w:t>제출 서류 안내</w:t>
      </w:r>
    </w:p>
    <w:tbl>
      <w:tblPr>
        <w:tblStyle w:val="a5"/>
        <w:tblW w:w="9214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850"/>
        <w:gridCol w:w="6096"/>
      </w:tblGrid>
      <w:tr w:rsidR="00FB4F67" w14:paraId="364E093D" w14:textId="77777777" w:rsidTr="001B786F">
        <w:trPr>
          <w:trHeight w:val="454"/>
        </w:trPr>
        <w:tc>
          <w:tcPr>
            <w:tcW w:w="2268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149308" w14:textId="00B41AAF" w:rsidR="00FB4F67" w:rsidRPr="00B71C43" w:rsidRDefault="00FB4F67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목 록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7597FD0" w14:textId="525530B9" w:rsidR="00FB4F67" w:rsidRPr="00B71C43" w:rsidRDefault="00FB4F67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수 량</w:t>
            </w:r>
          </w:p>
        </w:tc>
        <w:tc>
          <w:tcPr>
            <w:tcW w:w="6096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</w:tcPr>
          <w:p w14:paraId="2F89033D" w14:textId="77777777" w:rsidR="00FB4F67" w:rsidRDefault="00FB4F67" w:rsidP="002D3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비 고</w:t>
            </w:r>
          </w:p>
        </w:tc>
      </w:tr>
      <w:tr w:rsidR="00FB4F67" w14:paraId="6FE25EC3" w14:textId="77777777" w:rsidTr="001B786F">
        <w:trPr>
          <w:trHeight w:val="510"/>
        </w:trPr>
        <w:tc>
          <w:tcPr>
            <w:tcW w:w="2268" w:type="dxa"/>
            <w:tcBorders>
              <w:top w:val="single" w:sz="12" w:space="0" w:color="auto"/>
              <w:left w:val="nil"/>
            </w:tcBorders>
            <w:vAlign w:val="center"/>
          </w:tcPr>
          <w:p w14:paraId="6AC526F9" w14:textId="12E7165C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제안서</w:t>
            </w:r>
          </w:p>
        </w:tc>
        <w:tc>
          <w:tcPr>
            <w:tcW w:w="850" w:type="dxa"/>
            <w:tcBorders>
              <w:top w:val="single" w:sz="12" w:space="0" w:color="auto"/>
              <w:right w:val="nil"/>
            </w:tcBorders>
            <w:vAlign w:val="center"/>
          </w:tcPr>
          <w:p w14:paraId="2875190B" w14:textId="64A4C0A4" w:rsidR="00FB4F67" w:rsidRPr="00C53E74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top w:val="single" w:sz="12" w:space="0" w:color="auto"/>
              <w:right w:val="nil"/>
            </w:tcBorders>
            <w:vAlign w:val="center"/>
          </w:tcPr>
          <w:p w14:paraId="2273FE86" w14:textId="77777777" w:rsidR="00FB4F67" w:rsidRDefault="00FB4F67" w:rsidP="00FB4F67">
            <w:pPr>
              <w:wordWrap/>
              <w:ind w:firstLineChars="30" w:firstLine="66"/>
              <w:jc w:val="left"/>
              <w:rPr>
                <w:rFonts w:eastAsiaTheme="minorHAnsi"/>
                <w:sz w:val="22"/>
              </w:rPr>
            </w:pPr>
            <w:r>
              <w:rPr>
                <w:rFonts w:eastAsiaTheme="minorHAnsi" w:hint="eastAsia"/>
                <w:sz w:val="22"/>
              </w:rPr>
              <w:t xml:space="preserve">- 붙임 1. </w:t>
            </w:r>
            <w:proofErr w:type="gramStart"/>
            <w:r>
              <w:rPr>
                <w:rFonts w:eastAsiaTheme="minorHAnsi" w:hint="eastAsia"/>
                <w:sz w:val="22"/>
              </w:rPr>
              <w:t>참고</w:t>
            </w:r>
            <w:r w:rsidR="002820AB">
              <w:rPr>
                <w:rFonts w:eastAsiaTheme="minorHAnsi" w:hint="eastAsia"/>
                <w:sz w:val="22"/>
              </w:rPr>
              <w:t xml:space="preserve"> </w:t>
            </w:r>
            <w:r w:rsidR="002820AB">
              <w:rPr>
                <w:rFonts w:eastAsiaTheme="minorHAnsi"/>
                <w:sz w:val="22"/>
              </w:rPr>
              <w:t>/</w:t>
            </w:r>
            <w:proofErr w:type="gramEnd"/>
            <w:r w:rsidR="002820AB">
              <w:rPr>
                <w:rFonts w:eastAsiaTheme="minorHAnsi"/>
                <w:sz w:val="22"/>
              </w:rPr>
              <w:t xml:space="preserve"> 80</w:t>
            </w:r>
            <w:r w:rsidR="002820AB">
              <w:rPr>
                <w:rFonts w:eastAsiaTheme="minorHAnsi" w:hint="eastAsia"/>
                <w:sz w:val="22"/>
              </w:rPr>
              <w:t>페이지 이내</w:t>
            </w:r>
            <w:r w:rsidR="000E46B8">
              <w:rPr>
                <w:rFonts w:eastAsiaTheme="minorHAnsi" w:hint="eastAsia"/>
                <w:sz w:val="22"/>
              </w:rPr>
              <w:t>(각 페이지 번호 표</w:t>
            </w:r>
            <w:r w:rsidR="004207E6">
              <w:rPr>
                <w:rFonts w:eastAsiaTheme="minorHAnsi" w:hint="eastAsia"/>
                <w:sz w:val="22"/>
              </w:rPr>
              <w:t>기</w:t>
            </w:r>
            <w:r w:rsidR="000E46B8">
              <w:rPr>
                <w:rFonts w:eastAsiaTheme="minorHAnsi" w:hint="eastAsia"/>
                <w:sz w:val="22"/>
              </w:rPr>
              <w:t>)</w:t>
            </w:r>
          </w:p>
          <w:p w14:paraId="2F4E74C4" w14:textId="6B44A0E2" w:rsidR="001B786F" w:rsidRPr="00C53E74" w:rsidRDefault="001B786F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</w:t>
            </w:r>
            <w:r>
              <w:rPr>
                <w:rFonts w:eastAsiaTheme="minorHAnsi"/>
                <w:sz w:val="22"/>
              </w:rPr>
              <w:t xml:space="preserve"> </w:t>
            </w:r>
            <w:r>
              <w:rPr>
                <w:rFonts w:eastAsiaTheme="minorHAnsi" w:hint="eastAsia"/>
                <w:sz w:val="22"/>
              </w:rPr>
              <w:t>제안서 내 본 사업 참여 담당자 등 인적 구성 계획 명시</w:t>
            </w:r>
          </w:p>
        </w:tc>
      </w:tr>
      <w:tr w:rsidR="00FB4F67" w14:paraId="3B367F3D" w14:textId="77777777" w:rsidTr="001B786F">
        <w:trPr>
          <w:trHeight w:val="510"/>
        </w:trPr>
        <w:tc>
          <w:tcPr>
            <w:tcW w:w="2268" w:type="dxa"/>
            <w:tcBorders>
              <w:left w:val="nil"/>
            </w:tcBorders>
            <w:vAlign w:val="center"/>
          </w:tcPr>
          <w:p w14:paraId="5A5A5DB1" w14:textId="5C3D0164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붙임 양식 </w:t>
            </w:r>
            <w:r>
              <w:rPr>
                <w:sz w:val="22"/>
              </w:rPr>
              <w:t>2~</w:t>
            </w:r>
            <w:r w:rsidR="00B00517">
              <w:rPr>
                <w:sz w:val="22"/>
              </w:rPr>
              <w:t>8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57C93D12" w14:textId="0D5C3280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각 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7B9D2708" w14:textId="78AED2F6" w:rsidR="00FB4F67" w:rsidRDefault="00FB4F67" w:rsidP="00FB4F67">
            <w:pPr>
              <w:wordWrap/>
              <w:spacing w:line="320" w:lineRule="exact"/>
              <w:ind w:firstLineChars="30" w:firstLine="66"/>
              <w:jc w:val="left"/>
              <w:rPr>
                <w:rFonts w:eastAsiaTheme="minorHAnsi"/>
                <w:sz w:val="22"/>
              </w:rPr>
            </w:pPr>
            <w:r>
              <w:rPr>
                <w:rFonts w:eastAsiaTheme="minorHAnsi" w:hint="eastAsia"/>
                <w:sz w:val="22"/>
              </w:rPr>
              <w:t>- 붙임 3: 별도의 봉투에 봉인하여 제출</w:t>
            </w:r>
          </w:p>
          <w:p w14:paraId="56EF4708" w14:textId="65E00EEB" w:rsidR="00FB4F67" w:rsidRDefault="00FB4F67" w:rsidP="00FB4F67">
            <w:pPr>
              <w:wordWrap/>
              <w:spacing w:line="320" w:lineRule="exact"/>
              <w:ind w:firstLineChars="30" w:firstLine="66"/>
              <w:jc w:val="left"/>
              <w:rPr>
                <w:rFonts w:eastAsiaTheme="minorHAnsi"/>
                <w:sz w:val="22"/>
              </w:rPr>
            </w:pPr>
            <w:r>
              <w:rPr>
                <w:rFonts w:eastAsiaTheme="minorHAnsi" w:hint="eastAsia"/>
                <w:sz w:val="22"/>
              </w:rPr>
              <w:t>- 붙임 4: 개별 실적 증명서 별도 제출</w:t>
            </w:r>
          </w:p>
          <w:p w14:paraId="412B750E" w14:textId="5FA92868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붙임 7: 대리인 신분증 사본, 재직증명서 별도 제출</w:t>
            </w:r>
          </w:p>
        </w:tc>
      </w:tr>
      <w:tr w:rsidR="00FB4F67" w14:paraId="584ECA49" w14:textId="77777777" w:rsidTr="001B786F">
        <w:trPr>
          <w:trHeight w:val="510"/>
        </w:trPr>
        <w:tc>
          <w:tcPr>
            <w:tcW w:w="2268" w:type="dxa"/>
            <w:tcBorders>
              <w:left w:val="nil"/>
            </w:tcBorders>
            <w:vAlign w:val="center"/>
          </w:tcPr>
          <w:p w14:paraId="34BC293E" w14:textId="03F5D3FD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신용평가등급확인서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31870072" w14:textId="15EFD1EA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756C56E7" w14:textId="683C2032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</w:p>
        </w:tc>
      </w:tr>
      <w:tr w:rsidR="00FB4F67" w14:paraId="3BA52557" w14:textId="77777777" w:rsidTr="001B786F">
        <w:trPr>
          <w:trHeight w:val="510"/>
        </w:trPr>
        <w:tc>
          <w:tcPr>
            <w:tcW w:w="2268" w:type="dxa"/>
            <w:tcBorders>
              <w:left w:val="nil"/>
            </w:tcBorders>
            <w:vAlign w:val="center"/>
          </w:tcPr>
          <w:p w14:paraId="34EFB21C" w14:textId="7BBB4B1D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납세증명서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6A9099D6" w14:textId="2C54BC93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486A9363" w14:textId="666F9667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국세 및 지방세</w:t>
            </w:r>
          </w:p>
        </w:tc>
      </w:tr>
      <w:tr w:rsidR="00FB4F67" w14:paraId="17000DBA" w14:textId="77777777" w:rsidTr="001B786F">
        <w:trPr>
          <w:trHeight w:val="510"/>
        </w:trPr>
        <w:tc>
          <w:tcPr>
            <w:tcW w:w="2268" w:type="dxa"/>
            <w:tcBorders>
              <w:left w:val="nil"/>
            </w:tcBorders>
            <w:vAlign w:val="center"/>
          </w:tcPr>
          <w:p w14:paraId="73E25376" w14:textId="0A1798CB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4대보험 완납증명서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4CA8C237" w14:textId="49D32094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012F84A3" w14:textId="61E9DD95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국민연금, 건강보험, 고용보험, 산재보험</w:t>
            </w:r>
          </w:p>
        </w:tc>
      </w:tr>
      <w:tr w:rsidR="00FB4F67" w14:paraId="2D241B0A" w14:textId="77777777" w:rsidTr="001B786F">
        <w:trPr>
          <w:trHeight w:val="510"/>
        </w:trPr>
        <w:tc>
          <w:tcPr>
            <w:tcW w:w="2268" w:type="dxa"/>
            <w:tcBorders>
              <w:left w:val="nil"/>
            </w:tcBorders>
            <w:vAlign w:val="center"/>
          </w:tcPr>
          <w:p w14:paraId="781B47FF" w14:textId="1ED89047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사업자등록증 사본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49A60C84" w14:textId="4395AB0D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023B0464" w14:textId="3B7D4B93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원본대조필 표기 후 인감 날인</w:t>
            </w:r>
          </w:p>
        </w:tc>
      </w:tr>
      <w:tr w:rsidR="00FB4F67" w14:paraId="6CEBFA23" w14:textId="77777777" w:rsidTr="001B786F">
        <w:trPr>
          <w:trHeight w:val="510"/>
        </w:trPr>
        <w:tc>
          <w:tcPr>
            <w:tcW w:w="2268" w:type="dxa"/>
            <w:tcBorders>
              <w:left w:val="nil"/>
            </w:tcBorders>
            <w:vAlign w:val="center"/>
          </w:tcPr>
          <w:p w14:paraId="5D2E16A4" w14:textId="1EBF7A85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법인등기부등본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4C277169" w14:textId="5FCFF108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2036AF33" w14:textId="20B2FD1D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개인사업자의 경우 주민등록초본</w:t>
            </w:r>
          </w:p>
        </w:tc>
      </w:tr>
      <w:tr w:rsidR="00FB4F67" w14:paraId="2C06820E" w14:textId="77777777" w:rsidTr="001B786F">
        <w:trPr>
          <w:trHeight w:val="510"/>
        </w:trPr>
        <w:tc>
          <w:tcPr>
            <w:tcW w:w="2268" w:type="dxa"/>
            <w:tcBorders>
              <w:left w:val="nil"/>
            </w:tcBorders>
            <w:vAlign w:val="center"/>
          </w:tcPr>
          <w:p w14:paraId="33E7FCEA" w14:textId="306DC4DC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법인인감증명서</w:t>
            </w:r>
          </w:p>
        </w:tc>
        <w:tc>
          <w:tcPr>
            <w:tcW w:w="850" w:type="dxa"/>
            <w:tcBorders>
              <w:right w:val="nil"/>
            </w:tcBorders>
            <w:vAlign w:val="center"/>
          </w:tcPr>
          <w:p w14:paraId="65DE5B92" w14:textId="475E9B8B" w:rsidR="00FB4F67" w:rsidRPr="00B71C43" w:rsidRDefault="00FB4F67" w:rsidP="00FB4F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1부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14:paraId="1E6BE395" w14:textId="0DA50C51" w:rsidR="00FB4F67" w:rsidRPr="00B71C43" w:rsidRDefault="00FB4F67" w:rsidP="00FB4F67">
            <w:pPr>
              <w:wordWrap/>
              <w:ind w:firstLineChars="30" w:firstLine="66"/>
              <w:jc w:val="left"/>
              <w:rPr>
                <w:sz w:val="22"/>
              </w:rPr>
            </w:pPr>
            <w:r>
              <w:rPr>
                <w:rFonts w:eastAsiaTheme="minorHAnsi" w:hint="eastAsia"/>
                <w:sz w:val="22"/>
              </w:rPr>
              <w:t>- 개인사업자의 경우 개인인감증명</w:t>
            </w:r>
          </w:p>
        </w:tc>
      </w:tr>
    </w:tbl>
    <w:p w14:paraId="00E05919" w14:textId="73F8E587" w:rsidR="00B71C43" w:rsidRDefault="00FB4F67" w:rsidP="00263AA2">
      <w:pPr>
        <w:spacing w:after="0" w:line="0" w:lineRule="atLeast"/>
        <w:ind w:firstLineChars="150" w:firstLine="330"/>
        <w:rPr>
          <w:sz w:val="22"/>
        </w:rPr>
      </w:pPr>
      <w:r w:rsidRPr="00FB4F67">
        <w:rPr>
          <w:sz w:val="22"/>
        </w:rPr>
        <w:t xml:space="preserve">* </w:t>
      </w:r>
      <w:r>
        <w:rPr>
          <w:rFonts w:hint="eastAsia"/>
          <w:sz w:val="22"/>
        </w:rPr>
        <w:t>모든 서류는 인감증명서상 인감 날인</w:t>
      </w:r>
      <w:r>
        <w:rPr>
          <w:sz w:val="22"/>
        </w:rPr>
        <w:t xml:space="preserve">. </w:t>
      </w:r>
      <w:r>
        <w:rPr>
          <w:rFonts w:hint="eastAsia"/>
          <w:sz w:val="22"/>
        </w:rPr>
        <w:t>단,</w:t>
      </w:r>
      <w:r>
        <w:rPr>
          <w:sz w:val="22"/>
        </w:rPr>
        <w:t xml:space="preserve"> </w:t>
      </w:r>
      <w:r>
        <w:rPr>
          <w:rFonts w:hint="eastAsia"/>
          <w:sz w:val="22"/>
        </w:rPr>
        <w:t>사용인감계 별도 제출 시 사용인감 가능</w:t>
      </w:r>
    </w:p>
    <w:p w14:paraId="5BB116C8" w14:textId="77777777" w:rsidR="00FB4F67" w:rsidRDefault="00FB4F67" w:rsidP="00263AA2">
      <w:pPr>
        <w:spacing w:after="0" w:line="0" w:lineRule="atLeast"/>
        <w:ind w:firstLineChars="150" w:firstLine="330"/>
        <w:rPr>
          <w:sz w:val="22"/>
        </w:rPr>
      </w:pPr>
      <w:r>
        <w:rPr>
          <w:sz w:val="22"/>
        </w:rPr>
        <w:t xml:space="preserve">** </w:t>
      </w:r>
      <w:r>
        <w:rPr>
          <w:rFonts w:hint="eastAsia"/>
          <w:sz w:val="22"/>
        </w:rPr>
        <w:t xml:space="preserve">각종 발급서류의 경우 제출일 기준 최근 </w:t>
      </w:r>
      <w:r>
        <w:rPr>
          <w:sz w:val="22"/>
        </w:rPr>
        <w:t>1</w:t>
      </w:r>
      <w:r>
        <w:rPr>
          <w:rFonts w:hint="eastAsia"/>
          <w:sz w:val="22"/>
        </w:rPr>
        <w:t>개월 이내 발급분을 제출하며,</w:t>
      </w:r>
      <w:r>
        <w:rPr>
          <w:sz w:val="22"/>
        </w:rPr>
        <w:t xml:space="preserve"> </w:t>
      </w:r>
      <w:r>
        <w:rPr>
          <w:rFonts w:hint="eastAsia"/>
          <w:sz w:val="22"/>
        </w:rPr>
        <w:t xml:space="preserve">제출서류가 </w:t>
      </w:r>
    </w:p>
    <w:p w14:paraId="44AE7630" w14:textId="78E09B41" w:rsidR="00FB4F67" w:rsidRPr="00FB4F67" w:rsidRDefault="00FB4F67" w:rsidP="00263AA2">
      <w:pPr>
        <w:spacing w:after="0" w:line="0" w:lineRule="atLeast"/>
        <w:ind w:firstLineChars="280" w:firstLine="616"/>
        <w:rPr>
          <w:sz w:val="22"/>
        </w:rPr>
      </w:pPr>
      <w:r>
        <w:rPr>
          <w:rFonts w:hint="eastAsia"/>
          <w:sz w:val="22"/>
        </w:rPr>
        <w:t xml:space="preserve">사본일 경우 </w:t>
      </w:r>
      <w:r>
        <w:rPr>
          <w:sz w:val="22"/>
        </w:rPr>
        <w:t>‘</w:t>
      </w:r>
      <w:r>
        <w:rPr>
          <w:rFonts w:hint="eastAsia"/>
          <w:sz w:val="22"/>
        </w:rPr>
        <w:t>원본대조필</w:t>
      </w:r>
      <w:r>
        <w:rPr>
          <w:sz w:val="22"/>
        </w:rPr>
        <w:t xml:space="preserve">’ </w:t>
      </w:r>
      <w:r>
        <w:rPr>
          <w:rFonts w:hint="eastAsia"/>
          <w:sz w:val="22"/>
        </w:rPr>
        <w:t>표기 후 인감증명서상 인감을 날인하여 제출</w:t>
      </w:r>
    </w:p>
    <w:p w14:paraId="740AB47E" w14:textId="4E22D3F5" w:rsidR="002820AB" w:rsidRPr="002B1F8A" w:rsidRDefault="002820AB" w:rsidP="002820AB">
      <w:pPr>
        <w:spacing w:before="4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</w:t>
      </w:r>
      <w:r w:rsidRPr="002B1F8A"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제안 평가</w:t>
      </w:r>
      <w:r w:rsidR="00992926">
        <w:rPr>
          <w:rFonts w:hint="eastAsia"/>
          <w:b/>
          <w:bCs/>
          <w:sz w:val="24"/>
          <w:szCs w:val="24"/>
        </w:rPr>
        <w:t>(</w:t>
      </w:r>
      <w:r w:rsidR="00992926">
        <w:rPr>
          <w:b/>
          <w:bCs/>
          <w:sz w:val="24"/>
          <w:szCs w:val="24"/>
        </w:rPr>
        <w:t>PT)</w:t>
      </w:r>
    </w:p>
    <w:p w14:paraId="643FB290" w14:textId="77777777" w:rsidR="002820AB" w:rsidRDefault="002820AB" w:rsidP="002820AB">
      <w:pPr>
        <w:wordWrap/>
        <w:spacing w:after="60" w:line="400" w:lineRule="exact"/>
        <w:ind w:rightChars="-306" w:right="-612" w:firstLine="238"/>
        <w:jc w:val="left"/>
        <w:rPr>
          <w:rFonts w:asciiTheme="minorEastAsia" w:hAnsiTheme="minorEastAsia"/>
          <w:sz w:val="24"/>
          <w:szCs w:val="24"/>
        </w:rPr>
      </w:pPr>
      <w:r w:rsidRPr="002820AB">
        <w:rPr>
          <w:rFonts w:asciiTheme="minorEastAsia" w:hAnsiTheme="minorEastAsia"/>
          <w:sz w:val="24"/>
          <w:szCs w:val="24"/>
        </w:rPr>
        <w:t xml:space="preserve">가. </w:t>
      </w:r>
      <w:r w:rsidRPr="002820AB">
        <w:rPr>
          <w:rFonts w:asciiTheme="minorEastAsia" w:hAnsiTheme="minorEastAsia" w:hint="eastAsia"/>
          <w:sz w:val="24"/>
          <w:szCs w:val="24"/>
        </w:rPr>
        <w:t>제안 평가의 참석인원은 업체별 2명으로 제한하며, 제안평가의 발표 순서는 제안서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3E6532BC" w14:textId="4FD4B5DF" w:rsidR="002820AB" w:rsidRPr="002820AB" w:rsidRDefault="002820AB" w:rsidP="002820AB">
      <w:pPr>
        <w:wordWrap/>
        <w:spacing w:after="60" w:line="400" w:lineRule="exact"/>
        <w:ind w:rightChars="-306" w:right="-612" w:firstLineChars="280" w:firstLine="672"/>
        <w:jc w:val="left"/>
        <w:rPr>
          <w:rFonts w:asciiTheme="minorEastAsia" w:hAnsiTheme="minorEastAsia"/>
          <w:sz w:val="24"/>
          <w:szCs w:val="24"/>
        </w:rPr>
      </w:pPr>
      <w:r w:rsidRPr="002820AB">
        <w:rPr>
          <w:rFonts w:asciiTheme="minorEastAsia" w:hAnsiTheme="minorEastAsia" w:hint="eastAsia"/>
          <w:sz w:val="24"/>
          <w:szCs w:val="24"/>
        </w:rPr>
        <w:t>접수</w:t>
      </w:r>
      <w:r w:rsidR="001C75FA">
        <w:rPr>
          <w:rFonts w:asciiTheme="minorEastAsia" w:hAnsiTheme="minorEastAsia" w:hint="eastAsia"/>
          <w:sz w:val="24"/>
          <w:szCs w:val="24"/>
        </w:rPr>
        <w:t xml:space="preserve"> </w:t>
      </w:r>
      <w:r w:rsidRPr="002820AB">
        <w:rPr>
          <w:rFonts w:asciiTheme="minorEastAsia" w:hAnsiTheme="minorEastAsia" w:hint="eastAsia"/>
          <w:sz w:val="24"/>
          <w:szCs w:val="24"/>
        </w:rPr>
        <w:t>순으로 진행함</w:t>
      </w:r>
    </w:p>
    <w:p w14:paraId="4B582FFC" w14:textId="563E5566" w:rsidR="002820AB" w:rsidRPr="002820AB" w:rsidRDefault="002820AB" w:rsidP="00051DE5">
      <w:pPr>
        <w:wordWrap/>
        <w:spacing w:after="60" w:line="400" w:lineRule="exact"/>
        <w:ind w:firstLine="238"/>
        <w:jc w:val="left"/>
        <w:rPr>
          <w:rFonts w:asciiTheme="minorEastAsia" w:hAnsiTheme="minorEastAsia"/>
          <w:sz w:val="24"/>
          <w:szCs w:val="24"/>
        </w:rPr>
      </w:pPr>
      <w:r w:rsidRPr="002820AB">
        <w:rPr>
          <w:rFonts w:asciiTheme="minorEastAsia" w:hAnsiTheme="minorEastAsia" w:hint="eastAsia"/>
          <w:sz w:val="24"/>
          <w:szCs w:val="24"/>
        </w:rPr>
        <w:t>나. 제안 평가는 업체별 발표 20분, 질의응답 10분으로 구성</w:t>
      </w:r>
    </w:p>
    <w:p w14:paraId="1135C0A6" w14:textId="5BDCE5E8" w:rsidR="002820AB" w:rsidRPr="002820AB" w:rsidRDefault="005C4F9D" w:rsidP="002820AB">
      <w:pPr>
        <w:wordWrap/>
        <w:spacing w:after="120" w:line="400" w:lineRule="exact"/>
        <w:ind w:firstLineChars="200" w:firstLine="480"/>
        <w:jc w:val="left"/>
        <w:rPr>
          <w:rFonts w:asciiTheme="minorEastAsia" w:hAnsiTheme="minorEastAsia" w:cs="굴림"/>
          <w:color w:val="000000"/>
          <w:kern w:val="0"/>
          <w:sz w:val="24"/>
          <w:szCs w:val="24"/>
        </w:rPr>
      </w:pPr>
      <w:r w:rsidRPr="002820AB">
        <w:rPr>
          <w:rFonts w:asciiTheme="minorEastAsia" w:hAnsiTheme="minorEastAsia" w:hint="eastAsia"/>
          <w:sz w:val="24"/>
          <w:szCs w:val="24"/>
        </w:rPr>
        <w:t>-</w:t>
      </w:r>
      <w:r w:rsidR="002820AB" w:rsidRPr="002820AB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 xml:space="preserve"> 발표시간은 제안 업체의 수에 따라 변경될 수 있음</w:t>
      </w:r>
    </w:p>
    <w:p w14:paraId="52693E67" w14:textId="2A8BCAB0" w:rsidR="00537305" w:rsidRPr="002B1F8A" w:rsidRDefault="002820AB" w:rsidP="002820AB">
      <w:pPr>
        <w:spacing w:before="4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2B1F8A"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제안서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접수</w:t>
      </w:r>
    </w:p>
    <w:p w14:paraId="59758A82" w14:textId="320D5E35" w:rsidR="002820AB" w:rsidRDefault="002820AB" w:rsidP="007E7428">
      <w:pPr>
        <w:wordWrap/>
        <w:spacing w:after="120" w:line="400" w:lineRule="exact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2820AB">
        <w:rPr>
          <w:rFonts w:asciiTheme="minorEastAsia" w:hAnsiTheme="minorEastAsia"/>
          <w:sz w:val="24"/>
          <w:szCs w:val="24"/>
        </w:rPr>
        <w:t xml:space="preserve">가. </w:t>
      </w:r>
      <w:r w:rsidRPr="00FE35C6">
        <w:rPr>
          <w:rFonts w:asciiTheme="minorEastAsia" w:hAnsiTheme="minorEastAsia" w:hint="eastAsia"/>
          <w:b/>
          <w:bCs/>
          <w:sz w:val="24"/>
          <w:szCs w:val="24"/>
        </w:rPr>
        <w:t>제출방법: 방문</w:t>
      </w:r>
      <w:r w:rsidR="00FE35C6" w:rsidRPr="00FE35C6">
        <w:rPr>
          <w:rFonts w:asciiTheme="minorEastAsia" w:hAnsiTheme="minorEastAsia" w:hint="eastAsia"/>
          <w:b/>
          <w:bCs/>
          <w:sz w:val="24"/>
          <w:szCs w:val="24"/>
        </w:rPr>
        <w:t xml:space="preserve"> </w:t>
      </w:r>
      <w:r w:rsidRPr="00FE35C6">
        <w:rPr>
          <w:rFonts w:asciiTheme="minorEastAsia" w:hAnsiTheme="minorEastAsia" w:hint="eastAsia"/>
          <w:b/>
          <w:bCs/>
          <w:sz w:val="24"/>
          <w:szCs w:val="24"/>
        </w:rPr>
        <w:t>접수(</w:t>
      </w:r>
      <w:r w:rsidR="00FE35C6" w:rsidRPr="00FE35C6">
        <w:rPr>
          <w:rFonts w:asciiTheme="minorEastAsia" w:hAnsiTheme="minorEastAsia" w:hint="eastAsia"/>
          <w:b/>
          <w:bCs/>
          <w:sz w:val="24"/>
          <w:szCs w:val="24"/>
        </w:rPr>
        <w:t>우편 및 온라인 접수 불가</w:t>
      </w:r>
      <w:r w:rsidR="00FE35C6">
        <w:rPr>
          <w:rFonts w:asciiTheme="minorEastAsia" w:hAnsiTheme="minorEastAsia" w:hint="eastAsia"/>
          <w:sz w:val="24"/>
          <w:szCs w:val="24"/>
        </w:rPr>
        <w:t>)</w:t>
      </w:r>
    </w:p>
    <w:p w14:paraId="032B64CE" w14:textId="4BF276B8" w:rsidR="00FE35C6" w:rsidRDefault="00537305" w:rsidP="00FE35C6">
      <w:pPr>
        <w:wordWrap/>
        <w:spacing w:after="0" w:line="400" w:lineRule="exact"/>
        <w:ind w:firstLineChars="100" w:firstLine="240"/>
        <w:jc w:val="left"/>
        <w:rPr>
          <w:rFonts w:eastAsiaTheme="minorHAnsi"/>
          <w:b/>
          <w:bCs/>
          <w:sz w:val="22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</w:t>
      </w:r>
      <w:r w:rsidR="005C4F9D">
        <w:rPr>
          <w:rFonts w:asciiTheme="minorEastAsia" w:hAnsiTheme="minorEastAsia"/>
          <w:sz w:val="24"/>
          <w:szCs w:val="24"/>
        </w:rPr>
        <w:t>-</w:t>
      </w:r>
      <w:r w:rsidR="00FE35C6" w:rsidRPr="001F618C">
        <w:rPr>
          <w:rFonts w:eastAsiaTheme="minorHAnsi"/>
          <w:b/>
          <w:bCs/>
          <w:sz w:val="22"/>
        </w:rPr>
        <w:t xml:space="preserve"> </w:t>
      </w:r>
      <w:r w:rsidR="00FE35C6" w:rsidRPr="001F618C">
        <w:rPr>
          <w:rFonts w:eastAsiaTheme="minorHAnsi" w:hint="eastAsia"/>
          <w:b/>
          <w:bCs/>
          <w:sz w:val="22"/>
        </w:rPr>
        <w:t>담당자 이메일 별도 제출</w:t>
      </w:r>
      <w:r w:rsidR="00FE35C6">
        <w:rPr>
          <w:rFonts w:eastAsiaTheme="minorHAnsi" w:hint="eastAsia"/>
          <w:b/>
          <w:bCs/>
          <w:sz w:val="22"/>
        </w:rPr>
        <w:t>: ① 방문 제출한</w:t>
      </w:r>
      <w:r w:rsidR="00FE35C6" w:rsidRPr="001F618C">
        <w:rPr>
          <w:rFonts w:eastAsiaTheme="minorHAnsi" w:hint="eastAsia"/>
          <w:b/>
          <w:bCs/>
          <w:sz w:val="22"/>
        </w:rPr>
        <w:t xml:space="preserve"> 제안서</w:t>
      </w:r>
      <w:r w:rsidR="00FE35C6" w:rsidRPr="001F618C">
        <w:rPr>
          <w:rFonts w:eastAsiaTheme="minorHAnsi"/>
          <w:b/>
          <w:bCs/>
          <w:sz w:val="22"/>
        </w:rPr>
        <w:t xml:space="preserve"> </w:t>
      </w:r>
      <w:r w:rsidR="00FE35C6">
        <w:rPr>
          <w:rFonts w:eastAsiaTheme="minorHAnsi" w:hint="eastAsia"/>
          <w:b/>
          <w:bCs/>
          <w:sz w:val="22"/>
        </w:rPr>
        <w:t>파일</w:t>
      </w:r>
    </w:p>
    <w:p w14:paraId="1B14C65E" w14:textId="32C6F42D" w:rsidR="00537305" w:rsidRPr="002820AB" w:rsidRDefault="00FE35C6" w:rsidP="00FE35C6">
      <w:pPr>
        <w:wordWrap/>
        <w:spacing w:after="120" w:line="400" w:lineRule="exact"/>
        <w:ind w:firstLineChars="1560" w:firstLine="3432"/>
        <w:jc w:val="left"/>
        <w:rPr>
          <w:rFonts w:asciiTheme="minorEastAsia" w:hAnsiTheme="minorEastAsia"/>
          <w:sz w:val="24"/>
          <w:szCs w:val="24"/>
        </w:rPr>
      </w:pPr>
      <w:r>
        <w:rPr>
          <w:rFonts w:eastAsiaTheme="minorHAnsi" w:hint="eastAsia"/>
          <w:b/>
          <w:bCs/>
          <w:sz w:val="22"/>
        </w:rPr>
        <w:t xml:space="preserve">② </w:t>
      </w:r>
      <w:r w:rsidRPr="001F618C">
        <w:rPr>
          <w:rFonts w:eastAsiaTheme="minorHAnsi" w:hint="eastAsia"/>
          <w:b/>
          <w:bCs/>
          <w:sz w:val="22"/>
        </w:rPr>
        <w:t>디지털 파일</w:t>
      </w:r>
      <w:r>
        <w:rPr>
          <w:rFonts w:eastAsiaTheme="minorHAnsi"/>
          <w:b/>
          <w:bCs/>
          <w:sz w:val="22"/>
        </w:rPr>
        <w:t>(</w:t>
      </w:r>
      <w:r>
        <w:rPr>
          <w:rFonts w:eastAsiaTheme="minorHAnsi" w:hint="eastAsia"/>
          <w:b/>
          <w:bCs/>
          <w:sz w:val="22"/>
        </w:rPr>
        <w:t>영상</w:t>
      </w:r>
      <w:r>
        <w:rPr>
          <w:rFonts w:eastAsiaTheme="minorHAnsi"/>
          <w:b/>
          <w:bCs/>
          <w:sz w:val="22"/>
        </w:rPr>
        <w:t xml:space="preserve">) </w:t>
      </w:r>
      <w:r>
        <w:rPr>
          <w:rFonts w:eastAsiaTheme="minorHAnsi" w:hint="eastAsia"/>
          <w:b/>
          <w:bCs/>
          <w:sz w:val="22"/>
        </w:rPr>
        <w:t>등 방문</w:t>
      </w:r>
      <w:r w:rsidRPr="001F618C">
        <w:rPr>
          <w:rFonts w:eastAsiaTheme="minorHAnsi" w:hint="eastAsia"/>
          <w:b/>
          <w:bCs/>
          <w:sz w:val="22"/>
        </w:rPr>
        <w:t xml:space="preserve"> 제출이 곤란한 자료</w:t>
      </w:r>
    </w:p>
    <w:p w14:paraId="7275B31E" w14:textId="77777777" w:rsidR="00F52B06" w:rsidRDefault="002820AB" w:rsidP="007E7428">
      <w:pPr>
        <w:wordWrap/>
        <w:spacing w:after="120" w:line="400" w:lineRule="exact"/>
        <w:ind w:rightChars="-306" w:right="-612"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나.</w:t>
      </w:r>
      <w:r w:rsidRPr="002820AB">
        <w:rPr>
          <w:rFonts w:asciiTheme="minorEastAsia" w:hAnsiTheme="minorEastAsia" w:hint="eastAsia"/>
          <w:sz w:val="24"/>
          <w:szCs w:val="24"/>
        </w:rPr>
        <w:t xml:space="preserve"> 제출장소: 서울시 영등포구 의사당대로 141, KB국민은행 여의도 신관 2층 </w:t>
      </w:r>
    </w:p>
    <w:p w14:paraId="3EDC3EB9" w14:textId="4EDEB12F" w:rsidR="002820AB" w:rsidRPr="002820AB" w:rsidRDefault="002820AB" w:rsidP="002820AB">
      <w:pPr>
        <w:wordWrap/>
        <w:spacing w:after="120" w:line="40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2820AB">
        <w:rPr>
          <w:rFonts w:asciiTheme="minorEastAsia" w:hAnsiTheme="minorEastAsia" w:hint="eastAsia"/>
          <w:sz w:val="24"/>
          <w:szCs w:val="24"/>
        </w:rPr>
        <w:t>- 담당자: 브랜드홍보부 이우주 대리 (☎02-2073-5025, space@kbfg.com)</w:t>
      </w:r>
    </w:p>
    <w:p w14:paraId="225F2423" w14:textId="38DDD3DC" w:rsidR="002820AB" w:rsidRPr="002820AB" w:rsidRDefault="002820AB" w:rsidP="002820AB">
      <w:pPr>
        <w:wordWrap/>
        <w:spacing w:line="400" w:lineRule="exact"/>
        <w:ind w:firstLineChars="200" w:firstLine="480"/>
        <w:jc w:val="left"/>
        <w:rPr>
          <w:rFonts w:asciiTheme="minorEastAsia" w:hAnsiTheme="minorEastAsia"/>
          <w:b/>
          <w:sz w:val="24"/>
          <w:szCs w:val="24"/>
          <w:shd w:val="clear" w:color="auto" w:fill="FFFFFF" w:themeFill="background1"/>
        </w:rPr>
      </w:pPr>
      <w:r w:rsidRPr="002820AB">
        <w:rPr>
          <w:rFonts w:asciiTheme="minorEastAsia" w:hAnsiTheme="minorEastAsia" w:hint="eastAsia"/>
          <w:sz w:val="24"/>
          <w:szCs w:val="24"/>
          <w:shd w:val="clear" w:color="auto" w:fill="FFFFFF" w:themeFill="background1"/>
        </w:rPr>
        <w:t xml:space="preserve">- 제출기한: 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202</w:t>
      </w:r>
      <w:r w:rsidR="00CD51F1">
        <w:rPr>
          <w:rFonts w:asciiTheme="minorEastAsia" w:hAnsiTheme="minor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6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.0</w:t>
      </w:r>
      <w:r w:rsidR="00D8408B">
        <w:rPr>
          <w:rFonts w:asciiTheme="minorEastAsia" w:hAnsiTheme="minor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6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.</w:t>
      </w:r>
      <w:r w:rsidR="0041608D">
        <w:rPr>
          <w:rFonts w:asciiTheme="minorEastAsia" w:hAnsiTheme="minor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2</w:t>
      </w:r>
      <w:r w:rsidR="00D8408B">
        <w:rPr>
          <w:rFonts w:asciiTheme="minorEastAsia" w:hAnsiTheme="minor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9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.(</w:t>
      </w:r>
      <w:r w:rsidR="00D8408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월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)~0</w:t>
      </w:r>
      <w:r w:rsidR="00D8408B">
        <w:rPr>
          <w:rFonts w:asciiTheme="minorEastAsia" w:hAnsiTheme="minor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7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.</w:t>
      </w:r>
      <w:proofErr w:type="gramStart"/>
      <w:r w:rsidR="00D8408B">
        <w:rPr>
          <w:rFonts w:asciiTheme="minorEastAsia" w:hAnsiTheme="minor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13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.(</w:t>
      </w:r>
      <w:proofErr w:type="gramEnd"/>
      <w:r w:rsidR="00D8408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월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u w:val="single"/>
          <w:shd w:val="clear" w:color="auto" w:fill="FFFFFF" w:themeFill="background1"/>
        </w:rPr>
        <w:t>) 16:00까지</w:t>
      </w:r>
      <w:r w:rsidRPr="002820AB">
        <w:rPr>
          <w:rFonts w:asciiTheme="minorEastAsia" w:hAnsiTheme="minorEastAsia" w:hint="eastAsia"/>
          <w:b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Pr="002820AB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(제출기한 이후 접수 불가)</w:t>
      </w:r>
    </w:p>
    <w:p w14:paraId="36FA1FE4" w14:textId="4F73DDCD" w:rsidR="002820AB" w:rsidRDefault="002820AB" w:rsidP="002820AB">
      <w:pPr>
        <w:wordWrap/>
        <w:spacing w:after="120" w:line="400" w:lineRule="exact"/>
        <w:ind w:firstLineChars="300" w:firstLine="720"/>
        <w:jc w:val="left"/>
        <w:rPr>
          <w:rFonts w:asciiTheme="minorEastAsia" w:hAnsiTheme="minorEastAsia" w:cs="굴림"/>
          <w:color w:val="000000"/>
          <w:kern w:val="0"/>
          <w:sz w:val="24"/>
          <w:szCs w:val="24"/>
        </w:rPr>
      </w:pPr>
      <w:r w:rsidRPr="002820AB">
        <w:rPr>
          <w:rFonts w:ascii="바탕" w:eastAsia="바탕" w:hAnsi="바탕" w:cs="바탕" w:hint="eastAsia"/>
          <w:color w:val="000000"/>
          <w:kern w:val="0"/>
          <w:sz w:val="24"/>
          <w:szCs w:val="24"/>
        </w:rPr>
        <w:t>◦</w:t>
      </w:r>
      <w:r w:rsidRPr="002820AB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 xml:space="preserve"> 제출자는 </w:t>
      </w:r>
      <w:r w:rsidR="00816BF8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재직</w:t>
      </w:r>
      <w:r w:rsidRPr="002820AB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 xml:space="preserve"> 증빙 서류(재직증명서 또는 명함</w:t>
      </w:r>
      <w:r w:rsidR="00816BF8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)</w:t>
      </w:r>
      <w:r w:rsidR="00816BF8">
        <w:rPr>
          <w:rFonts w:asciiTheme="minorEastAsia" w:hAnsiTheme="minorEastAsia" w:cs="굴림"/>
          <w:color w:val="000000"/>
          <w:kern w:val="0"/>
          <w:sz w:val="24"/>
          <w:szCs w:val="24"/>
        </w:rPr>
        <w:t xml:space="preserve"> </w:t>
      </w:r>
      <w:r w:rsidR="00816BF8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및</w:t>
      </w:r>
      <w:r w:rsidRPr="002820AB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 xml:space="preserve"> 신분</w:t>
      </w:r>
      <w:r w:rsidR="00816BF8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증 제시</w:t>
      </w:r>
    </w:p>
    <w:p w14:paraId="2B10E3C8" w14:textId="0A2CD68C" w:rsidR="00816BF8" w:rsidRPr="00816BF8" w:rsidRDefault="00816BF8" w:rsidP="00816BF8">
      <w:pPr>
        <w:wordWrap/>
        <w:spacing w:after="120" w:line="400" w:lineRule="exact"/>
        <w:ind w:firstLineChars="300" w:firstLine="720"/>
        <w:jc w:val="left"/>
        <w:rPr>
          <w:rFonts w:asciiTheme="minorEastAsia" w:hAnsiTheme="minorEastAsia" w:cs="굴림"/>
          <w:color w:val="000000"/>
          <w:kern w:val="0"/>
          <w:sz w:val="24"/>
          <w:szCs w:val="24"/>
        </w:rPr>
      </w:pPr>
      <w:r w:rsidRPr="002820AB">
        <w:rPr>
          <w:rFonts w:ascii="바탕" w:eastAsia="바탕" w:hAnsi="바탕" w:cs="바탕" w:hint="eastAsia"/>
          <w:color w:val="000000"/>
          <w:kern w:val="0"/>
          <w:sz w:val="24"/>
          <w:szCs w:val="24"/>
        </w:rPr>
        <w:t>◦</w:t>
      </w:r>
      <w:r w:rsidRPr="002820AB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평일 업무시간(0</w:t>
      </w:r>
      <w:r>
        <w:rPr>
          <w:rFonts w:asciiTheme="minorEastAsia" w:hAnsiTheme="minorEastAsia" w:cs="굴림"/>
          <w:color w:val="000000"/>
          <w:kern w:val="0"/>
          <w:sz w:val="24"/>
          <w:szCs w:val="24"/>
        </w:rPr>
        <w:t xml:space="preserve">9:00~18:00) </w:t>
      </w:r>
      <w:r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중 제출(주말</w:t>
      </w:r>
      <w:r w:rsidRPr="00816BF8"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·</w:t>
      </w:r>
      <w:r>
        <w:rPr>
          <w:rFonts w:asciiTheme="minorEastAsia" w:hAnsiTheme="minorEastAsia" w:cs="굴림" w:hint="eastAsia"/>
          <w:color w:val="000000"/>
          <w:kern w:val="0"/>
          <w:sz w:val="24"/>
          <w:szCs w:val="24"/>
        </w:rPr>
        <w:t>공휴일 제출 불가)</w:t>
      </w:r>
    </w:p>
    <w:p w14:paraId="1772C6B0" w14:textId="34A64B1D" w:rsidR="00B71C43" w:rsidRPr="002820AB" w:rsidRDefault="00B71C43" w:rsidP="002820AB">
      <w:pPr>
        <w:spacing w:before="200" w:after="0"/>
        <w:ind w:firstLine="238"/>
        <w:rPr>
          <w:sz w:val="24"/>
          <w:szCs w:val="24"/>
        </w:rPr>
      </w:pPr>
    </w:p>
    <w:p w14:paraId="27DBA99C" w14:textId="31067DA5" w:rsidR="00B71C43" w:rsidRPr="00816BF8" w:rsidRDefault="00B71C43">
      <w:pPr>
        <w:rPr>
          <w:sz w:val="24"/>
          <w:szCs w:val="24"/>
        </w:rPr>
      </w:pPr>
    </w:p>
    <w:p w14:paraId="610EF0B7" w14:textId="15358B27" w:rsidR="00B71C43" w:rsidRDefault="00B71C43">
      <w:pPr>
        <w:rPr>
          <w:sz w:val="24"/>
          <w:szCs w:val="24"/>
        </w:rPr>
      </w:pPr>
    </w:p>
    <w:p w14:paraId="42281582" w14:textId="16CDFADD" w:rsidR="00B71C43" w:rsidRDefault="00B71C43">
      <w:pPr>
        <w:rPr>
          <w:sz w:val="24"/>
          <w:szCs w:val="24"/>
        </w:rPr>
      </w:pPr>
    </w:p>
    <w:p w14:paraId="771DB391" w14:textId="497EC639" w:rsidR="00B71C43" w:rsidRDefault="00B71C43">
      <w:pPr>
        <w:rPr>
          <w:sz w:val="24"/>
          <w:szCs w:val="24"/>
        </w:rPr>
      </w:pPr>
    </w:p>
    <w:p w14:paraId="1F875EFD" w14:textId="2753C111" w:rsidR="00B71C43" w:rsidRDefault="00B71C43">
      <w:pPr>
        <w:rPr>
          <w:sz w:val="24"/>
          <w:szCs w:val="24"/>
        </w:rPr>
      </w:pPr>
    </w:p>
    <w:p w14:paraId="532262A5" w14:textId="692F39FE" w:rsidR="00B71C43" w:rsidRDefault="00B71C43">
      <w:pPr>
        <w:rPr>
          <w:sz w:val="24"/>
          <w:szCs w:val="24"/>
        </w:rPr>
      </w:pPr>
    </w:p>
    <w:p w14:paraId="53D0AE3F" w14:textId="07B99316" w:rsidR="00B71C43" w:rsidRDefault="00B71C43">
      <w:pPr>
        <w:rPr>
          <w:sz w:val="24"/>
          <w:szCs w:val="24"/>
        </w:rPr>
      </w:pPr>
    </w:p>
    <w:p w14:paraId="754C718E" w14:textId="10AD4821" w:rsidR="00B71C43" w:rsidRDefault="00B71C43">
      <w:pPr>
        <w:rPr>
          <w:sz w:val="24"/>
          <w:szCs w:val="24"/>
        </w:rPr>
      </w:pPr>
    </w:p>
    <w:p w14:paraId="62B4D10F" w14:textId="4DC519B2" w:rsidR="00B71C43" w:rsidRDefault="00B71C43">
      <w:pPr>
        <w:rPr>
          <w:sz w:val="24"/>
          <w:szCs w:val="24"/>
        </w:rPr>
      </w:pPr>
    </w:p>
    <w:p w14:paraId="7C7E6BF2" w14:textId="6FB1D485" w:rsidR="00C653B9" w:rsidRPr="002A1DBA" w:rsidRDefault="00C653B9" w:rsidP="00C653B9">
      <w:pPr>
        <w:spacing w:after="0"/>
        <w:ind w:firstLineChars="400" w:firstLine="80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87E3500" wp14:editId="60BCA640">
                <wp:simplePos x="0" y="0"/>
                <wp:positionH relativeFrom="column">
                  <wp:posOffset>0</wp:posOffset>
                </wp:positionH>
                <wp:positionV relativeFrom="paragraph">
                  <wp:posOffset>-21069</wp:posOffset>
                </wp:positionV>
                <wp:extent cx="5990897" cy="420279"/>
                <wp:effectExtent l="0" t="0" r="29210" b="18415"/>
                <wp:wrapNone/>
                <wp:docPr id="6" name="그룹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897" cy="420279"/>
                          <a:chOff x="-87" y="-48107"/>
                          <a:chExt cx="5318234" cy="478878"/>
                        </a:xfrm>
                        <a:solidFill>
                          <a:schemeClr val="bg1">
                            <a:lumMod val="75000"/>
                          </a:schemeClr>
                        </a:solidFill>
                      </wpg:grpSpPr>
                      <wps:wsp>
                        <wps:cNvPr id="7" name="직사각형 7"/>
                        <wps:cNvSpPr/>
                        <wps:spPr>
                          <a:xfrm>
                            <a:off x="0" y="-48107"/>
                            <a:ext cx="399664" cy="47202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9664B9" w14:textId="1B9521A9" w:rsidR="00C653B9" w:rsidRPr="00C653B9" w:rsidRDefault="00C653B9" w:rsidP="00C653B9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</w:pPr>
                              <w:r w:rsidRPr="00C653B9">
                                <w:rPr>
                                  <w:rFonts w:asciiTheme="minorEastAsia" w:hAnsiTheme="minorEastAsia" w:hint="eastAsia"/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  <w:t>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직선 연결선 8"/>
                        <wps:cNvCnPr/>
                        <wps:spPr>
                          <a:xfrm>
                            <a:off x="-87" y="430771"/>
                            <a:ext cx="5318234" cy="0"/>
                          </a:xfrm>
                          <a:prstGeom prst="line">
                            <a:avLst/>
                          </a:prstGeom>
                          <a:grp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7E3500" id="그룹 6" o:spid="_x0000_s1032" style="position:absolute;left:0;text-align:left;margin-left:0;margin-top:-1.65pt;width:471.7pt;height:33.1pt;z-index:251670528;mso-width-relative:margin;mso-height-relative:margin" coordorigin=",-481" coordsize="53182,4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">
                <v:rect id="직사각형 7" o:spid="_x0000_s1033" style="position:absolute;top:-481;width:3996;height:472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" filled="f" stroked="f" strokeweight="1pt">
                  <v:textbox inset=",0,,2mm">
                    <w:txbxContent>
                      <w:p w14:paraId="2F9664B9" w14:textId="1B9521A9" w:rsidR="00C653B9" w:rsidRPr="00C653B9" w:rsidRDefault="00C653B9" w:rsidP="00C653B9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</w:pPr>
                        <w:r w:rsidRPr="00C653B9">
                          <w:rPr>
                            <w:rFonts w:asciiTheme="minorEastAsia" w:hAnsiTheme="minorEastAsia" w:hint="eastAsia"/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  <w:t>Ⅲ</w:t>
                        </w:r>
                      </w:p>
                    </w:txbxContent>
                  </v:textbox>
                </v:rect>
                <v:line id="직선 연결선 8" o:spid="_x0000_s1034" style="position:absolute;visibility:visible;mso-wrap-style:square" from="0,4307" to="53181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" strokecolor="#bfbfbf [2412]" strokeweight="1.5pt">
                  <v:stroke joinstyle="miter"/>
                </v:line>
              </v:group>
            </w:pict>
          </mc:Fallback>
        </mc:AlternateContent>
      </w:r>
      <w:r w:rsidRPr="00B71C43">
        <w:rPr>
          <w:rFonts w:hint="eastAsia"/>
          <w:b/>
          <w:bCs/>
          <w:sz w:val="36"/>
          <w:szCs w:val="40"/>
        </w:rPr>
        <w:t>제안</w:t>
      </w:r>
      <w:r>
        <w:rPr>
          <w:rFonts w:hint="eastAsia"/>
          <w:b/>
          <w:bCs/>
          <w:sz w:val="36"/>
          <w:szCs w:val="40"/>
        </w:rPr>
        <w:t>서 평가 및 업체 선정</w:t>
      </w:r>
    </w:p>
    <w:p w14:paraId="190022D2" w14:textId="2996D73C" w:rsidR="00C653B9" w:rsidRDefault="00C653B9" w:rsidP="00C653B9">
      <w:pPr>
        <w:spacing w:before="400"/>
        <w:rPr>
          <w:b/>
          <w:bCs/>
          <w:sz w:val="24"/>
          <w:szCs w:val="24"/>
        </w:rPr>
      </w:pPr>
      <w:r w:rsidRPr="00B71C43">
        <w:rPr>
          <w:rFonts w:hint="eastAsia"/>
          <w:sz w:val="24"/>
          <w:szCs w:val="24"/>
        </w:rPr>
        <w:t xml:space="preserve"> </w:t>
      </w:r>
      <w:r w:rsidRPr="002B1F8A">
        <w:rPr>
          <w:b/>
          <w:bCs/>
          <w:sz w:val="24"/>
          <w:szCs w:val="24"/>
        </w:rPr>
        <w:t xml:space="preserve">1. </w:t>
      </w:r>
      <w:r>
        <w:rPr>
          <w:rFonts w:hint="eastAsia"/>
          <w:b/>
          <w:bCs/>
          <w:sz w:val="24"/>
          <w:szCs w:val="24"/>
        </w:rPr>
        <w:t>심사기준</w:t>
      </w:r>
    </w:p>
    <w:p w14:paraId="005FACDD" w14:textId="77777777" w:rsidR="00076952" w:rsidRPr="00B16DF9" w:rsidRDefault="00C653B9" w:rsidP="00E71AE7">
      <w:pPr>
        <w:spacing w:before="200" w:after="0"/>
        <w:ind w:firstLine="238"/>
        <w:rPr>
          <w:rFonts w:eastAsiaTheme="minorHAnsi"/>
          <w:sz w:val="24"/>
          <w:szCs w:val="24"/>
        </w:rPr>
      </w:pPr>
      <w:r w:rsidRPr="00B16DF9">
        <w:rPr>
          <w:sz w:val="24"/>
          <w:szCs w:val="24"/>
        </w:rPr>
        <w:t xml:space="preserve">가. </w:t>
      </w:r>
      <w:r w:rsidRPr="00B16DF9">
        <w:rPr>
          <w:rFonts w:eastAsiaTheme="minorHAnsi" w:hint="eastAsia"/>
          <w:sz w:val="24"/>
          <w:szCs w:val="24"/>
        </w:rPr>
        <w:t>제출기한 내 제안서 제출을 완료하고 참가자격을 충족한 업체를 대상으</w:t>
      </w:r>
    </w:p>
    <w:p w14:paraId="0BEF267E" w14:textId="10FB1F09" w:rsidR="00C653B9" w:rsidRPr="00B16DF9" w:rsidRDefault="00C653B9" w:rsidP="00076952">
      <w:pPr>
        <w:spacing w:after="0"/>
        <w:ind w:firstLineChars="250" w:firstLine="600"/>
        <w:rPr>
          <w:rFonts w:eastAsiaTheme="minorHAnsi"/>
          <w:sz w:val="24"/>
          <w:szCs w:val="24"/>
        </w:rPr>
      </w:pPr>
      <w:r w:rsidRPr="00B16DF9">
        <w:rPr>
          <w:rFonts w:eastAsiaTheme="minorHAnsi" w:hint="eastAsia"/>
          <w:sz w:val="24"/>
          <w:szCs w:val="24"/>
        </w:rPr>
        <w:t>로 내</w:t>
      </w:r>
      <w:r w:rsidR="004F7C46" w:rsidRPr="00B16DF9">
        <w:rPr>
          <w:rFonts w:ascii="맑은 고딕" w:eastAsia="맑은 고딕" w:hAnsi="맑은 고딕" w:hint="eastAsia"/>
          <w:sz w:val="24"/>
          <w:szCs w:val="24"/>
        </w:rPr>
        <w:t>·</w:t>
      </w:r>
      <w:r w:rsidRPr="00B16DF9">
        <w:rPr>
          <w:rFonts w:eastAsiaTheme="minorHAnsi" w:hint="eastAsia"/>
          <w:sz w:val="24"/>
          <w:szCs w:val="24"/>
        </w:rPr>
        <w:t>외부 심사위원이 평가 실시</w:t>
      </w:r>
    </w:p>
    <w:p w14:paraId="70A461F9" w14:textId="22E444A0" w:rsidR="00C653B9" w:rsidRPr="00B16DF9" w:rsidRDefault="00285D89" w:rsidP="00C653B9">
      <w:pPr>
        <w:wordWrap/>
        <w:spacing w:after="120" w:line="400" w:lineRule="exact"/>
        <w:ind w:rightChars="-71" w:right="-142" w:firstLineChars="100" w:firstLine="240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나</w:t>
      </w:r>
      <w:r w:rsidR="00C653B9" w:rsidRPr="00B16DF9">
        <w:rPr>
          <w:rFonts w:eastAsiaTheme="minorHAnsi" w:hint="eastAsia"/>
          <w:sz w:val="24"/>
          <w:szCs w:val="24"/>
        </w:rPr>
        <w:t>. 기술능력</w:t>
      </w:r>
      <w:r w:rsidR="00076952" w:rsidRPr="00B16DF9">
        <w:rPr>
          <w:rFonts w:ascii="맑은 고딕" w:eastAsia="맑은 고딕" w:hAnsi="맑은 고딕" w:hint="eastAsia"/>
          <w:sz w:val="24"/>
          <w:szCs w:val="24"/>
        </w:rPr>
        <w:t>·</w:t>
      </w:r>
      <w:r w:rsidR="00C653B9" w:rsidRPr="00B16DF9">
        <w:rPr>
          <w:rFonts w:eastAsiaTheme="minorHAnsi" w:hint="eastAsia"/>
          <w:sz w:val="24"/>
          <w:szCs w:val="24"/>
        </w:rPr>
        <w:t>가격</w:t>
      </w:r>
      <w:r w:rsidR="00076952" w:rsidRPr="00B16DF9">
        <w:rPr>
          <w:rFonts w:ascii="맑은 고딕" w:eastAsia="맑은 고딕" w:hAnsi="맑은 고딕" w:hint="eastAsia"/>
          <w:sz w:val="24"/>
          <w:szCs w:val="24"/>
        </w:rPr>
        <w:t>·</w:t>
      </w:r>
      <w:r w:rsidR="00C653B9" w:rsidRPr="00B16DF9">
        <w:rPr>
          <w:rFonts w:eastAsiaTheme="minorHAnsi" w:hint="eastAsia"/>
          <w:sz w:val="24"/>
          <w:szCs w:val="24"/>
        </w:rPr>
        <w:t>기타 평가 부문 등</w:t>
      </w:r>
      <w:r w:rsidR="00C653B9" w:rsidRPr="00B16DF9">
        <w:rPr>
          <w:rFonts w:eastAsiaTheme="minorHAnsi" w:hint="eastAsia"/>
          <w:spacing w:val="-2"/>
          <w:sz w:val="24"/>
          <w:szCs w:val="24"/>
        </w:rPr>
        <w:t>에 대해 종합적으로 평가</w:t>
      </w:r>
      <w:r w:rsidR="00C653B9" w:rsidRPr="00B16DF9">
        <w:rPr>
          <w:rFonts w:eastAsiaTheme="minorHAnsi" w:hint="eastAsia"/>
          <w:sz w:val="24"/>
          <w:szCs w:val="24"/>
        </w:rPr>
        <w:t>(붙임9 참조)</w:t>
      </w:r>
      <w:r w:rsidR="00C653B9" w:rsidRPr="00B16DF9">
        <w:rPr>
          <w:rFonts w:eastAsiaTheme="minorHAnsi" w:hint="eastAsia"/>
          <w:spacing w:val="-2"/>
          <w:sz w:val="24"/>
          <w:szCs w:val="24"/>
        </w:rPr>
        <w:t xml:space="preserve"> </w:t>
      </w:r>
    </w:p>
    <w:tbl>
      <w:tblPr>
        <w:tblW w:w="0" w:type="auto"/>
        <w:tblInd w:w="5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28"/>
        <w:gridCol w:w="4536"/>
        <w:gridCol w:w="2268"/>
      </w:tblGrid>
      <w:tr w:rsidR="00C653B9" w:rsidRPr="00E82DC0" w14:paraId="40131270" w14:textId="77777777" w:rsidTr="00DF3046">
        <w:trPr>
          <w:trHeight w:val="268"/>
        </w:trPr>
        <w:tc>
          <w:tcPr>
            <w:tcW w:w="1828" w:type="dxa"/>
            <w:tcBorders>
              <w:top w:val="single" w:sz="12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/>
            <w:vAlign w:val="center"/>
          </w:tcPr>
          <w:p w14:paraId="6D4F821E" w14:textId="77777777" w:rsidR="00C653B9" w:rsidRPr="00E82DC0" w:rsidRDefault="00C653B9" w:rsidP="00DF3046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평가부문</w:t>
            </w:r>
          </w:p>
        </w:tc>
        <w:tc>
          <w:tcPr>
            <w:tcW w:w="4536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/>
            <w:vAlign w:val="center"/>
          </w:tcPr>
          <w:p w14:paraId="1E3FB20F" w14:textId="77777777" w:rsidR="00C653B9" w:rsidRPr="00E82DC0" w:rsidRDefault="00C653B9" w:rsidP="00DF3046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평가항목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F2F2F2"/>
            <w:vAlign w:val="center"/>
          </w:tcPr>
          <w:p w14:paraId="0C9EB85A" w14:textId="77777777" w:rsidR="00C653B9" w:rsidRPr="00E82DC0" w:rsidRDefault="00C653B9" w:rsidP="00DF3046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배점</w:t>
            </w:r>
          </w:p>
        </w:tc>
      </w:tr>
      <w:tr w:rsidR="00C653B9" w:rsidRPr="00E82DC0" w14:paraId="5FBAF02C" w14:textId="77777777" w:rsidTr="00B16DF9">
        <w:trPr>
          <w:trHeight w:val="255"/>
        </w:trPr>
        <w:tc>
          <w:tcPr>
            <w:tcW w:w="1828" w:type="dxa"/>
            <w:vMerge w:val="restart"/>
            <w:tcBorders>
              <w:top w:val="single" w:sz="12" w:space="0" w:color="A6A6A6" w:themeColor="background1" w:themeShade="A6"/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B71FF1" w14:textId="77777777" w:rsidR="00C653B9" w:rsidRPr="00E82DC0" w:rsidRDefault="00C653B9" w:rsidP="00B16DF9">
            <w:pPr>
              <w:wordWrap/>
              <w:spacing w:after="0" w:line="40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기술능력 평가</w:t>
            </w:r>
          </w:p>
        </w:tc>
        <w:tc>
          <w:tcPr>
            <w:tcW w:w="4536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A511E71" w14:textId="77777777" w:rsidR="00C653B9" w:rsidRPr="00E82DC0" w:rsidRDefault="00C653B9" w:rsidP="00B16DF9">
            <w:pPr>
              <w:wordWrap/>
              <w:spacing w:after="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투입인력 및 조직관리의 적정성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0509B03E" w14:textId="77777777" w:rsidR="00C653B9" w:rsidRPr="00E82DC0" w:rsidRDefault="00C653B9" w:rsidP="00B16DF9">
            <w:pPr>
              <w:wordWrap/>
              <w:spacing w:after="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>10</w:t>
            </w:r>
          </w:p>
        </w:tc>
      </w:tr>
      <w:tr w:rsidR="00C653B9" w:rsidRPr="00E82DC0" w14:paraId="7DEB0265" w14:textId="77777777" w:rsidTr="00AE5631">
        <w:trPr>
          <w:trHeight w:val="50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19CA3EC" w14:textId="77777777" w:rsidR="00C653B9" w:rsidRPr="00E82DC0" w:rsidRDefault="00C653B9" w:rsidP="00B16DF9">
            <w:pPr>
              <w:wordWrap/>
              <w:spacing w:after="0" w:line="400" w:lineRule="exact"/>
              <w:jc w:val="center"/>
              <w:rPr>
                <w:rFonts w:eastAsia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14969B5" w14:textId="77777777" w:rsidR="00C653B9" w:rsidRPr="00E82DC0" w:rsidRDefault="00C653B9" w:rsidP="00B16DF9">
            <w:pPr>
              <w:wordWrap/>
              <w:spacing w:after="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용역 수행사례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4868F77B" w14:textId="77777777" w:rsidR="00C653B9" w:rsidRPr="00E82DC0" w:rsidRDefault="00C653B9" w:rsidP="00B16DF9">
            <w:pPr>
              <w:wordWrap/>
              <w:spacing w:after="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20</w:t>
            </w:r>
          </w:p>
        </w:tc>
      </w:tr>
      <w:tr w:rsidR="00C653B9" w:rsidRPr="00E82DC0" w14:paraId="36ECC468" w14:textId="77777777" w:rsidTr="00AE5631">
        <w:trPr>
          <w:trHeight w:val="136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BC7DF4B" w14:textId="77777777" w:rsidR="00C653B9" w:rsidRPr="00E82DC0" w:rsidRDefault="00C653B9" w:rsidP="00B16DF9">
            <w:pPr>
              <w:wordWrap/>
              <w:spacing w:after="0" w:line="400" w:lineRule="exact"/>
              <w:jc w:val="center"/>
              <w:rPr>
                <w:rFonts w:eastAsia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9E67CBC" w14:textId="77777777" w:rsidR="00C0752B" w:rsidRDefault="00C653B9" w:rsidP="00B16DF9">
            <w:pPr>
              <w:wordWrap/>
              <w:spacing w:after="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 xml:space="preserve">시즌 </w:t>
            </w:r>
            <w:r w:rsidR="00C0752B">
              <w:rPr>
                <w:rFonts w:eastAsiaTheme="minorHAnsi" w:hint="eastAsia"/>
                <w:sz w:val="22"/>
              </w:rPr>
              <w:t>유튜브 채널</w:t>
            </w:r>
            <w:r w:rsidRPr="00E82DC0">
              <w:rPr>
                <w:rFonts w:eastAsiaTheme="minorHAnsi" w:hint="eastAsia"/>
                <w:sz w:val="22"/>
              </w:rPr>
              <w:t xml:space="preserve"> 부문 </w:t>
            </w:r>
            <w:r w:rsidR="00FE35C6">
              <w:rPr>
                <w:rFonts w:eastAsiaTheme="minorHAnsi" w:hint="eastAsia"/>
                <w:sz w:val="22"/>
              </w:rPr>
              <w:t>운영 대행</w:t>
            </w:r>
            <w:r w:rsidRPr="00E82DC0">
              <w:rPr>
                <w:rFonts w:eastAsiaTheme="minorHAnsi" w:hint="eastAsia"/>
                <w:sz w:val="22"/>
              </w:rPr>
              <w:t xml:space="preserve"> 능력 </w:t>
            </w:r>
          </w:p>
          <w:p w14:paraId="64812A0B" w14:textId="511AAF9F" w:rsidR="00C653B9" w:rsidRPr="00E82DC0" w:rsidRDefault="00C653B9" w:rsidP="00B16DF9">
            <w:pPr>
              <w:wordWrap/>
              <w:spacing w:after="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및</w:t>
            </w:r>
            <w:r w:rsidR="00C0752B">
              <w:rPr>
                <w:rFonts w:eastAsiaTheme="minorHAnsi" w:hint="eastAsia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z w:val="22"/>
              </w:rPr>
              <w:t>사업 수행 계획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4A36E49A" w14:textId="77777777" w:rsidR="00C653B9" w:rsidRPr="00E82DC0" w:rsidRDefault="00C653B9" w:rsidP="00B16DF9">
            <w:pPr>
              <w:wordWrap/>
              <w:spacing w:after="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20</w:t>
            </w:r>
          </w:p>
        </w:tc>
      </w:tr>
      <w:tr w:rsidR="00C653B9" w:rsidRPr="00E82DC0" w14:paraId="1733D4B7" w14:textId="77777777" w:rsidTr="00AE5631">
        <w:trPr>
          <w:trHeight w:val="136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437A92A" w14:textId="77777777" w:rsidR="00C653B9" w:rsidRPr="00E82DC0" w:rsidRDefault="00C653B9" w:rsidP="00B16DF9">
            <w:pPr>
              <w:wordWrap/>
              <w:spacing w:after="0" w:line="400" w:lineRule="exact"/>
              <w:jc w:val="center"/>
              <w:rPr>
                <w:rFonts w:eastAsia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566192DD" w14:textId="77777777" w:rsidR="00C653B9" w:rsidRPr="00E82DC0" w:rsidRDefault="00C653B9" w:rsidP="00B16DF9">
            <w:pPr>
              <w:wordWrap/>
              <w:spacing w:after="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제안 내용의 독창성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784C039F" w14:textId="77777777" w:rsidR="00C653B9" w:rsidRPr="00E82DC0" w:rsidRDefault="00C653B9" w:rsidP="00B16DF9">
            <w:pPr>
              <w:wordWrap/>
              <w:spacing w:after="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20</w:t>
            </w:r>
          </w:p>
        </w:tc>
      </w:tr>
      <w:tr w:rsidR="00C653B9" w:rsidRPr="00E82DC0" w14:paraId="4D9F472A" w14:textId="77777777" w:rsidTr="00AE5631">
        <w:trPr>
          <w:trHeight w:val="85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A741DF6" w14:textId="77777777" w:rsidR="00C653B9" w:rsidRPr="00E82DC0" w:rsidRDefault="00C653B9" w:rsidP="00B16DF9">
            <w:pPr>
              <w:wordWrap/>
              <w:spacing w:after="0" w:line="400" w:lineRule="exact"/>
              <w:jc w:val="center"/>
              <w:rPr>
                <w:rFonts w:eastAsia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3AE4A06" w14:textId="77777777" w:rsidR="00C653B9" w:rsidRPr="00E82DC0" w:rsidRDefault="00C653B9" w:rsidP="00B16DF9">
            <w:pPr>
              <w:wordWrap/>
              <w:spacing w:after="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제안 내용의 충실도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205A91FC" w14:textId="77777777" w:rsidR="00C653B9" w:rsidRPr="00E82DC0" w:rsidRDefault="00C653B9" w:rsidP="00B16DF9">
            <w:pPr>
              <w:wordWrap/>
              <w:spacing w:after="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10</w:t>
            </w:r>
          </w:p>
        </w:tc>
      </w:tr>
      <w:tr w:rsidR="00C653B9" w:rsidRPr="00E82DC0" w14:paraId="3F2F7166" w14:textId="77777777" w:rsidTr="00AE5631">
        <w:trPr>
          <w:trHeight w:val="137"/>
        </w:trPr>
        <w:tc>
          <w:tcPr>
            <w:tcW w:w="1828" w:type="dxa"/>
            <w:tcBorders>
              <w:top w:val="single" w:sz="4" w:space="0" w:color="A6A6A6" w:themeColor="background1" w:themeShade="A6"/>
              <w:left w:val="single" w:sz="12" w:space="0" w:color="FFFFFF" w:themeColor="background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279EF32" w14:textId="77777777" w:rsidR="00C653B9" w:rsidRPr="00E82DC0" w:rsidRDefault="00C653B9" w:rsidP="00B16DF9">
            <w:pPr>
              <w:wordWrap/>
              <w:spacing w:after="0" w:line="40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가격 평가</w:t>
            </w:r>
          </w:p>
        </w:tc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4ADA424E" w14:textId="77777777" w:rsidR="00C653B9" w:rsidRPr="00E82DC0" w:rsidRDefault="00C653B9" w:rsidP="00B16DF9">
            <w:pPr>
              <w:wordWrap/>
              <w:spacing w:after="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가격 적정성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322E8EF7" w14:textId="77777777" w:rsidR="00C653B9" w:rsidRPr="00E82DC0" w:rsidRDefault="00C653B9" w:rsidP="00B16DF9">
            <w:pPr>
              <w:wordWrap/>
              <w:spacing w:after="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10</w:t>
            </w:r>
          </w:p>
        </w:tc>
      </w:tr>
      <w:tr w:rsidR="00C653B9" w:rsidRPr="00E82DC0" w14:paraId="78990130" w14:textId="77777777" w:rsidTr="00AE5631">
        <w:trPr>
          <w:trHeight w:val="50"/>
        </w:trPr>
        <w:tc>
          <w:tcPr>
            <w:tcW w:w="1828" w:type="dxa"/>
            <w:tcBorders>
              <w:top w:val="single" w:sz="4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A1E1D77" w14:textId="77777777" w:rsidR="00C653B9" w:rsidRPr="00E82DC0" w:rsidRDefault="00C653B9" w:rsidP="00B16DF9">
            <w:pPr>
              <w:wordWrap/>
              <w:spacing w:after="0" w:line="40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기타 평가</w:t>
            </w:r>
          </w:p>
        </w:tc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05D15AE" w14:textId="77777777" w:rsidR="00C653B9" w:rsidRPr="00E82DC0" w:rsidRDefault="00C653B9" w:rsidP="00B16DF9">
            <w:pPr>
              <w:wordWrap/>
              <w:spacing w:after="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용역 수행실적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5E157792" w14:textId="77777777" w:rsidR="00C653B9" w:rsidRPr="00E82DC0" w:rsidRDefault="00C653B9" w:rsidP="00B16DF9">
            <w:pPr>
              <w:wordWrap/>
              <w:spacing w:after="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10</w:t>
            </w:r>
          </w:p>
        </w:tc>
      </w:tr>
      <w:tr w:rsidR="00C653B9" w:rsidRPr="00E82DC0" w14:paraId="57BAFF7B" w14:textId="77777777" w:rsidTr="00AE5631">
        <w:trPr>
          <w:trHeight w:val="50"/>
        </w:trPr>
        <w:tc>
          <w:tcPr>
            <w:tcW w:w="6364" w:type="dxa"/>
            <w:gridSpan w:val="2"/>
            <w:tcBorders>
              <w:top w:val="single" w:sz="12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0CF96E2" w14:textId="77777777" w:rsidR="00C653B9" w:rsidRPr="00E82DC0" w:rsidRDefault="00C653B9" w:rsidP="00B16DF9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합 계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6DC2D19" w14:textId="77777777" w:rsidR="00C653B9" w:rsidRPr="00E82DC0" w:rsidRDefault="00C653B9" w:rsidP="00B16DF9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100</w:t>
            </w:r>
          </w:p>
        </w:tc>
      </w:tr>
    </w:tbl>
    <w:p w14:paraId="541B4E9B" w14:textId="7A88472A" w:rsidR="00076952" w:rsidRDefault="00285D89" w:rsidP="00E12D33">
      <w:pPr>
        <w:wordWrap/>
        <w:spacing w:after="60" w:line="400" w:lineRule="exact"/>
        <w:ind w:leftChars="129" w:left="25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다</w:t>
      </w:r>
      <w:r w:rsidR="00C653B9" w:rsidRPr="00076952">
        <w:rPr>
          <w:rFonts w:eastAsiaTheme="minorHAnsi" w:hint="eastAsia"/>
          <w:spacing w:val="-2"/>
          <w:sz w:val="24"/>
          <w:szCs w:val="24"/>
        </w:rPr>
        <w:t>.</w:t>
      </w:r>
      <w:r w:rsidR="00C653B9" w:rsidRPr="00076952">
        <w:rPr>
          <w:rFonts w:eastAsiaTheme="minorHAnsi"/>
          <w:spacing w:val="-2"/>
          <w:sz w:val="24"/>
          <w:szCs w:val="24"/>
        </w:rPr>
        <w:t xml:space="preserve"> </w:t>
      </w:r>
      <w:r w:rsidR="00C653B9" w:rsidRPr="00076952">
        <w:rPr>
          <w:rFonts w:eastAsiaTheme="minorHAnsi" w:hint="eastAsia"/>
          <w:spacing w:val="-2"/>
          <w:sz w:val="24"/>
          <w:szCs w:val="24"/>
        </w:rPr>
        <w:t>기술능력 평가부문에서 각 평가위원이 평가한 평가점수(평가 항목 합계 점수)</w:t>
      </w:r>
      <w:r w:rsidR="00C653B9" w:rsidRPr="00076952">
        <w:rPr>
          <w:rFonts w:eastAsiaTheme="minorHAnsi"/>
          <w:spacing w:val="-2"/>
          <w:sz w:val="24"/>
          <w:szCs w:val="24"/>
        </w:rPr>
        <w:t xml:space="preserve"> </w:t>
      </w:r>
    </w:p>
    <w:p w14:paraId="76415618" w14:textId="77777777" w:rsidR="00076952" w:rsidRDefault="00C653B9" w:rsidP="00E12D33">
      <w:pPr>
        <w:wordWrap/>
        <w:spacing w:after="60" w:line="400" w:lineRule="exact"/>
        <w:ind w:leftChars="129" w:left="258" w:firstLineChars="180" w:firstLine="425"/>
        <w:jc w:val="left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 xml:space="preserve">중에서 최고점수와 최저점수를 제외하고 산출한 산술평균 점수가 배점의 </w:t>
      </w:r>
      <w:r w:rsidRPr="00076952">
        <w:rPr>
          <w:rFonts w:eastAsiaTheme="minorHAnsi"/>
          <w:spacing w:val="-2"/>
          <w:sz w:val="24"/>
          <w:szCs w:val="24"/>
        </w:rPr>
        <w:t>80%</w:t>
      </w:r>
      <w:r w:rsidR="00076952">
        <w:rPr>
          <w:rFonts w:eastAsiaTheme="minorHAnsi"/>
          <w:spacing w:val="-2"/>
          <w:sz w:val="24"/>
          <w:szCs w:val="24"/>
        </w:rPr>
        <w:t xml:space="preserve"> </w:t>
      </w:r>
    </w:p>
    <w:p w14:paraId="3BE80500" w14:textId="4390C5FD" w:rsidR="00C653B9" w:rsidRPr="00076952" w:rsidRDefault="00C653B9" w:rsidP="00E12D33">
      <w:pPr>
        <w:wordWrap/>
        <w:spacing w:after="60" w:line="400" w:lineRule="exact"/>
        <w:ind w:leftChars="129" w:left="258" w:firstLineChars="180" w:firstLine="425"/>
        <w:jc w:val="left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 xml:space="preserve">이상이며 종합평가 점수가 </w:t>
      </w:r>
      <w:r w:rsidRPr="00076952">
        <w:rPr>
          <w:rFonts w:eastAsiaTheme="minorHAnsi"/>
          <w:spacing w:val="-2"/>
          <w:sz w:val="24"/>
          <w:szCs w:val="24"/>
        </w:rPr>
        <w:t>85</w:t>
      </w:r>
      <w:r w:rsidRPr="00076952">
        <w:rPr>
          <w:rFonts w:eastAsiaTheme="minorHAnsi" w:hint="eastAsia"/>
          <w:spacing w:val="-2"/>
          <w:sz w:val="24"/>
          <w:szCs w:val="24"/>
        </w:rPr>
        <w:t>점 이상인 업체를 협상적격자로 선정</w:t>
      </w:r>
    </w:p>
    <w:p w14:paraId="045D3D61" w14:textId="5F113210" w:rsidR="001061BC" w:rsidRDefault="00285D89" w:rsidP="00026829">
      <w:pPr>
        <w:wordWrap/>
        <w:spacing w:after="60" w:line="400" w:lineRule="exact"/>
        <w:ind w:leftChars="133" w:left="266"/>
        <w:jc w:val="distribute"/>
        <w:rPr>
          <w:rFonts w:eastAsiaTheme="minorHAnsi"/>
          <w:spacing w:val="-10"/>
          <w:sz w:val="24"/>
          <w:szCs w:val="24"/>
        </w:rPr>
      </w:pPr>
      <w:r>
        <w:rPr>
          <w:rFonts w:eastAsiaTheme="minorHAnsi" w:hint="eastAsia"/>
          <w:spacing w:val="-10"/>
          <w:sz w:val="24"/>
          <w:szCs w:val="24"/>
        </w:rPr>
        <w:t>라</w:t>
      </w:r>
      <w:r w:rsidR="00C653B9" w:rsidRPr="00076952">
        <w:rPr>
          <w:rFonts w:eastAsiaTheme="minorHAnsi" w:hint="eastAsia"/>
          <w:spacing w:val="-10"/>
          <w:sz w:val="24"/>
          <w:szCs w:val="24"/>
        </w:rPr>
        <w:t>.</w:t>
      </w:r>
      <w:r w:rsidR="00C653B9" w:rsidRPr="00026829">
        <w:rPr>
          <w:rFonts w:eastAsiaTheme="minorHAnsi"/>
          <w:spacing w:val="-10"/>
          <w:sz w:val="36"/>
          <w:szCs w:val="36"/>
        </w:rPr>
        <w:t xml:space="preserve"> </w:t>
      </w:r>
      <w:r w:rsidR="00C653B9" w:rsidRPr="00076952">
        <w:rPr>
          <w:rFonts w:eastAsiaTheme="minorHAnsi" w:hint="eastAsia"/>
          <w:spacing w:val="-10"/>
          <w:sz w:val="24"/>
          <w:szCs w:val="24"/>
        </w:rPr>
        <w:t xml:space="preserve">협상 적격자 중에서 최고점수를 득한 업체를 우선 협상대상자로 선정하고, 차점자 </w:t>
      </w:r>
    </w:p>
    <w:p w14:paraId="1132B23E" w14:textId="77777777" w:rsidR="001061BC" w:rsidRDefault="00C653B9" w:rsidP="00026829">
      <w:pPr>
        <w:wordWrap/>
        <w:spacing w:after="60" w:line="400" w:lineRule="exact"/>
        <w:ind w:leftChars="133" w:left="266" w:firstLineChars="200" w:firstLine="440"/>
        <w:jc w:val="distribute"/>
        <w:rPr>
          <w:rFonts w:eastAsiaTheme="minorHAnsi"/>
          <w:spacing w:val="-10"/>
          <w:sz w:val="24"/>
          <w:szCs w:val="24"/>
        </w:rPr>
      </w:pPr>
      <w:r w:rsidRPr="00076952">
        <w:rPr>
          <w:rFonts w:eastAsiaTheme="minorHAnsi" w:hint="eastAsia"/>
          <w:spacing w:val="-10"/>
          <w:sz w:val="24"/>
          <w:szCs w:val="24"/>
        </w:rPr>
        <w:t>순으로</w:t>
      </w:r>
      <w:r w:rsidR="00076952">
        <w:rPr>
          <w:rFonts w:eastAsiaTheme="minorHAnsi" w:hint="eastAsia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>협상 순위를 결정.</w:t>
      </w:r>
      <w:r w:rsidRPr="00076952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>다만</w:t>
      </w:r>
      <w:r w:rsidRPr="00076952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 xml:space="preserve">종합평가 점수가 동일한 제안참가자가 </w:t>
      </w:r>
      <w:r w:rsidRPr="00076952">
        <w:rPr>
          <w:rFonts w:eastAsiaTheme="minorHAnsi"/>
          <w:spacing w:val="-10"/>
          <w:sz w:val="24"/>
          <w:szCs w:val="24"/>
        </w:rPr>
        <w:t>2</w:t>
      </w:r>
      <w:r w:rsidRPr="00076952">
        <w:rPr>
          <w:rFonts w:eastAsiaTheme="minorHAnsi" w:hint="eastAsia"/>
          <w:spacing w:val="-10"/>
          <w:sz w:val="24"/>
          <w:szCs w:val="24"/>
        </w:rPr>
        <w:t xml:space="preserve">인 이상일 </w:t>
      </w:r>
    </w:p>
    <w:p w14:paraId="0A824A84" w14:textId="77777777" w:rsidR="001061BC" w:rsidRDefault="00C653B9" w:rsidP="00026829">
      <w:pPr>
        <w:wordWrap/>
        <w:spacing w:after="60" w:line="400" w:lineRule="exact"/>
        <w:ind w:leftChars="133" w:left="266" w:firstLineChars="200" w:firstLine="440"/>
        <w:jc w:val="distribute"/>
        <w:rPr>
          <w:rFonts w:eastAsiaTheme="minorHAnsi"/>
          <w:spacing w:val="-10"/>
          <w:sz w:val="24"/>
          <w:szCs w:val="24"/>
        </w:rPr>
      </w:pPr>
      <w:r w:rsidRPr="00076952">
        <w:rPr>
          <w:rFonts w:eastAsiaTheme="minorHAnsi" w:hint="eastAsia"/>
          <w:spacing w:val="-10"/>
          <w:sz w:val="24"/>
          <w:szCs w:val="24"/>
        </w:rPr>
        <w:t>경우,</w:t>
      </w:r>
      <w:r w:rsidRPr="00076952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>기술능력 평가점수가 높은 자를 선순위자로 하고,</w:t>
      </w:r>
      <w:r w:rsidRPr="00076952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>기술능력</w:t>
      </w:r>
      <w:r w:rsidR="001061BC">
        <w:rPr>
          <w:rFonts w:eastAsiaTheme="minorHAnsi" w:hint="eastAsia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>평가점수도</w:t>
      </w:r>
      <w:r w:rsidR="00076952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>동일한</w:t>
      </w:r>
    </w:p>
    <w:p w14:paraId="2E02E135" w14:textId="77777777" w:rsidR="001061BC" w:rsidRDefault="00C653B9" w:rsidP="00026829">
      <w:pPr>
        <w:wordWrap/>
        <w:spacing w:after="60" w:line="400" w:lineRule="exact"/>
        <w:ind w:leftChars="133" w:left="266" w:firstLineChars="200" w:firstLine="440"/>
        <w:jc w:val="distribute"/>
        <w:rPr>
          <w:rFonts w:eastAsiaTheme="minorHAnsi"/>
          <w:spacing w:val="-10"/>
          <w:sz w:val="24"/>
          <w:szCs w:val="24"/>
        </w:rPr>
      </w:pPr>
      <w:r w:rsidRPr="00076952">
        <w:rPr>
          <w:rFonts w:eastAsiaTheme="minorHAnsi" w:hint="eastAsia"/>
          <w:spacing w:val="-10"/>
          <w:sz w:val="24"/>
          <w:szCs w:val="24"/>
        </w:rPr>
        <w:t>경우에는 기술능력 항목의 세부 평가항목 중 배점이 큰</w:t>
      </w:r>
      <w:r w:rsidR="001061BC">
        <w:rPr>
          <w:rFonts w:eastAsiaTheme="minorHAnsi"/>
          <w:spacing w:val="-10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10"/>
          <w:sz w:val="24"/>
          <w:szCs w:val="24"/>
        </w:rPr>
        <w:t xml:space="preserve">항목에서 높은 점수를 얻은 </w:t>
      </w:r>
    </w:p>
    <w:p w14:paraId="4F149961" w14:textId="0FB1AB3C" w:rsidR="00C653B9" w:rsidRPr="001061BC" w:rsidRDefault="00C653B9" w:rsidP="00026829">
      <w:pPr>
        <w:wordWrap/>
        <w:spacing w:after="60" w:line="400" w:lineRule="exact"/>
        <w:ind w:leftChars="133" w:left="266" w:firstLineChars="200" w:firstLine="440"/>
        <w:jc w:val="left"/>
        <w:rPr>
          <w:rFonts w:eastAsiaTheme="minorHAnsi"/>
          <w:spacing w:val="-10"/>
          <w:sz w:val="24"/>
          <w:szCs w:val="24"/>
        </w:rPr>
      </w:pPr>
      <w:r w:rsidRPr="00076952">
        <w:rPr>
          <w:rFonts w:eastAsiaTheme="minorHAnsi" w:hint="eastAsia"/>
          <w:spacing w:val="-10"/>
          <w:sz w:val="24"/>
          <w:szCs w:val="24"/>
        </w:rPr>
        <w:t>자를 선순위자로 함</w:t>
      </w:r>
    </w:p>
    <w:p w14:paraId="644D09E9" w14:textId="7B0AD5F7" w:rsidR="00C653B9" w:rsidRDefault="00285D89" w:rsidP="00026829">
      <w:pPr>
        <w:wordWrap/>
        <w:spacing w:before="60" w:after="200" w:line="420" w:lineRule="exact"/>
        <w:ind w:leftChars="129" w:left="659" w:hangingChars="170" w:hanging="401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마</w:t>
      </w:r>
      <w:r w:rsidR="00C653B9" w:rsidRPr="00076952">
        <w:rPr>
          <w:rFonts w:eastAsiaTheme="minorHAnsi"/>
          <w:spacing w:val="-2"/>
          <w:sz w:val="24"/>
          <w:szCs w:val="24"/>
        </w:rPr>
        <w:t>.</w:t>
      </w:r>
      <w:r w:rsidR="005C2CFE" w:rsidRPr="00076952">
        <w:rPr>
          <w:rFonts w:eastAsiaTheme="minorHAnsi"/>
          <w:spacing w:val="-10"/>
          <w:sz w:val="24"/>
          <w:szCs w:val="24"/>
        </w:rPr>
        <w:t xml:space="preserve"> </w:t>
      </w:r>
      <w:r w:rsidR="00C653B9" w:rsidRPr="00076952">
        <w:rPr>
          <w:rFonts w:eastAsiaTheme="minorHAnsi" w:hint="eastAsia"/>
          <w:spacing w:val="-2"/>
          <w:sz w:val="24"/>
          <w:szCs w:val="24"/>
        </w:rPr>
        <w:t>2인 이상 유효한 제안참가자가 없거나 제안서 등에 대한 평가결과</w:t>
      </w:r>
      <w:r w:rsidR="00076952">
        <w:rPr>
          <w:rFonts w:eastAsiaTheme="minorHAnsi"/>
          <w:spacing w:val="-2"/>
          <w:sz w:val="24"/>
          <w:szCs w:val="24"/>
        </w:rPr>
        <w:t xml:space="preserve"> </w:t>
      </w:r>
      <w:r w:rsidR="00C653B9" w:rsidRPr="00076952">
        <w:rPr>
          <w:rFonts w:eastAsiaTheme="minorHAnsi" w:hint="eastAsia"/>
          <w:spacing w:val="-2"/>
          <w:sz w:val="24"/>
          <w:szCs w:val="24"/>
        </w:rPr>
        <w:t xml:space="preserve">협상적격자 기준을 충족하는 제안자가 없는 경우에는 유효한 입찰이 성립되지 아니한 것으로 봄. 유효한 입찰이 성립되지 않거나 모든 협상대상자와의 협상이 결렬될 </w:t>
      </w:r>
      <w:r w:rsidR="00076952">
        <w:rPr>
          <w:rFonts w:eastAsiaTheme="minorHAnsi" w:hint="eastAsia"/>
          <w:spacing w:val="-2"/>
          <w:sz w:val="24"/>
          <w:szCs w:val="24"/>
        </w:rPr>
        <w:t>경</w:t>
      </w:r>
      <w:r w:rsidR="00C653B9" w:rsidRPr="00076952">
        <w:rPr>
          <w:rFonts w:eastAsiaTheme="minorHAnsi" w:hint="eastAsia"/>
          <w:spacing w:val="-2"/>
          <w:sz w:val="24"/>
          <w:szCs w:val="24"/>
        </w:rPr>
        <w:t>우에는 재</w:t>
      </w:r>
      <w:r w:rsidR="00076952">
        <w:rPr>
          <w:rFonts w:eastAsiaTheme="minorHAnsi" w:hint="eastAsia"/>
          <w:spacing w:val="-2"/>
          <w:sz w:val="24"/>
          <w:szCs w:val="24"/>
        </w:rPr>
        <w:t xml:space="preserve"> </w:t>
      </w:r>
      <w:r w:rsidR="00C653B9" w:rsidRPr="00076952">
        <w:rPr>
          <w:rFonts w:eastAsiaTheme="minorHAnsi" w:hint="eastAsia"/>
          <w:spacing w:val="-2"/>
          <w:sz w:val="24"/>
          <w:szCs w:val="24"/>
        </w:rPr>
        <w:t>입찰공고 또는 재 제안요청에 부칠 수 있음</w:t>
      </w:r>
    </w:p>
    <w:p w14:paraId="69BF70EB" w14:textId="705BE1E0" w:rsidR="00285D89" w:rsidRDefault="00285D89" w:rsidP="00026829">
      <w:pPr>
        <w:wordWrap/>
        <w:spacing w:before="60" w:after="200" w:line="420" w:lineRule="exact"/>
        <w:ind w:leftChars="129" w:left="659" w:hangingChars="170" w:hanging="401"/>
        <w:rPr>
          <w:rFonts w:eastAsiaTheme="minorHAnsi"/>
          <w:spacing w:val="-2"/>
          <w:sz w:val="24"/>
          <w:szCs w:val="24"/>
        </w:rPr>
      </w:pPr>
    </w:p>
    <w:p w14:paraId="0FF54DE8" w14:textId="77777777" w:rsidR="00285D89" w:rsidRPr="00076952" w:rsidRDefault="00285D89" w:rsidP="00026829">
      <w:pPr>
        <w:wordWrap/>
        <w:spacing w:before="60" w:after="200" w:line="420" w:lineRule="exact"/>
        <w:ind w:leftChars="129" w:left="659" w:hangingChars="170" w:hanging="401"/>
        <w:rPr>
          <w:rFonts w:eastAsiaTheme="minorHAnsi"/>
          <w:spacing w:val="-2"/>
          <w:sz w:val="24"/>
          <w:szCs w:val="24"/>
        </w:rPr>
      </w:pPr>
    </w:p>
    <w:p w14:paraId="7A820A28" w14:textId="77777777" w:rsidR="00C653B9" w:rsidRPr="00076952" w:rsidRDefault="00C653B9" w:rsidP="00C653B9">
      <w:pPr>
        <w:wordWrap/>
        <w:spacing w:line="600" w:lineRule="exact"/>
        <w:jc w:val="left"/>
        <w:rPr>
          <w:rFonts w:eastAsiaTheme="minorHAnsi"/>
          <w:b/>
          <w:sz w:val="24"/>
          <w:szCs w:val="24"/>
        </w:rPr>
      </w:pPr>
      <w:r w:rsidRPr="00076952">
        <w:rPr>
          <w:rFonts w:eastAsiaTheme="minorHAnsi" w:hint="eastAsia"/>
          <w:b/>
          <w:sz w:val="24"/>
          <w:szCs w:val="24"/>
        </w:rPr>
        <w:lastRenderedPageBreak/>
        <w:t>2. 결과발표</w:t>
      </w:r>
    </w:p>
    <w:p w14:paraId="69CC8A8D" w14:textId="5812AA56" w:rsidR="00C653B9" w:rsidRPr="00076952" w:rsidRDefault="00C653B9" w:rsidP="00C653B9">
      <w:pPr>
        <w:wordWrap/>
        <w:spacing w:after="120" w:line="400" w:lineRule="exact"/>
        <w:ind w:firstLine="170"/>
        <w:jc w:val="left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/>
          <w:spacing w:val="-2"/>
          <w:sz w:val="24"/>
          <w:szCs w:val="24"/>
        </w:rPr>
        <w:t>가.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 협상적격자에게 협상순위</w:t>
      </w:r>
      <w:r w:rsidR="00076952">
        <w:rPr>
          <w:rFonts w:eastAsiaTheme="minorHAnsi"/>
          <w:spacing w:val="-2"/>
          <w:sz w:val="24"/>
          <w:szCs w:val="24"/>
        </w:rPr>
        <w:t>·</w:t>
      </w:r>
      <w:r w:rsidRPr="00076952">
        <w:rPr>
          <w:rFonts w:eastAsiaTheme="minorHAnsi" w:hint="eastAsia"/>
          <w:spacing w:val="-2"/>
          <w:sz w:val="24"/>
          <w:szCs w:val="24"/>
        </w:rPr>
        <w:t>일정 등 협상에 필요한 사항을 유선 개별 통보 예정</w:t>
      </w:r>
    </w:p>
    <w:p w14:paraId="66EC4452" w14:textId="77777777" w:rsidR="00C653B9" w:rsidRPr="00076952" w:rsidRDefault="00C653B9" w:rsidP="00C653B9">
      <w:pPr>
        <w:wordWrap/>
        <w:spacing w:line="600" w:lineRule="exact"/>
        <w:jc w:val="left"/>
        <w:rPr>
          <w:rFonts w:eastAsiaTheme="minorHAnsi"/>
          <w:b/>
          <w:sz w:val="24"/>
          <w:szCs w:val="24"/>
        </w:rPr>
      </w:pPr>
      <w:r w:rsidRPr="00076952">
        <w:rPr>
          <w:rFonts w:eastAsiaTheme="minorHAnsi" w:hint="eastAsia"/>
          <w:b/>
          <w:sz w:val="24"/>
          <w:szCs w:val="24"/>
        </w:rPr>
        <w:t>3. 계약체결 및 조건</w:t>
      </w:r>
    </w:p>
    <w:p w14:paraId="6F824E13" w14:textId="77777777" w:rsidR="00AC1680" w:rsidRDefault="00C653B9" w:rsidP="00AC1680">
      <w:pPr>
        <w:wordWrap/>
        <w:spacing w:after="120" w:line="400" w:lineRule="exact"/>
        <w:ind w:firstLine="170"/>
        <w:jc w:val="distribute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>가. 우선협상 대상자와 계약 내용에 대한 세부 협상(기술</w:t>
      </w:r>
      <w:r w:rsidR="00076952">
        <w:rPr>
          <w:rFonts w:eastAsiaTheme="minorHAnsi"/>
          <w:spacing w:val="-2"/>
          <w:sz w:val="24"/>
          <w:szCs w:val="24"/>
        </w:rPr>
        <w:t>·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가격협상)을 </w:t>
      </w:r>
      <w:r w:rsidR="00076952">
        <w:rPr>
          <w:rFonts w:eastAsiaTheme="minorHAnsi" w:hint="eastAsia"/>
          <w:spacing w:val="-2"/>
          <w:sz w:val="24"/>
          <w:szCs w:val="24"/>
        </w:rPr>
        <w:t>진</w:t>
      </w:r>
      <w:r w:rsidRPr="00076952">
        <w:rPr>
          <w:rFonts w:eastAsiaTheme="minorHAnsi" w:hint="eastAsia"/>
          <w:spacing w:val="-2"/>
          <w:sz w:val="24"/>
          <w:szCs w:val="24"/>
        </w:rPr>
        <w:t>행하고,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협상이 </w:t>
      </w:r>
    </w:p>
    <w:p w14:paraId="35882570" w14:textId="77777777" w:rsidR="00AC1680" w:rsidRDefault="00C653B9" w:rsidP="00AC1680">
      <w:pPr>
        <w:wordWrap/>
        <w:spacing w:after="120" w:line="400" w:lineRule="exact"/>
        <w:ind w:firstLineChars="250" w:firstLine="590"/>
        <w:jc w:val="distribute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>성립되면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>최종 업체로 선정하여 계약을 체결함.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>우선협상 대상자와 협상이</w:t>
      </w:r>
      <w:r w:rsidR="00AC1680">
        <w:rPr>
          <w:rFonts w:eastAsiaTheme="minorHAnsi" w:hint="eastAsia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 xml:space="preserve">결렬될 </w:t>
      </w:r>
    </w:p>
    <w:p w14:paraId="1105FCB9" w14:textId="4546506C" w:rsidR="00C653B9" w:rsidRPr="00076952" w:rsidRDefault="00C653B9" w:rsidP="00AC1680">
      <w:pPr>
        <w:wordWrap/>
        <w:spacing w:after="120" w:line="400" w:lineRule="exact"/>
        <w:ind w:firstLineChars="250" w:firstLine="590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>경우 차순위 협상대상자와 협상을 실시함</w:t>
      </w:r>
    </w:p>
    <w:p w14:paraId="2DBCED25" w14:textId="4F952390" w:rsidR="00C653B9" w:rsidRPr="00076952" w:rsidRDefault="00C653B9" w:rsidP="00C653B9">
      <w:pPr>
        <w:wordWrap/>
        <w:spacing w:after="120" w:line="400" w:lineRule="exact"/>
        <w:ind w:firstLineChars="100" w:firstLine="236"/>
        <w:jc w:val="left"/>
        <w:rPr>
          <w:rFonts w:eastAsiaTheme="minorHAnsi"/>
          <w:spacing w:val="-2"/>
          <w:sz w:val="24"/>
          <w:szCs w:val="24"/>
        </w:rPr>
      </w:pPr>
      <w:r w:rsidRPr="00076952">
        <w:rPr>
          <w:rFonts w:eastAsiaTheme="minorHAnsi" w:hint="eastAsia"/>
          <w:spacing w:val="-2"/>
          <w:sz w:val="24"/>
          <w:szCs w:val="24"/>
        </w:rPr>
        <w:t>나. 협상이 완료되면 계약의 일반조건,</w:t>
      </w:r>
      <w:r w:rsidRPr="00076952">
        <w:rPr>
          <w:rFonts w:eastAsiaTheme="minorHAnsi"/>
          <w:spacing w:val="-2"/>
          <w:sz w:val="24"/>
          <w:szCs w:val="24"/>
        </w:rPr>
        <w:t xml:space="preserve"> </w:t>
      </w:r>
      <w:r w:rsidRPr="00076952">
        <w:rPr>
          <w:rFonts w:eastAsiaTheme="minorHAnsi" w:hint="eastAsia"/>
          <w:spacing w:val="-2"/>
          <w:sz w:val="24"/>
          <w:szCs w:val="24"/>
        </w:rPr>
        <w:t>특수조건 등의 일반원칙에 따라 계약한다</w:t>
      </w:r>
      <w:r w:rsidR="00076952">
        <w:rPr>
          <w:rFonts w:eastAsiaTheme="minorHAnsi" w:hint="eastAsia"/>
          <w:spacing w:val="-2"/>
          <w:sz w:val="24"/>
          <w:szCs w:val="24"/>
        </w:rPr>
        <w:t>.</w:t>
      </w:r>
    </w:p>
    <w:p w14:paraId="5D22D047" w14:textId="1B9D2D8E" w:rsidR="00B71C43" w:rsidRPr="00076952" w:rsidRDefault="00B71C43">
      <w:pPr>
        <w:rPr>
          <w:sz w:val="24"/>
          <w:szCs w:val="24"/>
        </w:rPr>
      </w:pPr>
    </w:p>
    <w:p w14:paraId="77E95A6D" w14:textId="4E3F107E" w:rsidR="00B71C43" w:rsidRPr="00076952" w:rsidRDefault="00B71C43">
      <w:pPr>
        <w:rPr>
          <w:sz w:val="24"/>
          <w:szCs w:val="24"/>
        </w:rPr>
      </w:pPr>
    </w:p>
    <w:p w14:paraId="64688637" w14:textId="18F1E105" w:rsidR="00B71C43" w:rsidRPr="00076952" w:rsidRDefault="00B71C43">
      <w:pPr>
        <w:rPr>
          <w:sz w:val="24"/>
          <w:szCs w:val="24"/>
        </w:rPr>
      </w:pPr>
    </w:p>
    <w:p w14:paraId="12524C05" w14:textId="7A3B0F10" w:rsidR="00B71C43" w:rsidRPr="00076952" w:rsidRDefault="00B71C43">
      <w:pPr>
        <w:rPr>
          <w:sz w:val="24"/>
          <w:szCs w:val="24"/>
        </w:rPr>
      </w:pPr>
    </w:p>
    <w:p w14:paraId="46BDE24E" w14:textId="7D9FB029" w:rsidR="00B71C43" w:rsidRPr="00076952" w:rsidRDefault="00B71C43">
      <w:pPr>
        <w:rPr>
          <w:sz w:val="24"/>
          <w:szCs w:val="24"/>
        </w:rPr>
      </w:pPr>
    </w:p>
    <w:p w14:paraId="72360F53" w14:textId="1EF6DBDD" w:rsidR="00B71C43" w:rsidRDefault="00B71C43">
      <w:pPr>
        <w:rPr>
          <w:sz w:val="24"/>
          <w:szCs w:val="24"/>
        </w:rPr>
      </w:pPr>
    </w:p>
    <w:p w14:paraId="7F5D78BC" w14:textId="3FEDC121" w:rsidR="00B71C43" w:rsidRDefault="00B71C43">
      <w:pPr>
        <w:rPr>
          <w:sz w:val="24"/>
          <w:szCs w:val="24"/>
        </w:rPr>
      </w:pPr>
    </w:p>
    <w:p w14:paraId="1F16DA25" w14:textId="4ABB7809" w:rsidR="00B71C43" w:rsidRDefault="00B71C43">
      <w:pPr>
        <w:rPr>
          <w:sz w:val="24"/>
          <w:szCs w:val="24"/>
        </w:rPr>
      </w:pPr>
    </w:p>
    <w:p w14:paraId="14F8CCC3" w14:textId="27D40000" w:rsidR="00B71C43" w:rsidRDefault="00B71C43">
      <w:pPr>
        <w:rPr>
          <w:sz w:val="24"/>
          <w:szCs w:val="24"/>
        </w:rPr>
      </w:pPr>
    </w:p>
    <w:p w14:paraId="0B10CB75" w14:textId="1E59F79C" w:rsidR="00B71C43" w:rsidRDefault="00B71C43">
      <w:pPr>
        <w:rPr>
          <w:sz w:val="24"/>
          <w:szCs w:val="24"/>
        </w:rPr>
      </w:pPr>
    </w:p>
    <w:p w14:paraId="7C7CE6AC" w14:textId="5EAA4DDE" w:rsidR="00B71C43" w:rsidRDefault="00B71C43">
      <w:pPr>
        <w:rPr>
          <w:sz w:val="24"/>
          <w:szCs w:val="24"/>
        </w:rPr>
      </w:pPr>
    </w:p>
    <w:p w14:paraId="467A2161" w14:textId="565F5703" w:rsidR="00B71C43" w:rsidRDefault="00B71C43">
      <w:pPr>
        <w:rPr>
          <w:sz w:val="24"/>
          <w:szCs w:val="24"/>
        </w:rPr>
      </w:pPr>
    </w:p>
    <w:p w14:paraId="2299E097" w14:textId="0449B3D0" w:rsidR="00B71C43" w:rsidRDefault="00B71C43">
      <w:pPr>
        <w:rPr>
          <w:sz w:val="24"/>
          <w:szCs w:val="24"/>
        </w:rPr>
      </w:pPr>
    </w:p>
    <w:p w14:paraId="1A83D375" w14:textId="4E53FF60" w:rsidR="00B71C43" w:rsidRDefault="00B71C43">
      <w:pPr>
        <w:rPr>
          <w:sz w:val="24"/>
          <w:szCs w:val="24"/>
        </w:rPr>
      </w:pPr>
    </w:p>
    <w:p w14:paraId="0778F7D8" w14:textId="46C8D782" w:rsidR="00B71C43" w:rsidRDefault="00B71C43">
      <w:pPr>
        <w:rPr>
          <w:sz w:val="24"/>
          <w:szCs w:val="24"/>
        </w:rPr>
      </w:pPr>
    </w:p>
    <w:p w14:paraId="0A004A85" w14:textId="2E20AA22" w:rsidR="00076952" w:rsidRPr="002A1DBA" w:rsidRDefault="00076952" w:rsidP="00076952">
      <w:pPr>
        <w:spacing w:after="0"/>
        <w:ind w:firstLineChars="400" w:firstLine="80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5377503" wp14:editId="4042D4E5">
                <wp:simplePos x="0" y="0"/>
                <wp:positionH relativeFrom="column">
                  <wp:posOffset>0</wp:posOffset>
                </wp:positionH>
                <wp:positionV relativeFrom="paragraph">
                  <wp:posOffset>-21069</wp:posOffset>
                </wp:positionV>
                <wp:extent cx="5990897" cy="420279"/>
                <wp:effectExtent l="0" t="0" r="29210" b="18415"/>
                <wp:wrapNone/>
                <wp:docPr id="9" name="그룹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897" cy="420279"/>
                          <a:chOff x="-87" y="-48107"/>
                          <a:chExt cx="5318234" cy="478878"/>
                        </a:xfrm>
                        <a:solidFill>
                          <a:schemeClr val="bg1">
                            <a:lumMod val="75000"/>
                          </a:schemeClr>
                        </a:solidFill>
                      </wpg:grpSpPr>
                      <wps:wsp>
                        <wps:cNvPr id="10" name="직사각형 10"/>
                        <wps:cNvSpPr/>
                        <wps:spPr>
                          <a:xfrm>
                            <a:off x="0" y="-48107"/>
                            <a:ext cx="399664" cy="471302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268A09" w14:textId="53AF6AAE" w:rsidR="00076952" w:rsidRPr="00C653B9" w:rsidRDefault="00076952" w:rsidP="00076952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  <w:b/>
                                  <w:bCs/>
                                  <w:color w:val="F2F2F2" w:themeColor="background1" w:themeShade="F2"/>
                                  <w:sz w:val="40"/>
                                  <w:szCs w:val="44"/>
                                </w:rPr>
                                <w:t>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0" rIns="9144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직선 연결선 16"/>
                        <wps:cNvCnPr/>
                        <wps:spPr>
                          <a:xfrm>
                            <a:off x="-87" y="430771"/>
                            <a:ext cx="5318234" cy="0"/>
                          </a:xfrm>
                          <a:prstGeom prst="line">
                            <a:avLst/>
                          </a:prstGeom>
                          <a:grp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377503" id="그룹 9" o:spid="_x0000_s1035" style="position:absolute;left:0;text-align:left;margin-left:0;margin-top:-1.65pt;width:471.7pt;height:33.1pt;z-index:251672576;mso-width-relative:margin;mso-height-relative:margin" coordorigin=",-481" coordsize="53182,4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">
                <v:rect id="직사각형 10" o:spid="_x0000_s1036" style="position:absolute;top:-481;width:3996;height:471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" filled="f" stroked="f" strokeweight="1pt">
                  <v:textbox inset=",0,,2mm">
                    <w:txbxContent>
                      <w:p w14:paraId="62268A09" w14:textId="53AF6AAE" w:rsidR="00076952" w:rsidRPr="00C653B9" w:rsidRDefault="00076952" w:rsidP="00076952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b/>
                            <w:bCs/>
                            <w:color w:val="F2F2F2" w:themeColor="background1" w:themeShade="F2"/>
                            <w:sz w:val="40"/>
                            <w:szCs w:val="44"/>
                          </w:rPr>
                          <w:t>Ⅳ</w:t>
                        </w:r>
                      </w:p>
                    </w:txbxContent>
                  </v:textbox>
                </v:rect>
                <v:line id="직선 연결선 16" o:spid="_x0000_s1037" style="position:absolute;visibility:visible;mso-wrap-style:square" from="0,4307" to="53181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" strokecolor="#bfbfbf [2412]" strokeweight="1.5pt">
                  <v:stroke joinstyle="miter"/>
                </v:line>
              </v:group>
            </w:pict>
          </mc:Fallback>
        </mc:AlternateContent>
      </w:r>
      <w:r>
        <w:rPr>
          <w:rFonts w:hint="eastAsia"/>
          <w:b/>
          <w:bCs/>
          <w:sz w:val="36"/>
          <w:szCs w:val="40"/>
        </w:rPr>
        <w:t>유의사항</w:t>
      </w:r>
    </w:p>
    <w:p w14:paraId="401AD9DB" w14:textId="77777777" w:rsidR="00076952" w:rsidRPr="00E71AE7" w:rsidRDefault="00076952" w:rsidP="00E71AE7">
      <w:pPr>
        <w:pStyle w:val="a8"/>
        <w:wordWrap/>
        <w:snapToGrid/>
        <w:spacing w:before="240" w:line="500" w:lineRule="exact"/>
        <w:ind w:firstLineChars="50" w:firstLine="120"/>
        <w:rPr>
          <w:rFonts w:eastAsiaTheme="minorHAnsi"/>
          <w:b/>
          <w:sz w:val="24"/>
          <w:szCs w:val="24"/>
        </w:rPr>
      </w:pPr>
      <w:r w:rsidRPr="00E71AE7">
        <w:rPr>
          <w:rFonts w:eastAsiaTheme="minorHAnsi"/>
          <w:b/>
          <w:sz w:val="24"/>
          <w:szCs w:val="24"/>
        </w:rPr>
        <w:t xml:space="preserve">1. </w:t>
      </w:r>
      <w:r w:rsidRPr="00E71AE7">
        <w:rPr>
          <w:rFonts w:eastAsiaTheme="minorHAnsi" w:hint="eastAsia"/>
          <w:b/>
          <w:sz w:val="24"/>
          <w:szCs w:val="24"/>
        </w:rPr>
        <w:t xml:space="preserve">입찰의 무효 </w:t>
      </w:r>
    </w:p>
    <w:p w14:paraId="61248950" w14:textId="71831A30" w:rsidR="00076952" w:rsidRPr="00E71AE7" w:rsidRDefault="00E71AE7" w:rsidP="00E71AE7">
      <w:pPr>
        <w:wordWrap/>
        <w:spacing w:after="120" w:line="400" w:lineRule="exact"/>
        <w:ind w:rightChars="-142" w:right="-284" w:firstLine="23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가.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>입찰 참가자격이 없는 자가 한 입찰</w:t>
      </w:r>
    </w:p>
    <w:p w14:paraId="51B4AB56" w14:textId="2BE53D10" w:rsidR="00076952" w:rsidRPr="00E71AE7" w:rsidRDefault="00E71AE7" w:rsidP="00E71AE7">
      <w:pPr>
        <w:wordWrap/>
        <w:spacing w:after="120" w:line="400" w:lineRule="exact"/>
        <w:ind w:rightChars="-142" w:right="-284" w:firstLine="23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나.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제안서의 제출기한까지 접수처에 도착하지 아니한 입찰 </w:t>
      </w:r>
    </w:p>
    <w:p w14:paraId="1B1DE3F4" w14:textId="4A1FD114" w:rsidR="00076952" w:rsidRPr="00E71AE7" w:rsidRDefault="00E71AE7" w:rsidP="00E71AE7">
      <w:pPr>
        <w:wordWrap/>
        <w:spacing w:after="120" w:line="400" w:lineRule="exact"/>
        <w:ind w:rightChars="-142" w:right="-284" w:firstLine="23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다.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 동일사항에 동일인이 </w:t>
      </w:r>
      <w:r w:rsidR="00076952" w:rsidRPr="00E71AE7">
        <w:rPr>
          <w:rFonts w:eastAsiaTheme="minorHAnsi"/>
          <w:spacing w:val="-2"/>
          <w:sz w:val="24"/>
          <w:szCs w:val="24"/>
        </w:rPr>
        <w:t>2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>통 이상의 제안서를 제출한 입찰</w:t>
      </w:r>
    </w:p>
    <w:p w14:paraId="64BEB5B8" w14:textId="1001D85E" w:rsidR="00076952" w:rsidRPr="00E71AE7" w:rsidRDefault="00E71AE7" w:rsidP="00E71AE7">
      <w:pPr>
        <w:wordWrap/>
        <w:spacing w:after="120" w:line="400" w:lineRule="exact"/>
        <w:ind w:rightChars="-142" w:right="-284" w:firstLine="23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라.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 제출서류에 중대한 오류가 있거나 허위 사실이 있는 입찰</w:t>
      </w:r>
    </w:p>
    <w:p w14:paraId="034E48E3" w14:textId="330B0E30" w:rsidR="00076952" w:rsidRPr="00E71AE7" w:rsidRDefault="00E71AE7" w:rsidP="00E71AE7">
      <w:pPr>
        <w:wordWrap/>
        <w:spacing w:after="120" w:line="400" w:lineRule="exact"/>
        <w:ind w:rightChars="-142" w:right="-284" w:firstLine="238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마.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 제안내용의 전부 또는 일부에 대하여 업체간 담합이 판단되는 해당 업체의 입찰</w:t>
      </w:r>
    </w:p>
    <w:p w14:paraId="6D4ED54C" w14:textId="77777777" w:rsidR="00076952" w:rsidRPr="00E71AE7" w:rsidRDefault="00076952" w:rsidP="00E71AE7">
      <w:pPr>
        <w:pStyle w:val="a8"/>
        <w:wordWrap/>
        <w:snapToGrid/>
        <w:spacing w:before="240" w:line="500" w:lineRule="exact"/>
        <w:ind w:firstLineChars="50" w:firstLine="120"/>
        <w:rPr>
          <w:rFonts w:eastAsiaTheme="minorHAnsi"/>
          <w:b/>
          <w:sz w:val="24"/>
          <w:szCs w:val="24"/>
        </w:rPr>
      </w:pPr>
      <w:r w:rsidRPr="00E71AE7">
        <w:rPr>
          <w:rFonts w:eastAsiaTheme="minorHAnsi"/>
          <w:b/>
          <w:sz w:val="24"/>
          <w:szCs w:val="24"/>
        </w:rPr>
        <w:t>2.</w:t>
      </w:r>
      <w:r w:rsidRPr="00E71AE7">
        <w:rPr>
          <w:rFonts w:eastAsiaTheme="minorHAnsi" w:hint="eastAsia"/>
          <w:b/>
          <w:sz w:val="24"/>
          <w:szCs w:val="24"/>
        </w:rPr>
        <w:t xml:space="preserve"> 비밀유지</w:t>
      </w:r>
    </w:p>
    <w:p w14:paraId="0331D838" w14:textId="18C71431" w:rsidR="00E71AE7" w:rsidRDefault="00E71AE7" w:rsidP="00E71AE7">
      <w:pPr>
        <w:wordWrap/>
        <w:spacing w:after="120" w:line="400" w:lineRule="exact"/>
        <w:ind w:leftChars="125" w:left="250" w:rightChars="-142" w:right="-284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가.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 제안요청서 내용 등 </w:t>
      </w:r>
      <w:r w:rsidR="00FE35C6">
        <w:rPr>
          <w:rFonts w:eastAsiaTheme="minorHAnsi" w:hint="eastAsia"/>
          <w:spacing w:val="-2"/>
          <w:sz w:val="24"/>
          <w:szCs w:val="24"/>
        </w:rPr>
        <w:t>운영 대행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업체 선정 과정에서 취득한 모든 정보에 대하여 엄격히 </w:t>
      </w:r>
    </w:p>
    <w:p w14:paraId="0459C498" w14:textId="3DA522B9" w:rsidR="00076952" w:rsidRPr="00E71AE7" w:rsidRDefault="00076952" w:rsidP="00E71AE7">
      <w:pPr>
        <w:wordWrap/>
        <w:spacing w:after="120" w:line="400" w:lineRule="exact"/>
        <w:ind w:leftChars="125" w:left="250" w:rightChars="-142" w:right="-284" w:firstLineChars="170" w:firstLine="401"/>
        <w:jc w:val="left"/>
        <w:rPr>
          <w:rFonts w:eastAsiaTheme="minorHAnsi"/>
          <w:spacing w:val="-2"/>
          <w:sz w:val="24"/>
          <w:szCs w:val="24"/>
        </w:rPr>
      </w:pPr>
      <w:r w:rsidRPr="00E71AE7">
        <w:rPr>
          <w:rFonts w:eastAsiaTheme="minorHAnsi" w:hint="eastAsia"/>
          <w:spacing w:val="-2"/>
          <w:sz w:val="24"/>
          <w:szCs w:val="24"/>
        </w:rPr>
        <w:t>비밀을 유지해야 함</w:t>
      </w:r>
    </w:p>
    <w:p w14:paraId="02D7A8B4" w14:textId="77777777" w:rsidR="00076952" w:rsidRPr="00E71AE7" w:rsidRDefault="00076952" w:rsidP="00E71AE7">
      <w:pPr>
        <w:pStyle w:val="a8"/>
        <w:wordWrap/>
        <w:snapToGrid/>
        <w:spacing w:before="240" w:line="500" w:lineRule="exact"/>
        <w:ind w:firstLineChars="50" w:firstLine="120"/>
        <w:rPr>
          <w:rFonts w:eastAsiaTheme="minorHAnsi"/>
          <w:b/>
          <w:sz w:val="24"/>
          <w:szCs w:val="24"/>
        </w:rPr>
      </w:pPr>
      <w:r w:rsidRPr="00E71AE7">
        <w:rPr>
          <w:rFonts w:eastAsiaTheme="minorHAnsi"/>
          <w:b/>
          <w:sz w:val="24"/>
          <w:szCs w:val="24"/>
        </w:rPr>
        <w:t>3</w:t>
      </w:r>
      <w:r w:rsidRPr="00E71AE7">
        <w:rPr>
          <w:rFonts w:eastAsiaTheme="minorHAnsi" w:hint="eastAsia"/>
          <w:b/>
          <w:sz w:val="24"/>
          <w:szCs w:val="24"/>
        </w:rPr>
        <w:t>. 기 타</w:t>
      </w:r>
    </w:p>
    <w:p w14:paraId="141EB9E7" w14:textId="77777777" w:rsidR="00E71AE7" w:rsidRDefault="00E71AE7" w:rsidP="00E71AE7">
      <w:pPr>
        <w:wordWrap/>
        <w:spacing w:after="120" w:line="400" w:lineRule="exact"/>
        <w:ind w:leftChars="125" w:left="250" w:rightChars="-142" w:right="-284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가.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당행은 제출된 제안서와 관련 서류를 근거로 용역업체를 선정할 예정이므로 </w:t>
      </w:r>
    </w:p>
    <w:p w14:paraId="266FBEAF" w14:textId="530223A8" w:rsidR="00076952" w:rsidRPr="00E71AE7" w:rsidRDefault="00076952" w:rsidP="00E71AE7">
      <w:pPr>
        <w:wordWrap/>
        <w:spacing w:after="120" w:line="400" w:lineRule="exact"/>
        <w:ind w:leftChars="125" w:left="250" w:rightChars="-142" w:right="-284" w:firstLineChars="170" w:firstLine="401"/>
        <w:jc w:val="left"/>
        <w:rPr>
          <w:rFonts w:eastAsiaTheme="minorHAnsi"/>
          <w:spacing w:val="-2"/>
          <w:sz w:val="24"/>
          <w:szCs w:val="24"/>
        </w:rPr>
      </w:pPr>
      <w:r w:rsidRPr="00E71AE7">
        <w:rPr>
          <w:rFonts w:eastAsiaTheme="minorHAnsi" w:hint="eastAsia"/>
          <w:spacing w:val="-2"/>
          <w:sz w:val="24"/>
          <w:szCs w:val="24"/>
        </w:rPr>
        <w:t>제출된 내용에 허위사실을 기재할 경우 불이익을 당할 수 있음</w:t>
      </w:r>
    </w:p>
    <w:p w14:paraId="27F30962" w14:textId="4842DB63" w:rsidR="00076952" w:rsidRPr="00E71AE7" w:rsidRDefault="00E71AE7" w:rsidP="00E71AE7">
      <w:pPr>
        <w:wordWrap/>
        <w:spacing w:after="120" w:line="400" w:lineRule="exact"/>
        <w:ind w:rightChars="-142" w:right="-284" w:firstLineChars="100" w:firstLine="236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나.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 기한 내에 제안서를 미제출한 경우 제안 참여의사가 없는 것으로 간주함</w:t>
      </w:r>
    </w:p>
    <w:p w14:paraId="31BBBBDC" w14:textId="21AF76A6" w:rsidR="00076952" w:rsidRPr="00E71AE7" w:rsidRDefault="00E71AE7" w:rsidP="00E71AE7">
      <w:pPr>
        <w:wordWrap/>
        <w:spacing w:after="120" w:line="400" w:lineRule="exact"/>
        <w:ind w:rightChars="-142" w:right="-284" w:firstLineChars="100" w:firstLine="236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다.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>제출된 서류는 반환하지 않으며, 소요된 비용에 대해 어떠한 책임도 지지 않음</w:t>
      </w:r>
    </w:p>
    <w:p w14:paraId="7AA811D6" w14:textId="77777777" w:rsidR="00E71AE7" w:rsidRDefault="00E71AE7" w:rsidP="00E71AE7">
      <w:pPr>
        <w:wordWrap/>
        <w:spacing w:after="120" w:line="400" w:lineRule="exact"/>
        <w:ind w:leftChars="125" w:left="250" w:rightChars="-142" w:right="-284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라.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제출된 제안서의 내용은 향후 용역업체로 선정될 경우 계약서와 동일한 효력을 </w:t>
      </w:r>
    </w:p>
    <w:p w14:paraId="0A22B6CD" w14:textId="40A7A66A" w:rsidR="00076952" w:rsidRPr="00E71AE7" w:rsidRDefault="00076952" w:rsidP="00E71AE7">
      <w:pPr>
        <w:wordWrap/>
        <w:spacing w:after="120" w:line="400" w:lineRule="exact"/>
        <w:ind w:leftChars="125" w:left="250" w:rightChars="-142" w:right="-284" w:firstLineChars="170" w:firstLine="401"/>
        <w:jc w:val="left"/>
        <w:rPr>
          <w:rFonts w:eastAsiaTheme="minorHAnsi"/>
          <w:spacing w:val="-2"/>
          <w:sz w:val="24"/>
          <w:szCs w:val="24"/>
        </w:rPr>
      </w:pPr>
      <w:r w:rsidRPr="00E71AE7">
        <w:rPr>
          <w:rFonts w:eastAsiaTheme="minorHAnsi" w:hint="eastAsia"/>
          <w:spacing w:val="-2"/>
          <w:sz w:val="24"/>
          <w:szCs w:val="24"/>
        </w:rPr>
        <w:t>가지며, 제안서 내용이 계약서 내용과 상이할 경우 계약서의 내용을 따름</w:t>
      </w:r>
    </w:p>
    <w:p w14:paraId="1C3E24A0" w14:textId="77777777" w:rsidR="00E71AE7" w:rsidRDefault="00E71AE7" w:rsidP="00E71AE7">
      <w:pPr>
        <w:wordWrap/>
        <w:spacing w:after="120" w:line="400" w:lineRule="exact"/>
        <w:ind w:leftChars="125" w:left="250" w:rightChars="-142" w:right="-284"/>
        <w:jc w:val="left"/>
        <w:rPr>
          <w:rFonts w:eastAsiaTheme="minorHAnsi"/>
          <w:spacing w:val="-2"/>
          <w:sz w:val="24"/>
          <w:szCs w:val="24"/>
        </w:rPr>
      </w:pPr>
      <w:r>
        <w:rPr>
          <w:rFonts w:eastAsiaTheme="minorHAnsi" w:hint="eastAsia"/>
          <w:spacing w:val="-2"/>
          <w:sz w:val="24"/>
          <w:szCs w:val="24"/>
        </w:rPr>
        <w:t>마.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>제안평가 결과에 대한 사항은 일체 공개하지 않으며,</w:t>
      </w:r>
      <w:r w:rsidR="00076952" w:rsidRPr="00E71AE7">
        <w:rPr>
          <w:rFonts w:eastAsiaTheme="minorHAnsi"/>
          <w:spacing w:val="-2"/>
          <w:sz w:val="24"/>
          <w:szCs w:val="24"/>
        </w:rPr>
        <w:t xml:space="preserve"> </w:t>
      </w:r>
      <w:r w:rsidR="00076952" w:rsidRPr="00E71AE7">
        <w:rPr>
          <w:rFonts w:eastAsiaTheme="minorHAnsi" w:hint="eastAsia"/>
          <w:spacing w:val="-2"/>
          <w:sz w:val="24"/>
          <w:szCs w:val="24"/>
        </w:rPr>
        <w:t xml:space="preserve">제안사는 이에 어떠한 </w:t>
      </w:r>
    </w:p>
    <w:p w14:paraId="70CB7BB6" w14:textId="4F21D691" w:rsidR="00076952" w:rsidRDefault="00076952" w:rsidP="00E71AE7">
      <w:pPr>
        <w:wordWrap/>
        <w:spacing w:after="120" w:line="400" w:lineRule="exact"/>
        <w:ind w:leftChars="125" w:left="250" w:rightChars="-142" w:right="-284" w:firstLineChars="170" w:firstLine="401"/>
        <w:jc w:val="left"/>
        <w:rPr>
          <w:rFonts w:eastAsiaTheme="minorHAnsi"/>
          <w:spacing w:val="-2"/>
          <w:sz w:val="24"/>
          <w:szCs w:val="24"/>
        </w:rPr>
      </w:pPr>
      <w:r w:rsidRPr="00E71AE7">
        <w:rPr>
          <w:rFonts w:eastAsiaTheme="minorHAnsi" w:hint="eastAsia"/>
          <w:spacing w:val="-2"/>
          <w:sz w:val="24"/>
          <w:szCs w:val="24"/>
        </w:rPr>
        <w:t>이의도 제기할 수 없음</w:t>
      </w:r>
    </w:p>
    <w:p w14:paraId="4955D985" w14:textId="77777777" w:rsidR="00076952" w:rsidRPr="00E71AE7" w:rsidRDefault="00076952" w:rsidP="00E71AE7">
      <w:pPr>
        <w:pStyle w:val="a8"/>
        <w:wordWrap/>
        <w:snapToGrid/>
        <w:spacing w:before="240" w:line="500" w:lineRule="exact"/>
        <w:ind w:firstLineChars="50" w:firstLine="120"/>
        <w:rPr>
          <w:rFonts w:eastAsiaTheme="minorHAnsi"/>
          <w:b/>
          <w:sz w:val="24"/>
          <w:szCs w:val="24"/>
        </w:rPr>
      </w:pPr>
      <w:r w:rsidRPr="00E71AE7">
        <w:rPr>
          <w:rFonts w:eastAsiaTheme="minorHAnsi"/>
          <w:b/>
          <w:sz w:val="24"/>
          <w:szCs w:val="24"/>
        </w:rPr>
        <w:t>4</w:t>
      </w:r>
      <w:r w:rsidRPr="00E71AE7">
        <w:rPr>
          <w:rFonts w:eastAsiaTheme="minorHAnsi" w:hint="eastAsia"/>
          <w:b/>
          <w:sz w:val="24"/>
          <w:szCs w:val="24"/>
        </w:rPr>
        <w:t>. 관련문의</w:t>
      </w:r>
    </w:p>
    <w:p w14:paraId="7D86AC70" w14:textId="193034DB" w:rsidR="00076952" w:rsidRPr="00E71AE7" w:rsidRDefault="00E71AE7" w:rsidP="00076952">
      <w:pPr>
        <w:pStyle w:val="a8"/>
        <w:wordWrap/>
        <w:snapToGrid/>
        <w:spacing w:line="460" w:lineRule="exact"/>
        <w:ind w:firstLine="181"/>
        <w:rPr>
          <w:rFonts w:eastAsiaTheme="minorHAnsi"/>
          <w:spacing w:val="-4"/>
          <w:sz w:val="24"/>
          <w:szCs w:val="24"/>
        </w:rPr>
      </w:pPr>
      <w:r>
        <w:rPr>
          <w:rFonts w:eastAsiaTheme="minorHAnsi" w:hint="eastAsia"/>
          <w:spacing w:val="-4"/>
          <w:sz w:val="24"/>
          <w:szCs w:val="24"/>
        </w:rPr>
        <w:t>가.</w:t>
      </w:r>
      <w:r w:rsidR="00076952" w:rsidRPr="00E71AE7">
        <w:rPr>
          <w:rFonts w:eastAsiaTheme="minorHAnsi" w:hint="eastAsia"/>
          <w:spacing w:val="-4"/>
          <w:sz w:val="24"/>
          <w:szCs w:val="24"/>
        </w:rPr>
        <w:t xml:space="preserve"> 본 제안요청서와 관련된 사항은 아래의 담당자에게 문의 가능</w:t>
      </w:r>
    </w:p>
    <w:tbl>
      <w:tblPr>
        <w:tblW w:w="9923" w:type="dxa"/>
        <w:tblInd w:w="12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3260"/>
        <w:gridCol w:w="4678"/>
      </w:tblGrid>
      <w:tr w:rsidR="00076952" w:rsidRPr="00E82DC0" w14:paraId="622E2769" w14:textId="77777777" w:rsidTr="00E71AE7">
        <w:trPr>
          <w:trHeight w:val="405"/>
        </w:trPr>
        <w:tc>
          <w:tcPr>
            <w:tcW w:w="1985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bottom"/>
          </w:tcPr>
          <w:p w14:paraId="32923ED2" w14:textId="77777777" w:rsidR="00076952" w:rsidRPr="00E82DC0" w:rsidRDefault="00076952" w:rsidP="00E71AE7">
            <w:pPr>
              <w:wordWrap/>
              <w:spacing w:before="60" w:after="10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담당자</w:t>
            </w:r>
          </w:p>
        </w:tc>
        <w:tc>
          <w:tcPr>
            <w:tcW w:w="326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/>
            <w:vAlign w:val="bottom"/>
          </w:tcPr>
          <w:p w14:paraId="2F80DB20" w14:textId="77777777" w:rsidR="00076952" w:rsidRPr="00E82DC0" w:rsidRDefault="00076952" w:rsidP="00E71AE7">
            <w:pPr>
              <w:wordWrap/>
              <w:spacing w:before="60" w:after="10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전화번호</w:t>
            </w:r>
          </w:p>
        </w:tc>
        <w:tc>
          <w:tcPr>
            <w:tcW w:w="4678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bottom"/>
          </w:tcPr>
          <w:p w14:paraId="7D63367C" w14:textId="77777777" w:rsidR="00076952" w:rsidRPr="00E82DC0" w:rsidRDefault="00076952" w:rsidP="00E71AE7">
            <w:pPr>
              <w:wordWrap/>
              <w:spacing w:before="60" w:after="10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이메일</w:t>
            </w:r>
          </w:p>
        </w:tc>
      </w:tr>
      <w:tr w:rsidR="00076952" w:rsidRPr="00E82DC0" w14:paraId="52B249EC" w14:textId="77777777" w:rsidTr="00AE5631">
        <w:trPr>
          <w:trHeight w:val="491"/>
        </w:trPr>
        <w:tc>
          <w:tcPr>
            <w:tcW w:w="1985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14:paraId="1FAAC46F" w14:textId="77777777" w:rsidR="00076952" w:rsidRPr="00E82DC0" w:rsidRDefault="00076952" w:rsidP="00E71AE7">
            <w:pPr>
              <w:wordWrap/>
              <w:spacing w:before="60" w:after="100" w:line="320" w:lineRule="exact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이우주 대리</w:t>
            </w:r>
          </w:p>
        </w:tc>
        <w:tc>
          <w:tcPr>
            <w:tcW w:w="3260" w:type="dxa"/>
            <w:tcBorders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53E8F44" w14:textId="77777777" w:rsidR="00076952" w:rsidRPr="00E82DC0" w:rsidRDefault="00076952" w:rsidP="00E71AE7">
            <w:pPr>
              <w:wordWrap/>
              <w:spacing w:before="60" w:after="100" w:line="320" w:lineRule="exact"/>
              <w:ind w:firstLineChars="100" w:firstLine="220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>02-2073-5025</w:t>
            </w:r>
          </w:p>
        </w:tc>
        <w:tc>
          <w:tcPr>
            <w:tcW w:w="4678" w:type="dxa"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14:paraId="7C0B25B3" w14:textId="77777777" w:rsidR="00076952" w:rsidRPr="00E82DC0" w:rsidRDefault="00076952" w:rsidP="00E71AE7">
            <w:pPr>
              <w:wordWrap/>
              <w:spacing w:before="60" w:after="100" w:line="320" w:lineRule="exact"/>
              <w:ind w:firstLineChars="100" w:firstLine="220"/>
              <w:jc w:val="center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space@kbfg.com</w:t>
            </w:r>
          </w:p>
        </w:tc>
      </w:tr>
    </w:tbl>
    <w:p w14:paraId="2C1AFDC3" w14:textId="074B851F" w:rsidR="00076952" w:rsidRPr="00E71AE7" w:rsidRDefault="00076952" w:rsidP="00076952">
      <w:pPr>
        <w:wordWrap/>
        <w:spacing w:line="500" w:lineRule="exact"/>
        <w:ind w:firstLineChars="200" w:firstLine="48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lastRenderedPageBreak/>
        <w:t>붙 임</w:t>
      </w:r>
      <w:r w:rsidRPr="00E71AE7">
        <w:rPr>
          <w:rFonts w:eastAsiaTheme="minorHAnsi"/>
          <w:sz w:val="24"/>
          <w:szCs w:val="24"/>
        </w:rPr>
        <w:t xml:space="preserve">   1.</w:t>
      </w:r>
      <w:r w:rsidRPr="00E71AE7">
        <w:rPr>
          <w:rFonts w:eastAsiaTheme="minorHAnsi" w:hint="eastAsia"/>
          <w:sz w:val="24"/>
          <w:szCs w:val="24"/>
        </w:rPr>
        <w:t xml:space="preserve"> 제안서 목차 및 세부내용 1부</w:t>
      </w:r>
    </w:p>
    <w:p w14:paraId="2285E20E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t>2. 적격심사 참가 신청(서약)서 1부</w:t>
      </w:r>
    </w:p>
    <w:p w14:paraId="053E001E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t xml:space="preserve">3. 가격제안서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</w:t>
      </w:r>
    </w:p>
    <w:p w14:paraId="369727E3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t xml:space="preserve">4. 실적증명요약서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</w:t>
      </w:r>
    </w:p>
    <w:p w14:paraId="5FE1F0A7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t xml:space="preserve">5. 소요예산 단가 산출표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부(엑셀파일 별도참조)</w:t>
      </w:r>
    </w:p>
    <w:p w14:paraId="79DA118E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/>
          <w:sz w:val="24"/>
          <w:szCs w:val="24"/>
        </w:rPr>
        <w:t>6</w:t>
      </w:r>
      <w:r w:rsidRPr="00E71AE7">
        <w:rPr>
          <w:rFonts w:eastAsiaTheme="minorHAnsi" w:hint="eastAsia"/>
          <w:sz w:val="24"/>
          <w:szCs w:val="24"/>
        </w:rPr>
        <w:t>.</w:t>
      </w:r>
      <w:r w:rsidRPr="00E71AE7">
        <w:rPr>
          <w:rFonts w:eastAsiaTheme="minorHAnsi"/>
          <w:sz w:val="24"/>
          <w:szCs w:val="24"/>
        </w:rPr>
        <w:t xml:space="preserve"> </w:t>
      </w:r>
      <w:r w:rsidRPr="00E71AE7">
        <w:rPr>
          <w:rFonts w:eastAsiaTheme="minorHAnsi" w:hint="eastAsia"/>
          <w:sz w:val="24"/>
          <w:szCs w:val="24"/>
        </w:rPr>
        <w:t xml:space="preserve">청렴계약이행 확약서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</w:t>
      </w:r>
    </w:p>
    <w:p w14:paraId="3DE05B17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/>
          <w:sz w:val="24"/>
          <w:szCs w:val="24"/>
        </w:rPr>
        <w:t xml:space="preserve">7. </w:t>
      </w:r>
      <w:r w:rsidRPr="00E71AE7">
        <w:rPr>
          <w:rFonts w:eastAsiaTheme="minorHAnsi" w:hint="eastAsia"/>
          <w:sz w:val="24"/>
          <w:szCs w:val="24"/>
        </w:rPr>
        <w:t xml:space="preserve">위임장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</w:t>
      </w:r>
    </w:p>
    <w:p w14:paraId="63134769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 w:hint="eastAsia"/>
          <w:sz w:val="24"/>
          <w:szCs w:val="24"/>
        </w:rPr>
        <w:t xml:space="preserve">8. 개인정보의 수집 및 이용 동의서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</w:t>
      </w:r>
    </w:p>
    <w:p w14:paraId="75A780FA" w14:textId="77777777" w:rsidR="00076952" w:rsidRPr="00E71AE7" w:rsidRDefault="00076952" w:rsidP="00076952">
      <w:pPr>
        <w:wordWrap/>
        <w:spacing w:line="400" w:lineRule="exact"/>
        <w:ind w:firstLineChars="600" w:firstLine="1440"/>
        <w:jc w:val="left"/>
        <w:rPr>
          <w:rFonts w:eastAsiaTheme="minorHAnsi"/>
          <w:sz w:val="24"/>
          <w:szCs w:val="24"/>
        </w:rPr>
      </w:pPr>
      <w:r w:rsidRPr="00E71AE7">
        <w:rPr>
          <w:rFonts w:eastAsiaTheme="minorHAnsi"/>
          <w:sz w:val="24"/>
          <w:szCs w:val="24"/>
        </w:rPr>
        <w:t xml:space="preserve">9. </w:t>
      </w:r>
      <w:r w:rsidRPr="00E71AE7">
        <w:rPr>
          <w:rFonts w:eastAsiaTheme="minorHAnsi" w:hint="eastAsia"/>
          <w:sz w:val="24"/>
          <w:szCs w:val="24"/>
        </w:rPr>
        <w:t xml:space="preserve">세부 평가기준 </w:t>
      </w:r>
      <w:r w:rsidRPr="00E71AE7">
        <w:rPr>
          <w:rFonts w:eastAsiaTheme="minorHAnsi"/>
          <w:sz w:val="24"/>
          <w:szCs w:val="24"/>
        </w:rPr>
        <w:t>1</w:t>
      </w:r>
      <w:r w:rsidRPr="00E71AE7">
        <w:rPr>
          <w:rFonts w:eastAsiaTheme="minorHAnsi" w:hint="eastAsia"/>
          <w:sz w:val="24"/>
          <w:szCs w:val="24"/>
        </w:rPr>
        <w:t>부.</w:t>
      </w:r>
      <w:r w:rsidRPr="00E71AE7">
        <w:rPr>
          <w:rFonts w:eastAsiaTheme="minorHAnsi"/>
          <w:sz w:val="24"/>
          <w:szCs w:val="24"/>
        </w:rPr>
        <w:t xml:space="preserve"> </w:t>
      </w:r>
      <w:r w:rsidRPr="00E71AE7">
        <w:rPr>
          <w:rFonts w:eastAsiaTheme="minorHAnsi" w:hint="eastAsia"/>
          <w:sz w:val="24"/>
          <w:szCs w:val="24"/>
        </w:rPr>
        <w:t>끝.</w:t>
      </w:r>
    </w:p>
    <w:p w14:paraId="413480F2" w14:textId="164393DE" w:rsidR="00076952" w:rsidRDefault="00076952">
      <w:pPr>
        <w:rPr>
          <w:sz w:val="24"/>
          <w:szCs w:val="24"/>
        </w:rPr>
      </w:pPr>
    </w:p>
    <w:p w14:paraId="398C57DB" w14:textId="58134CD7" w:rsidR="00076952" w:rsidRDefault="00076952">
      <w:pPr>
        <w:rPr>
          <w:sz w:val="24"/>
          <w:szCs w:val="24"/>
        </w:rPr>
      </w:pPr>
    </w:p>
    <w:p w14:paraId="7777BD9A" w14:textId="77777777" w:rsidR="00076952" w:rsidRPr="00076952" w:rsidRDefault="00076952">
      <w:pPr>
        <w:rPr>
          <w:sz w:val="24"/>
          <w:szCs w:val="24"/>
        </w:rPr>
      </w:pPr>
    </w:p>
    <w:p w14:paraId="03E9AE95" w14:textId="36DB3A15" w:rsidR="00076952" w:rsidRDefault="00076952">
      <w:pPr>
        <w:rPr>
          <w:sz w:val="24"/>
          <w:szCs w:val="24"/>
        </w:rPr>
      </w:pPr>
    </w:p>
    <w:p w14:paraId="13501B10" w14:textId="032AE9B7" w:rsidR="00076952" w:rsidRDefault="00076952">
      <w:pPr>
        <w:rPr>
          <w:sz w:val="24"/>
          <w:szCs w:val="24"/>
        </w:rPr>
      </w:pPr>
    </w:p>
    <w:p w14:paraId="2054CE1A" w14:textId="70736CE6" w:rsidR="00076952" w:rsidRDefault="00076952">
      <w:pPr>
        <w:rPr>
          <w:sz w:val="24"/>
          <w:szCs w:val="24"/>
        </w:rPr>
      </w:pPr>
    </w:p>
    <w:p w14:paraId="17259FE7" w14:textId="19742D93" w:rsidR="00076952" w:rsidRDefault="00076952">
      <w:pPr>
        <w:rPr>
          <w:sz w:val="24"/>
          <w:szCs w:val="24"/>
        </w:rPr>
      </w:pPr>
    </w:p>
    <w:p w14:paraId="19050CEA" w14:textId="4F754B4A" w:rsidR="00076952" w:rsidRDefault="00076952">
      <w:pPr>
        <w:rPr>
          <w:sz w:val="24"/>
          <w:szCs w:val="24"/>
        </w:rPr>
      </w:pPr>
    </w:p>
    <w:p w14:paraId="61D63D36" w14:textId="72F71D9A" w:rsidR="00110035" w:rsidRDefault="00110035">
      <w:pPr>
        <w:rPr>
          <w:sz w:val="24"/>
          <w:szCs w:val="24"/>
        </w:rPr>
      </w:pPr>
    </w:p>
    <w:p w14:paraId="0D3786BF" w14:textId="26391326" w:rsidR="00110035" w:rsidRDefault="00110035">
      <w:pPr>
        <w:rPr>
          <w:sz w:val="24"/>
          <w:szCs w:val="24"/>
        </w:rPr>
      </w:pPr>
    </w:p>
    <w:p w14:paraId="76A05066" w14:textId="7F3950B6" w:rsidR="00110035" w:rsidRDefault="00110035">
      <w:pPr>
        <w:rPr>
          <w:sz w:val="24"/>
          <w:szCs w:val="24"/>
        </w:rPr>
      </w:pPr>
    </w:p>
    <w:p w14:paraId="54DA5977" w14:textId="42259CA1" w:rsidR="00110035" w:rsidRDefault="00110035">
      <w:pPr>
        <w:rPr>
          <w:sz w:val="24"/>
          <w:szCs w:val="24"/>
        </w:rPr>
      </w:pPr>
    </w:p>
    <w:p w14:paraId="37F6935F" w14:textId="098076E9" w:rsidR="007F3753" w:rsidRDefault="007F3753">
      <w:pPr>
        <w:rPr>
          <w:sz w:val="24"/>
          <w:szCs w:val="24"/>
        </w:rPr>
      </w:pPr>
    </w:p>
    <w:p w14:paraId="205E827E" w14:textId="77777777" w:rsidR="007F3753" w:rsidRDefault="007F3753">
      <w:pPr>
        <w:rPr>
          <w:sz w:val="24"/>
          <w:szCs w:val="24"/>
        </w:rPr>
      </w:pPr>
    </w:p>
    <w:p w14:paraId="16170A45" w14:textId="77777777" w:rsidR="00DA023C" w:rsidRPr="00E82DC0" w:rsidRDefault="00DA023C" w:rsidP="000A70F3">
      <w:pPr>
        <w:widowControl/>
        <w:wordWrap/>
        <w:autoSpaceDE/>
        <w:autoSpaceDN/>
        <w:spacing w:after="0"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lastRenderedPageBreak/>
        <w:t>(붙 임 1)</w:t>
      </w:r>
    </w:p>
    <w:p w14:paraId="0CF1B9F6" w14:textId="77777777" w:rsidR="00DA023C" w:rsidRPr="00E82DC0" w:rsidRDefault="00DA023C" w:rsidP="00DA023C">
      <w:pPr>
        <w:wordWrap/>
        <w:adjustRightInd w:val="0"/>
        <w:snapToGrid w:val="0"/>
        <w:spacing w:after="200" w:line="240" w:lineRule="atLeast"/>
        <w:jc w:val="center"/>
        <w:rPr>
          <w:rFonts w:eastAsiaTheme="minorHAnsi"/>
          <w:b/>
          <w:color w:val="000000" w:themeColor="text1"/>
          <w:sz w:val="32"/>
          <w:szCs w:val="32"/>
          <w:u w:val="thick"/>
        </w:rPr>
      </w:pPr>
      <w:r w:rsidRPr="00E82DC0">
        <w:rPr>
          <w:rFonts w:eastAsiaTheme="minorHAnsi" w:hint="eastAsia"/>
          <w:b/>
          <w:color w:val="000000" w:themeColor="text1"/>
          <w:sz w:val="32"/>
          <w:szCs w:val="32"/>
          <w:u w:val="thick"/>
        </w:rPr>
        <w:t>제안서 목차 및 세부내용</w:t>
      </w:r>
    </w:p>
    <w:p w14:paraId="3077C206" w14:textId="77777777" w:rsidR="00DA023C" w:rsidRPr="005C7703" w:rsidRDefault="00DA023C" w:rsidP="00DE3D1C">
      <w:pPr>
        <w:tabs>
          <w:tab w:val="left" w:pos="142"/>
          <w:tab w:val="left" w:pos="851"/>
        </w:tabs>
        <w:wordWrap/>
        <w:adjustRightInd w:val="0"/>
        <w:snapToGrid w:val="0"/>
        <w:spacing w:after="100" w:line="240" w:lineRule="atLeast"/>
        <w:jc w:val="left"/>
        <w:rPr>
          <w:rFonts w:eastAsiaTheme="minorHAnsi"/>
          <w:b/>
          <w:sz w:val="24"/>
        </w:rPr>
      </w:pPr>
      <w:r w:rsidRPr="005C7703">
        <w:rPr>
          <w:rFonts w:eastAsiaTheme="minorHAnsi" w:hint="eastAsia"/>
          <w:b/>
          <w:sz w:val="24"/>
        </w:rPr>
        <w:t>Ⅰ. 제안업체 소개</w:t>
      </w:r>
    </w:p>
    <w:p w14:paraId="7D5B27BC" w14:textId="77777777" w:rsidR="00DA023C" w:rsidRPr="005C7703" w:rsidRDefault="00DA023C" w:rsidP="00394246">
      <w:pPr>
        <w:pStyle w:val="a3"/>
        <w:numPr>
          <w:ilvl w:val="0"/>
          <w:numId w:val="16"/>
        </w:numPr>
        <w:wordWrap/>
        <w:adjustRightInd w:val="0"/>
        <w:snapToGrid w:val="0"/>
        <w:spacing w:after="100" w:line="240" w:lineRule="atLeast"/>
        <w:ind w:leftChars="0" w:left="777" w:hanging="357"/>
        <w:jc w:val="left"/>
        <w:rPr>
          <w:rFonts w:eastAsiaTheme="minorHAnsi"/>
          <w:b/>
          <w:sz w:val="22"/>
        </w:rPr>
      </w:pPr>
      <w:r w:rsidRPr="005C7703">
        <w:rPr>
          <w:rFonts w:eastAsiaTheme="minorHAnsi" w:hint="eastAsia"/>
          <w:b/>
          <w:sz w:val="22"/>
        </w:rPr>
        <w:t>회사개요</w:t>
      </w:r>
      <w:r w:rsidRPr="005C7703">
        <w:rPr>
          <w:rFonts w:eastAsiaTheme="minorHAnsi"/>
          <w:b/>
          <w:sz w:val="22"/>
        </w:rPr>
        <w:t>(</w:t>
      </w:r>
      <w:r w:rsidRPr="005C7703">
        <w:rPr>
          <w:rFonts w:eastAsiaTheme="minorHAnsi" w:hint="eastAsia"/>
          <w:b/>
          <w:sz w:val="22"/>
        </w:rPr>
        <w:t>회사연혁,</w:t>
      </w:r>
      <w:r w:rsidRPr="005C7703">
        <w:rPr>
          <w:rFonts w:eastAsiaTheme="minorHAnsi"/>
          <w:b/>
          <w:sz w:val="22"/>
        </w:rPr>
        <w:t xml:space="preserve"> </w:t>
      </w:r>
      <w:r w:rsidRPr="005C7703">
        <w:rPr>
          <w:rFonts w:eastAsiaTheme="minorHAnsi" w:hint="eastAsia"/>
          <w:b/>
          <w:sz w:val="22"/>
        </w:rPr>
        <w:t>사업현황, 주요 고객사,</w:t>
      </w:r>
      <w:r w:rsidRPr="005C7703">
        <w:rPr>
          <w:rFonts w:eastAsiaTheme="minorHAnsi"/>
          <w:b/>
          <w:sz w:val="22"/>
        </w:rPr>
        <w:t xml:space="preserve"> </w:t>
      </w:r>
      <w:r w:rsidRPr="005C7703">
        <w:rPr>
          <w:rFonts w:eastAsiaTheme="minorHAnsi" w:hint="eastAsia"/>
          <w:b/>
          <w:sz w:val="22"/>
        </w:rPr>
        <w:t>조직 규모 등)</w:t>
      </w:r>
    </w:p>
    <w:p w14:paraId="2D10430C" w14:textId="35E9590D" w:rsidR="00DA023C" w:rsidRPr="005C7703" w:rsidRDefault="00DA023C" w:rsidP="00394246">
      <w:pPr>
        <w:pStyle w:val="a3"/>
        <w:numPr>
          <w:ilvl w:val="0"/>
          <w:numId w:val="16"/>
        </w:numPr>
        <w:wordWrap/>
        <w:adjustRightInd w:val="0"/>
        <w:snapToGrid w:val="0"/>
        <w:spacing w:after="100" w:line="240" w:lineRule="atLeast"/>
        <w:ind w:leftChars="0" w:left="777" w:hanging="357"/>
        <w:jc w:val="left"/>
        <w:rPr>
          <w:rFonts w:eastAsiaTheme="minorHAnsi"/>
          <w:b/>
          <w:sz w:val="22"/>
        </w:rPr>
      </w:pPr>
      <w:r w:rsidRPr="005C7703">
        <w:rPr>
          <w:rFonts w:eastAsiaTheme="minorHAnsi" w:hint="eastAsia"/>
          <w:b/>
          <w:sz w:val="22"/>
        </w:rPr>
        <w:t xml:space="preserve">최근 </w:t>
      </w:r>
      <w:r w:rsidRPr="005C7703">
        <w:rPr>
          <w:rFonts w:eastAsiaTheme="minorHAnsi"/>
          <w:b/>
          <w:sz w:val="22"/>
        </w:rPr>
        <w:t>3</w:t>
      </w:r>
      <w:r w:rsidRPr="005C7703">
        <w:rPr>
          <w:rFonts w:eastAsiaTheme="minorHAnsi" w:hint="eastAsia"/>
          <w:b/>
          <w:sz w:val="22"/>
        </w:rPr>
        <w:t>년간 매출액</w:t>
      </w:r>
      <w:r w:rsidRPr="005C7703">
        <w:rPr>
          <w:rFonts w:eastAsiaTheme="minorHAnsi"/>
          <w:b/>
          <w:sz w:val="22"/>
        </w:rPr>
        <w:t>(202</w:t>
      </w:r>
      <w:r w:rsidR="000C638F" w:rsidRPr="005C7703">
        <w:rPr>
          <w:rFonts w:eastAsiaTheme="minorHAnsi" w:hint="eastAsia"/>
          <w:b/>
          <w:sz w:val="22"/>
        </w:rPr>
        <w:t>3년</w:t>
      </w:r>
      <w:r w:rsidRPr="005C7703">
        <w:rPr>
          <w:rFonts w:eastAsiaTheme="minorHAnsi"/>
          <w:b/>
          <w:sz w:val="22"/>
        </w:rPr>
        <w:t>~202</w:t>
      </w:r>
      <w:r w:rsidR="00CC577C" w:rsidRPr="005C7703">
        <w:rPr>
          <w:rFonts w:eastAsiaTheme="minorHAnsi"/>
          <w:b/>
          <w:sz w:val="22"/>
        </w:rPr>
        <w:t>5</w:t>
      </w:r>
      <w:r w:rsidRPr="005C7703">
        <w:rPr>
          <w:rFonts w:eastAsiaTheme="minorHAnsi" w:hint="eastAsia"/>
          <w:b/>
          <w:sz w:val="22"/>
        </w:rPr>
        <w:t>년)</w:t>
      </w:r>
    </w:p>
    <w:p w14:paraId="31DF7A7A" w14:textId="791D8CC6" w:rsidR="005A0394" w:rsidRPr="005C7703" w:rsidRDefault="001C61CB" w:rsidP="001C61CB">
      <w:pPr>
        <w:spacing w:after="0"/>
        <w:ind w:firstLineChars="200" w:firstLine="440"/>
        <w:rPr>
          <w:rFonts w:eastAsiaTheme="minorHAnsi"/>
          <w:b/>
          <w:bCs/>
          <w:sz w:val="22"/>
        </w:rPr>
      </w:pPr>
      <w:r>
        <w:rPr>
          <w:rFonts w:eastAsiaTheme="minorHAnsi" w:hint="eastAsia"/>
          <w:b/>
          <w:sz w:val="22"/>
        </w:rPr>
        <w:t>3</w:t>
      </w:r>
      <w:r>
        <w:rPr>
          <w:rFonts w:eastAsiaTheme="minorHAnsi"/>
          <w:b/>
          <w:sz w:val="22"/>
        </w:rPr>
        <w:t xml:space="preserve">. </w:t>
      </w:r>
      <w:r w:rsidR="00DA023C" w:rsidRPr="005C7703">
        <w:rPr>
          <w:rFonts w:eastAsiaTheme="minorHAnsi" w:hint="eastAsia"/>
          <w:b/>
          <w:sz w:val="22"/>
        </w:rPr>
        <w:t xml:space="preserve">최근 </w:t>
      </w:r>
      <w:r w:rsidR="00DA023C" w:rsidRPr="005C7703">
        <w:rPr>
          <w:rFonts w:eastAsiaTheme="minorHAnsi"/>
          <w:b/>
          <w:sz w:val="22"/>
        </w:rPr>
        <w:t>3</w:t>
      </w:r>
      <w:r w:rsidR="00DA023C" w:rsidRPr="005C7703">
        <w:rPr>
          <w:rFonts w:eastAsiaTheme="minorHAnsi" w:hint="eastAsia"/>
          <w:b/>
          <w:sz w:val="22"/>
        </w:rPr>
        <w:t xml:space="preserve">년간(공고일 기준) </w:t>
      </w:r>
      <w:r w:rsidR="005A0394" w:rsidRPr="005C7703">
        <w:rPr>
          <w:rFonts w:eastAsiaTheme="minorHAnsi" w:hint="eastAsia"/>
          <w:b/>
          <w:sz w:val="22"/>
        </w:rPr>
        <w:t>국내 프로스포츠단,</w:t>
      </w:r>
      <w:r w:rsidR="005A0394" w:rsidRPr="005C7703">
        <w:rPr>
          <w:rFonts w:eastAsiaTheme="minorHAnsi"/>
          <w:b/>
          <w:sz w:val="22"/>
        </w:rPr>
        <w:t xml:space="preserve"> </w:t>
      </w:r>
      <w:r w:rsidR="005A0394" w:rsidRPr="005C7703">
        <w:rPr>
          <w:rFonts w:hint="eastAsia"/>
          <w:b/>
          <w:bCs/>
          <w:sz w:val="22"/>
        </w:rPr>
        <w:t xml:space="preserve">스포츠 관련 </w:t>
      </w:r>
      <w:r w:rsidR="00E63CEF">
        <w:rPr>
          <w:rFonts w:hint="eastAsia"/>
          <w:b/>
          <w:bCs/>
          <w:sz w:val="22"/>
        </w:rPr>
        <w:t>연맹</w:t>
      </w:r>
      <w:r w:rsidR="00E63CEF" w:rsidRPr="005C7703">
        <w:rPr>
          <w:rFonts w:eastAsiaTheme="minorHAnsi" w:hint="eastAsia"/>
          <w:b/>
          <w:bCs/>
          <w:sz w:val="22"/>
        </w:rPr>
        <w:t>·</w:t>
      </w:r>
      <w:r w:rsidR="005A0394" w:rsidRPr="005C7703">
        <w:rPr>
          <w:rFonts w:hint="eastAsia"/>
          <w:b/>
          <w:bCs/>
          <w:sz w:val="22"/>
        </w:rPr>
        <w:t>협회</w:t>
      </w:r>
      <w:r w:rsidR="005A0394" w:rsidRPr="005C7703">
        <w:rPr>
          <w:rFonts w:eastAsiaTheme="minorHAnsi" w:hint="eastAsia"/>
          <w:b/>
          <w:bCs/>
          <w:sz w:val="22"/>
        </w:rPr>
        <w:t xml:space="preserve"> 등의 유튜브</w:t>
      </w:r>
    </w:p>
    <w:p w14:paraId="2ED44AAE" w14:textId="77777777" w:rsidR="00C04C8E" w:rsidRPr="00C04C8E" w:rsidRDefault="005A0394" w:rsidP="00C04C8E">
      <w:pPr>
        <w:wordWrap/>
        <w:adjustRightInd w:val="0"/>
        <w:snapToGrid w:val="0"/>
        <w:spacing w:after="0" w:line="240" w:lineRule="atLeast"/>
        <w:ind w:leftChars="300" w:left="600" w:firstLineChars="40" w:firstLine="88"/>
        <w:jc w:val="left"/>
        <w:rPr>
          <w:rFonts w:eastAsiaTheme="minorHAnsi"/>
          <w:b/>
          <w:sz w:val="22"/>
        </w:rPr>
      </w:pPr>
      <w:r w:rsidRPr="005C7703">
        <w:rPr>
          <w:rFonts w:eastAsiaTheme="minorHAnsi" w:hint="eastAsia"/>
          <w:b/>
          <w:bCs/>
          <w:sz w:val="22"/>
        </w:rPr>
        <w:t xml:space="preserve">채널 운영 또는 콘텐츠 제작·관리 실적 </w:t>
      </w:r>
      <w:r w:rsidR="001D4C55" w:rsidRPr="005C7703">
        <w:rPr>
          <w:rFonts w:eastAsiaTheme="minorHAnsi" w:hint="eastAsia"/>
          <w:b/>
          <w:bCs/>
          <w:sz w:val="22"/>
        </w:rPr>
        <w:t xml:space="preserve">및 </w:t>
      </w:r>
      <w:r w:rsidR="005C7703" w:rsidRPr="005C7703">
        <w:rPr>
          <w:rFonts w:eastAsiaTheme="minorHAnsi" w:hint="eastAsia"/>
          <w:b/>
          <w:bCs/>
          <w:sz w:val="22"/>
        </w:rPr>
        <w:t>사례</w:t>
      </w:r>
      <w:r w:rsidR="001C61CB">
        <w:rPr>
          <w:rFonts w:eastAsiaTheme="minorHAnsi" w:hint="eastAsia"/>
          <w:b/>
          <w:bCs/>
          <w:sz w:val="22"/>
        </w:rPr>
        <w:t xml:space="preserve"> 소개</w:t>
      </w:r>
      <w:r w:rsidR="00DA023C" w:rsidRPr="005C7703">
        <w:rPr>
          <w:rFonts w:eastAsiaTheme="minorHAnsi"/>
          <w:b/>
          <w:color w:val="FF0000"/>
          <w:sz w:val="22"/>
        </w:rPr>
        <w:br/>
      </w:r>
      <w:r w:rsidR="005C7703" w:rsidRPr="00C04C8E">
        <w:rPr>
          <w:rFonts w:eastAsiaTheme="minorHAnsi"/>
          <w:b/>
          <w:sz w:val="22"/>
        </w:rPr>
        <w:t xml:space="preserve">- </w:t>
      </w:r>
      <w:r w:rsidR="00E63CEF" w:rsidRPr="00C04C8E">
        <w:rPr>
          <w:rFonts w:eastAsiaTheme="minorHAnsi"/>
          <w:b/>
          <w:sz w:val="22"/>
        </w:rPr>
        <w:t>‘</w:t>
      </w:r>
      <w:r w:rsidR="00DA023C" w:rsidRPr="00C04C8E">
        <w:rPr>
          <w:rFonts w:eastAsiaTheme="minorHAnsi" w:hint="eastAsia"/>
          <w:b/>
          <w:sz w:val="22"/>
        </w:rPr>
        <w:t>프로스포츠단</w:t>
      </w:r>
      <w:r w:rsidR="00E63CEF" w:rsidRPr="00C04C8E">
        <w:rPr>
          <w:rFonts w:eastAsiaTheme="minorHAnsi"/>
          <w:b/>
          <w:sz w:val="22"/>
        </w:rPr>
        <w:t>’</w:t>
      </w:r>
      <w:r w:rsidR="00DA023C" w:rsidRPr="00C04C8E">
        <w:rPr>
          <w:rFonts w:eastAsiaTheme="minorHAnsi" w:hint="eastAsia"/>
          <w:b/>
          <w:sz w:val="22"/>
        </w:rPr>
        <w:t>이라 함은 프로야구·프로축구·프로배구(남녀)·프로농구(남녀)</w:t>
      </w:r>
      <w:r w:rsidR="00DA023C" w:rsidRPr="00C04C8E">
        <w:rPr>
          <w:rFonts w:eastAsiaTheme="minorHAnsi"/>
          <w:b/>
          <w:sz w:val="22"/>
        </w:rPr>
        <w:t xml:space="preserve"> 1</w:t>
      </w:r>
      <w:r w:rsidR="00DA023C" w:rsidRPr="00C04C8E">
        <w:rPr>
          <w:rFonts w:eastAsiaTheme="minorHAnsi" w:hint="eastAsia"/>
          <w:b/>
          <w:sz w:val="22"/>
        </w:rPr>
        <w:t>군만 의미.</w:t>
      </w:r>
      <w:r w:rsidR="00DA023C" w:rsidRPr="00C04C8E">
        <w:rPr>
          <w:rFonts w:eastAsiaTheme="minorHAnsi"/>
          <w:b/>
          <w:sz w:val="22"/>
        </w:rPr>
        <w:t xml:space="preserve"> </w:t>
      </w:r>
      <w:r w:rsidR="00E63CEF" w:rsidRPr="00C04C8E">
        <w:rPr>
          <w:rFonts w:eastAsiaTheme="minorHAnsi"/>
          <w:b/>
          <w:sz w:val="22"/>
        </w:rPr>
        <w:t>- - - ‘</w:t>
      </w:r>
      <w:r w:rsidR="00E63CEF" w:rsidRPr="00C04C8E">
        <w:rPr>
          <w:rFonts w:eastAsiaTheme="minorHAnsi" w:hint="eastAsia"/>
          <w:b/>
          <w:sz w:val="22"/>
        </w:rPr>
        <w:t>연맹</w:t>
      </w:r>
      <w:r w:rsidR="00E63CEF" w:rsidRPr="00C04C8E">
        <w:rPr>
          <w:rFonts w:eastAsiaTheme="minorHAnsi" w:hint="eastAsia"/>
          <w:b/>
          <w:bCs/>
          <w:sz w:val="22"/>
        </w:rPr>
        <w:t>·</w:t>
      </w:r>
      <w:r w:rsidR="00E63CEF" w:rsidRPr="00C04C8E">
        <w:rPr>
          <w:rFonts w:eastAsiaTheme="minorHAnsi" w:hint="eastAsia"/>
          <w:b/>
          <w:sz w:val="22"/>
        </w:rPr>
        <w:t>협회</w:t>
      </w:r>
      <w:r w:rsidR="00E63CEF" w:rsidRPr="00C04C8E">
        <w:rPr>
          <w:rFonts w:eastAsiaTheme="minorHAnsi"/>
          <w:b/>
          <w:sz w:val="22"/>
        </w:rPr>
        <w:t>’</w:t>
      </w:r>
      <w:r w:rsidR="00E63CEF" w:rsidRPr="00C04C8E">
        <w:rPr>
          <w:rFonts w:eastAsiaTheme="minorHAnsi" w:hint="eastAsia"/>
          <w:b/>
          <w:sz w:val="22"/>
        </w:rPr>
        <w:t xml:space="preserve">라 함은 </w:t>
      </w:r>
      <w:r w:rsidR="00C04C8E" w:rsidRPr="00C04C8E">
        <w:rPr>
          <w:rFonts w:eastAsiaTheme="minorHAnsi" w:hint="eastAsia"/>
          <w:b/>
          <w:sz w:val="22"/>
        </w:rPr>
        <w:t>국민체육진흥법에 따른 대한체육회 가맹단체,</w:t>
      </w:r>
      <w:r w:rsidR="00C04C8E" w:rsidRPr="00C04C8E">
        <w:rPr>
          <w:rFonts w:eastAsiaTheme="minorHAnsi"/>
          <w:b/>
          <w:sz w:val="22"/>
        </w:rPr>
        <w:t xml:space="preserve"> </w:t>
      </w:r>
      <w:r w:rsidR="00C04C8E" w:rsidRPr="00C04C8E">
        <w:rPr>
          <w:rFonts w:eastAsiaTheme="minorHAnsi" w:hint="eastAsia"/>
          <w:b/>
          <w:sz w:val="22"/>
        </w:rPr>
        <w:t>종목별 중앙 경기 단체,</w:t>
      </w:r>
      <w:r w:rsidR="00C04C8E" w:rsidRPr="00C04C8E">
        <w:rPr>
          <w:rFonts w:eastAsiaTheme="minorHAnsi"/>
          <w:b/>
          <w:sz w:val="22"/>
        </w:rPr>
        <w:t xml:space="preserve">           </w:t>
      </w:r>
    </w:p>
    <w:p w14:paraId="0529DDCB" w14:textId="58B441DC" w:rsidR="005A0394" w:rsidRPr="005A0394" w:rsidRDefault="00C04C8E" w:rsidP="000A70F3">
      <w:pPr>
        <w:wordWrap/>
        <w:adjustRightInd w:val="0"/>
        <w:snapToGrid w:val="0"/>
        <w:spacing w:line="240" w:lineRule="atLeast"/>
        <w:ind w:leftChars="300" w:left="600" w:firstLineChars="100" w:firstLine="220"/>
        <w:jc w:val="left"/>
        <w:rPr>
          <w:rFonts w:eastAsiaTheme="minorHAnsi"/>
          <w:b/>
          <w:sz w:val="22"/>
        </w:rPr>
      </w:pPr>
      <w:r w:rsidRPr="00C04C8E">
        <w:rPr>
          <w:rFonts w:eastAsiaTheme="minorHAnsi" w:hint="eastAsia"/>
          <w:b/>
          <w:sz w:val="22"/>
        </w:rPr>
        <w:t>프로스포츠 리그 운영단체 및 이에 준하는 비영리 스포츠 단체를 의미</w:t>
      </w:r>
    </w:p>
    <w:p w14:paraId="77B193F6" w14:textId="77777777" w:rsidR="00DA023C" w:rsidRPr="00E82DC0" w:rsidRDefault="00DA023C" w:rsidP="00DE3D1C">
      <w:pPr>
        <w:wordWrap/>
        <w:adjustRightInd w:val="0"/>
        <w:snapToGrid w:val="0"/>
        <w:spacing w:before="300" w:after="100" w:line="240" w:lineRule="atLeast"/>
        <w:jc w:val="left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</w:rPr>
        <w:t>Ⅱ. 사업수행 계획</w:t>
      </w:r>
    </w:p>
    <w:p w14:paraId="7123F57F" w14:textId="6FDE1F81" w:rsidR="00081291" w:rsidRDefault="00081291" w:rsidP="00394246">
      <w:pPr>
        <w:wordWrap/>
        <w:adjustRightInd w:val="0"/>
        <w:snapToGrid w:val="0"/>
        <w:spacing w:after="100" w:line="240" w:lineRule="atLeast"/>
        <w:ind w:firstLineChars="200" w:firstLine="440"/>
        <w:jc w:val="left"/>
        <w:rPr>
          <w:rFonts w:eastAsiaTheme="minorHAnsi"/>
          <w:b/>
          <w:sz w:val="22"/>
        </w:rPr>
      </w:pPr>
      <w:r>
        <w:rPr>
          <w:rFonts w:eastAsiaTheme="minorHAnsi"/>
          <w:b/>
          <w:sz w:val="22"/>
        </w:rPr>
        <w:t xml:space="preserve">1. </w:t>
      </w:r>
      <w:r>
        <w:rPr>
          <w:rFonts w:eastAsiaTheme="minorHAnsi" w:hint="eastAsia"/>
          <w:b/>
          <w:sz w:val="22"/>
        </w:rPr>
        <w:t>유튜브</w:t>
      </w:r>
      <w:r>
        <w:rPr>
          <w:rFonts w:eastAsiaTheme="minorHAnsi"/>
          <w:b/>
          <w:sz w:val="22"/>
        </w:rPr>
        <w:t xml:space="preserve"> </w:t>
      </w:r>
      <w:r>
        <w:rPr>
          <w:rFonts w:eastAsiaTheme="minorHAnsi" w:hint="eastAsia"/>
          <w:b/>
          <w:sz w:val="22"/>
        </w:rPr>
        <w:t>채널(국민농구방송) 분석 및 개선점</w:t>
      </w:r>
    </w:p>
    <w:p w14:paraId="0B8DFC9B" w14:textId="0E1B3DF7" w:rsidR="00081291" w:rsidRPr="00BF67CE" w:rsidRDefault="00081291" w:rsidP="00081291">
      <w:pPr>
        <w:wordWrap/>
        <w:adjustRightInd w:val="0"/>
        <w:snapToGrid w:val="0"/>
        <w:spacing w:line="240" w:lineRule="atLeast"/>
        <w:ind w:firstLineChars="200" w:firstLine="440"/>
        <w:jc w:val="left"/>
        <w:rPr>
          <w:rFonts w:eastAsiaTheme="minorHAnsi"/>
          <w:b/>
          <w:sz w:val="22"/>
        </w:rPr>
      </w:pPr>
      <w:r w:rsidRPr="00BF67CE">
        <w:rPr>
          <w:rFonts w:eastAsiaTheme="minorHAnsi" w:hint="eastAsia"/>
          <w:b/>
          <w:sz w:val="22"/>
        </w:rPr>
        <w:t xml:space="preserve"> </w:t>
      </w:r>
      <w:r w:rsidRPr="00BF67CE">
        <w:rPr>
          <w:rFonts w:eastAsiaTheme="minorHAnsi"/>
          <w:b/>
          <w:sz w:val="22"/>
        </w:rPr>
        <w:t xml:space="preserve"> (</w:t>
      </w:r>
      <w:r w:rsidRPr="00BF67CE">
        <w:rPr>
          <w:rFonts w:eastAsiaTheme="minorHAnsi" w:hint="eastAsia"/>
          <w:b/>
          <w:sz w:val="22"/>
        </w:rPr>
        <w:t>가)</w:t>
      </w:r>
      <w:r w:rsidRPr="00BF67CE">
        <w:rPr>
          <w:rFonts w:eastAsiaTheme="minorHAnsi"/>
          <w:b/>
          <w:sz w:val="22"/>
        </w:rPr>
        <w:t xml:space="preserve"> </w:t>
      </w:r>
      <w:r w:rsidRPr="00BF67CE">
        <w:rPr>
          <w:rFonts w:eastAsiaTheme="minorHAnsi" w:hint="eastAsia"/>
          <w:b/>
          <w:sz w:val="22"/>
        </w:rPr>
        <w:t>채널 분석 및 진단</w:t>
      </w:r>
    </w:p>
    <w:p w14:paraId="61207656" w14:textId="6557F0C4" w:rsidR="00081291" w:rsidRPr="00BF67CE" w:rsidRDefault="00081291" w:rsidP="00081291">
      <w:pPr>
        <w:wordWrap/>
        <w:adjustRightInd w:val="0"/>
        <w:snapToGrid w:val="0"/>
        <w:spacing w:line="240" w:lineRule="atLeast"/>
        <w:ind w:firstLineChars="250" w:firstLine="550"/>
        <w:jc w:val="left"/>
        <w:rPr>
          <w:rFonts w:eastAsiaTheme="minorHAnsi"/>
          <w:b/>
          <w:sz w:val="22"/>
        </w:rPr>
      </w:pPr>
      <w:r w:rsidRPr="00BF67CE">
        <w:rPr>
          <w:rFonts w:eastAsiaTheme="minorHAnsi" w:hint="eastAsia"/>
          <w:b/>
          <w:sz w:val="22"/>
        </w:rPr>
        <w:t xml:space="preserve"> </w:t>
      </w:r>
      <w:r w:rsidRPr="00BF67CE">
        <w:rPr>
          <w:rFonts w:eastAsiaTheme="minorHAnsi"/>
          <w:b/>
          <w:sz w:val="22"/>
        </w:rPr>
        <w:t>(</w:t>
      </w:r>
      <w:r w:rsidRPr="00BF67CE">
        <w:rPr>
          <w:rFonts w:eastAsiaTheme="minorHAnsi" w:hint="eastAsia"/>
          <w:b/>
          <w:sz w:val="22"/>
        </w:rPr>
        <w:t>나)</w:t>
      </w:r>
      <w:r w:rsidRPr="00BF67CE">
        <w:rPr>
          <w:rFonts w:eastAsiaTheme="minorHAnsi"/>
          <w:b/>
          <w:sz w:val="22"/>
        </w:rPr>
        <w:t xml:space="preserve"> </w:t>
      </w:r>
      <w:r w:rsidRPr="00BF67CE">
        <w:rPr>
          <w:rFonts w:eastAsiaTheme="minorHAnsi" w:hint="eastAsia"/>
          <w:b/>
          <w:sz w:val="22"/>
        </w:rPr>
        <w:t>채널 운영 관련 개선 사항</w:t>
      </w:r>
    </w:p>
    <w:p w14:paraId="07A54F7C" w14:textId="61D0C63C" w:rsidR="00AA1DD2" w:rsidRPr="00BF67CE" w:rsidRDefault="00AA1DD2" w:rsidP="00394246">
      <w:pPr>
        <w:wordWrap/>
        <w:adjustRightInd w:val="0"/>
        <w:snapToGrid w:val="0"/>
        <w:spacing w:after="100" w:line="240" w:lineRule="atLeast"/>
        <w:ind w:firstLineChars="200" w:firstLine="440"/>
        <w:jc w:val="left"/>
        <w:rPr>
          <w:rFonts w:eastAsiaTheme="minorHAnsi"/>
          <w:b/>
          <w:sz w:val="22"/>
        </w:rPr>
      </w:pPr>
      <w:r w:rsidRPr="00BF67CE">
        <w:rPr>
          <w:rFonts w:eastAsiaTheme="minorHAnsi"/>
          <w:b/>
          <w:sz w:val="22"/>
        </w:rPr>
        <w:t xml:space="preserve">2. </w:t>
      </w:r>
      <w:r w:rsidR="00097B3A" w:rsidRPr="00BF67CE">
        <w:rPr>
          <w:rFonts w:eastAsiaTheme="minorHAnsi" w:hint="eastAsia"/>
          <w:b/>
          <w:sz w:val="22"/>
        </w:rPr>
        <w:t>영상</w:t>
      </w:r>
      <w:r w:rsidR="006D2F46" w:rsidRPr="00BF67CE">
        <w:rPr>
          <w:rFonts w:eastAsiaTheme="minorHAnsi" w:hint="eastAsia"/>
          <w:b/>
          <w:sz w:val="22"/>
        </w:rPr>
        <w:t xml:space="preserve"> 콘셉트</w:t>
      </w:r>
      <w:r w:rsidR="006D2F46" w:rsidRPr="00BF67CE">
        <w:rPr>
          <w:rFonts w:eastAsiaTheme="minorHAnsi"/>
          <w:b/>
          <w:sz w:val="22"/>
        </w:rPr>
        <w:t xml:space="preserve"> </w:t>
      </w:r>
      <w:r w:rsidR="006D2F46" w:rsidRPr="00BF67CE">
        <w:rPr>
          <w:rFonts w:eastAsiaTheme="minorHAnsi" w:hint="eastAsia"/>
          <w:b/>
          <w:sz w:val="22"/>
        </w:rPr>
        <w:t>제안 및 기획</w:t>
      </w:r>
      <w:r w:rsidR="006D2F46" w:rsidRPr="00BF67CE">
        <w:rPr>
          <w:rFonts w:eastAsiaTheme="minorHAnsi"/>
          <w:b/>
          <w:sz w:val="22"/>
        </w:rPr>
        <w:t>(</w:t>
      </w:r>
      <w:r w:rsidR="006D2F46" w:rsidRPr="00BF67CE">
        <w:rPr>
          <w:rFonts w:eastAsiaTheme="minorHAnsi" w:hint="eastAsia"/>
          <w:b/>
          <w:sz w:val="22"/>
        </w:rPr>
        <w:t>안)</w:t>
      </w:r>
    </w:p>
    <w:p w14:paraId="7EBB1811" w14:textId="7F679540" w:rsidR="00DC29ED" w:rsidRPr="00BF67CE" w:rsidRDefault="00DC29ED" w:rsidP="00DC29ED">
      <w:pPr>
        <w:wordWrap/>
        <w:adjustRightInd w:val="0"/>
        <w:snapToGrid w:val="0"/>
        <w:spacing w:line="240" w:lineRule="atLeast"/>
        <w:ind w:firstLineChars="200" w:firstLine="440"/>
        <w:jc w:val="left"/>
        <w:rPr>
          <w:rFonts w:eastAsiaTheme="minorHAnsi"/>
          <w:b/>
          <w:sz w:val="22"/>
        </w:rPr>
      </w:pPr>
      <w:r w:rsidRPr="00BF67CE">
        <w:rPr>
          <w:rFonts w:eastAsiaTheme="minorHAnsi" w:hint="eastAsia"/>
          <w:b/>
          <w:sz w:val="22"/>
        </w:rPr>
        <w:t xml:space="preserve"> </w:t>
      </w:r>
      <w:r w:rsidRPr="00BF67CE">
        <w:rPr>
          <w:rFonts w:eastAsiaTheme="minorHAnsi"/>
          <w:b/>
          <w:sz w:val="22"/>
        </w:rPr>
        <w:t xml:space="preserve"> (</w:t>
      </w:r>
      <w:r w:rsidRPr="00BF67CE">
        <w:rPr>
          <w:rFonts w:eastAsiaTheme="minorHAnsi" w:hint="eastAsia"/>
          <w:b/>
          <w:sz w:val="22"/>
        </w:rPr>
        <w:t>가)</w:t>
      </w:r>
      <w:r w:rsidRPr="00BF67CE">
        <w:rPr>
          <w:rFonts w:eastAsiaTheme="minorHAnsi"/>
          <w:b/>
          <w:sz w:val="22"/>
        </w:rPr>
        <w:t xml:space="preserve"> </w:t>
      </w:r>
      <w:r w:rsidR="00E339FE" w:rsidRPr="00BF67CE">
        <w:rPr>
          <w:rFonts w:eastAsiaTheme="minorHAnsi" w:hint="eastAsia"/>
          <w:b/>
          <w:sz w:val="22"/>
        </w:rPr>
        <w:t>프로스포츠단 영상 제작 관련 대표 포트폴리오 제시</w:t>
      </w:r>
    </w:p>
    <w:p w14:paraId="0EB5B60B" w14:textId="7C1062B7" w:rsidR="00AA1DD2" w:rsidRPr="00BF67CE" w:rsidRDefault="00AA1DD2" w:rsidP="0036763F">
      <w:pPr>
        <w:wordWrap/>
        <w:adjustRightInd w:val="0"/>
        <w:snapToGrid w:val="0"/>
        <w:spacing w:line="240" w:lineRule="atLeast"/>
        <w:ind w:firstLineChars="250" w:firstLine="550"/>
        <w:jc w:val="left"/>
        <w:rPr>
          <w:rFonts w:eastAsiaTheme="minorHAnsi"/>
          <w:b/>
          <w:sz w:val="22"/>
        </w:rPr>
      </w:pPr>
      <w:r w:rsidRPr="00BF67CE">
        <w:rPr>
          <w:rFonts w:eastAsiaTheme="minorHAnsi" w:hint="eastAsia"/>
          <w:b/>
          <w:sz w:val="22"/>
        </w:rPr>
        <w:t xml:space="preserve"> </w:t>
      </w:r>
      <w:r w:rsidRPr="00BF67CE">
        <w:rPr>
          <w:rFonts w:eastAsiaTheme="minorHAnsi"/>
          <w:b/>
          <w:sz w:val="22"/>
        </w:rPr>
        <w:t>(</w:t>
      </w:r>
      <w:r w:rsidR="00E339FE" w:rsidRPr="00BF67CE">
        <w:rPr>
          <w:rFonts w:eastAsiaTheme="minorHAnsi" w:hint="eastAsia"/>
          <w:b/>
          <w:sz w:val="22"/>
        </w:rPr>
        <w:t>나</w:t>
      </w:r>
      <w:r w:rsidRPr="00BF67CE">
        <w:rPr>
          <w:rFonts w:eastAsiaTheme="minorHAnsi" w:hint="eastAsia"/>
          <w:b/>
          <w:sz w:val="22"/>
        </w:rPr>
        <w:t>)</w:t>
      </w:r>
      <w:r w:rsidR="0036763F" w:rsidRPr="00BF67CE">
        <w:rPr>
          <w:rFonts w:eastAsiaTheme="minorHAnsi"/>
          <w:b/>
          <w:sz w:val="22"/>
        </w:rPr>
        <w:t xml:space="preserve"> </w:t>
      </w:r>
      <w:r w:rsidR="0036763F" w:rsidRPr="00BF67CE">
        <w:rPr>
          <w:rFonts w:eastAsiaTheme="minorHAnsi" w:hint="eastAsia"/>
          <w:b/>
          <w:sz w:val="22"/>
        </w:rPr>
        <w:t>비시즌 콘텐츠 제작</w:t>
      </w:r>
      <w:r w:rsidR="0036763F" w:rsidRPr="00BF67CE">
        <w:rPr>
          <w:rFonts w:eastAsiaTheme="minorHAnsi"/>
          <w:b/>
          <w:sz w:val="22"/>
        </w:rPr>
        <w:t>(</w:t>
      </w:r>
      <w:r w:rsidR="0036763F" w:rsidRPr="00BF67CE">
        <w:rPr>
          <w:rFonts w:eastAsiaTheme="minorHAnsi" w:hint="eastAsia"/>
          <w:b/>
          <w:sz w:val="22"/>
        </w:rPr>
        <w:t>안)</w:t>
      </w:r>
      <w:r w:rsidR="0036763F" w:rsidRPr="00BF67CE">
        <w:rPr>
          <w:rFonts w:eastAsiaTheme="minorHAnsi"/>
          <w:b/>
          <w:sz w:val="22"/>
        </w:rPr>
        <w:t>: 2026.</w:t>
      </w:r>
      <w:proofErr w:type="gramStart"/>
      <w:r w:rsidR="0036763F" w:rsidRPr="00BF67CE">
        <w:rPr>
          <w:rFonts w:eastAsiaTheme="minorHAnsi"/>
          <w:b/>
          <w:sz w:val="22"/>
        </w:rPr>
        <w:t>0</w:t>
      </w:r>
      <w:r w:rsidR="005C4DE1">
        <w:rPr>
          <w:rFonts w:eastAsiaTheme="minorHAnsi"/>
          <w:b/>
          <w:sz w:val="22"/>
        </w:rPr>
        <w:t>8</w:t>
      </w:r>
      <w:r w:rsidR="0036763F" w:rsidRPr="00BF67CE">
        <w:rPr>
          <w:rFonts w:eastAsiaTheme="minorHAnsi"/>
          <w:b/>
          <w:sz w:val="22"/>
        </w:rPr>
        <w:t>.~</w:t>
      </w:r>
      <w:proofErr w:type="gramEnd"/>
      <w:r w:rsidR="0036763F" w:rsidRPr="00BF67CE">
        <w:rPr>
          <w:rFonts w:eastAsiaTheme="minorHAnsi"/>
          <w:b/>
          <w:sz w:val="22"/>
        </w:rPr>
        <w:t>2026.10.</w:t>
      </w:r>
    </w:p>
    <w:p w14:paraId="34BD412A" w14:textId="270D2766" w:rsidR="0036763F" w:rsidRPr="00BF67CE" w:rsidRDefault="0036763F" w:rsidP="0036763F">
      <w:pPr>
        <w:wordWrap/>
        <w:adjustRightInd w:val="0"/>
        <w:snapToGrid w:val="0"/>
        <w:spacing w:line="240" w:lineRule="atLeast"/>
        <w:ind w:firstLineChars="250" w:firstLine="550"/>
        <w:jc w:val="left"/>
        <w:rPr>
          <w:rFonts w:eastAsiaTheme="minorHAnsi"/>
          <w:b/>
          <w:sz w:val="22"/>
        </w:rPr>
      </w:pPr>
      <w:r w:rsidRPr="00BF67CE">
        <w:rPr>
          <w:rFonts w:eastAsiaTheme="minorHAnsi" w:hint="eastAsia"/>
          <w:b/>
          <w:sz w:val="22"/>
        </w:rPr>
        <w:t xml:space="preserve"> </w:t>
      </w:r>
      <w:r w:rsidRPr="00BF67CE">
        <w:rPr>
          <w:rFonts w:eastAsiaTheme="minorHAnsi"/>
          <w:b/>
          <w:sz w:val="22"/>
        </w:rPr>
        <w:t>(</w:t>
      </w:r>
      <w:r w:rsidR="00E339FE" w:rsidRPr="00BF67CE">
        <w:rPr>
          <w:rFonts w:eastAsiaTheme="minorHAnsi" w:hint="eastAsia"/>
          <w:b/>
          <w:sz w:val="22"/>
        </w:rPr>
        <w:t>다</w:t>
      </w:r>
      <w:r w:rsidRPr="00BF67CE">
        <w:rPr>
          <w:rFonts w:eastAsiaTheme="minorHAnsi" w:hint="eastAsia"/>
          <w:b/>
          <w:sz w:val="22"/>
        </w:rPr>
        <w:t>)</w:t>
      </w:r>
      <w:r w:rsidRPr="00BF67CE">
        <w:rPr>
          <w:rFonts w:eastAsiaTheme="minorHAnsi"/>
          <w:b/>
          <w:sz w:val="22"/>
        </w:rPr>
        <w:t xml:space="preserve"> </w:t>
      </w:r>
      <w:r w:rsidRPr="00BF67CE">
        <w:rPr>
          <w:rFonts w:eastAsiaTheme="minorHAnsi" w:hint="eastAsia"/>
          <w:b/>
          <w:sz w:val="22"/>
        </w:rPr>
        <w:t>시즌 콘텐츠 제작(안):</w:t>
      </w:r>
      <w:r w:rsidRPr="00BF67CE">
        <w:rPr>
          <w:rFonts w:eastAsiaTheme="minorHAnsi"/>
          <w:b/>
          <w:sz w:val="22"/>
        </w:rPr>
        <w:t xml:space="preserve"> 2026.</w:t>
      </w:r>
      <w:proofErr w:type="gramStart"/>
      <w:r w:rsidRPr="00BF67CE">
        <w:rPr>
          <w:rFonts w:eastAsiaTheme="minorHAnsi"/>
          <w:b/>
          <w:sz w:val="22"/>
        </w:rPr>
        <w:t>11.~</w:t>
      </w:r>
      <w:proofErr w:type="gramEnd"/>
      <w:r w:rsidRPr="00BF67CE">
        <w:rPr>
          <w:rFonts w:eastAsiaTheme="minorHAnsi"/>
          <w:b/>
          <w:sz w:val="22"/>
        </w:rPr>
        <w:t>2027.04.</w:t>
      </w:r>
    </w:p>
    <w:p w14:paraId="6B13454B" w14:textId="0797BAA3" w:rsidR="00D230F5" w:rsidRPr="00BF67CE" w:rsidRDefault="00D230F5" w:rsidP="00394246">
      <w:pPr>
        <w:wordWrap/>
        <w:adjustRightInd w:val="0"/>
        <w:snapToGrid w:val="0"/>
        <w:spacing w:after="100" w:line="240" w:lineRule="atLeast"/>
        <w:ind w:firstLineChars="200" w:firstLine="440"/>
        <w:jc w:val="left"/>
        <w:rPr>
          <w:rFonts w:eastAsiaTheme="minorHAnsi"/>
          <w:b/>
          <w:sz w:val="22"/>
        </w:rPr>
      </w:pPr>
      <w:r w:rsidRPr="00BF67CE">
        <w:rPr>
          <w:rFonts w:eastAsiaTheme="minorHAnsi"/>
          <w:b/>
          <w:sz w:val="22"/>
        </w:rPr>
        <w:t>3.</w:t>
      </w:r>
      <w:r w:rsidR="00560325" w:rsidRPr="00BF67CE">
        <w:rPr>
          <w:rFonts w:eastAsiaTheme="minorHAnsi"/>
          <w:b/>
          <w:sz w:val="22"/>
        </w:rPr>
        <w:t xml:space="preserve"> </w:t>
      </w:r>
      <w:r w:rsidR="00560325" w:rsidRPr="00BF67CE">
        <w:rPr>
          <w:rFonts w:eastAsiaTheme="minorHAnsi" w:hint="eastAsia"/>
          <w:b/>
          <w:sz w:val="22"/>
        </w:rPr>
        <w:t>특화</w:t>
      </w:r>
      <w:r w:rsidRPr="00BF67CE">
        <w:rPr>
          <w:rFonts w:eastAsiaTheme="minorHAnsi" w:hint="eastAsia"/>
          <w:b/>
          <w:sz w:val="22"/>
        </w:rPr>
        <w:t xml:space="preserve"> </w:t>
      </w:r>
      <w:r w:rsidR="000F75B5" w:rsidRPr="00BF67CE">
        <w:rPr>
          <w:rFonts w:eastAsiaTheme="minorHAnsi" w:hint="eastAsia"/>
          <w:b/>
          <w:sz w:val="22"/>
        </w:rPr>
        <w:t>콘</w:t>
      </w:r>
      <w:r w:rsidRPr="00BF67CE">
        <w:rPr>
          <w:rFonts w:eastAsiaTheme="minorHAnsi" w:hint="eastAsia"/>
          <w:b/>
          <w:sz w:val="22"/>
        </w:rPr>
        <w:t>셉</w:t>
      </w:r>
      <w:r w:rsidR="000F75B5" w:rsidRPr="00BF67CE">
        <w:rPr>
          <w:rFonts w:eastAsiaTheme="minorHAnsi" w:hint="eastAsia"/>
          <w:b/>
          <w:sz w:val="22"/>
        </w:rPr>
        <w:t>트</w:t>
      </w:r>
      <w:r w:rsidRPr="00BF67CE">
        <w:rPr>
          <w:rFonts w:eastAsiaTheme="minorHAnsi" w:hint="eastAsia"/>
          <w:b/>
          <w:sz w:val="22"/>
        </w:rPr>
        <w:t xml:space="preserve"> 제안</w:t>
      </w:r>
    </w:p>
    <w:p w14:paraId="01A8DBCB" w14:textId="1E2BA820" w:rsidR="00D230F5" w:rsidRPr="00BF67CE" w:rsidRDefault="00D230F5" w:rsidP="00E339FE">
      <w:pPr>
        <w:wordWrap/>
        <w:adjustRightInd w:val="0"/>
        <w:snapToGrid w:val="0"/>
        <w:spacing w:line="240" w:lineRule="atLeast"/>
        <w:ind w:left="420" w:firstLine="225"/>
        <w:jc w:val="left"/>
        <w:rPr>
          <w:rFonts w:eastAsiaTheme="minorHAnsi"/>
          <w:b/>
          <w:sz w:val="22"/>
        </w:rPr>
      </w:pPr>
      <w:r w:rsidRPr="00BF67CE">
        <w:rPr>
          <w:rFonts w:eastAsiaTheme="minorHAnsi"/>
          <w:b/>
          <w:sz w:val="22"/>
        </w:rPr>
        <w:t>(</w:t>
      </w:r>
      <w:r w:rsidRPr="00BF67CE">
        <w:rPr>
          <w:rFonts w:eastAsiaTheme="minorHAnsi" w:hint="eastAsia"/>
          <w:b/>
          <w:sz w:val="22"/>
        </w:rPr>
        <w:t>가)</w:t>
      </w:r>
      <w:r w:rsidRPr="00BF67CE">
        <w:rPr>
          <w:rFonts w:eastAsiaTheme="minorHAnsi"/>
          <w:b/>
          <w:sz w:val="22"/>
        </w:rPr>
        <w:t xml:space="preserve"> </w:t>
      </w:r>
      <w:r w:rsidR="00E339FE" w:rsidRPr="00BF67CE">
        <w:rPr>
          <w:rFonts w:eastAsiaTheme="minorHAnsi"/>
          <w:b/>
          <w:sz w:val="22"/>
        </w:rPr>
        <w:t>KB</w:t>
      </w:r>
      <w:r w:rsidR="00E339FE" w:rsidRPr="00BF67CE">
        <w:rPr>
          <w:rFonts w:eastAsiaTheme="minorHAnsi" w:hint="eastAsia"/>
          <w:b/>
          <w:sz w:val="22"/>
        </w:rPr>
        <w:t xml:space="preserve">스타즈 농구단 </w:t>
      </w:r>
      <w:r w:rsidR="00E1402F" w:rsidRPr="00BF67CE">
        <w:rPr>
          <w:rFonts w:eastAsiaTheme="minorHAnsi" w:hint="eastAsia"/>
          <w:b/>
          <w:sz w:val="22"/>
        </w:rPr>
        <w:t>특별</w:t>
      </w:r>
      <w:r w:rsidR="00E339FE" w:rsidRPr="00BF67CE">
        <w:rPr>
          <w:rFonts w:eastAsiaTheme="minorHAnsi" w:hint="eastAsia"/>
          <w:b/>
          <w:sz w:val="22"/>
        </w:rPr>
        <w:t xml:space="preserve"> 콘텐츠 </w:t>
      </w:r>
      <w:r w:rsidR="00E1402F" w:rsidRPr="00BF67CE">
        <w:rPr>
          <w:rFonts w:eastAsiaTheme="minorHAnsi" w:hint="eastAsia"/>
          <w:b/>
          <w:sz w:val="22"/>
        </w:rPr>
        <w:t>제작 제안</w:t>
      </w:r>
      <w:r w:rsidR="00E1402F" w:rsidRPr="00BF67CE">
        <w:rPr>
          <w:rFonts w:eastAsiaTheme="minorHAnsi"/>
          <w:b/>
          <w:sz w:val="22"/>
        </w:rPr>
        <w:t>(</w:t>
      </w:r>
      <w:r w:rsidR="00033748" w:rsidRPr="00BF67CE">
        <w:rPr>
          <w:rFonts w:eastAsiaTheme="minorHAnsi" w:hint="eastAsia"/>
          <w:b/>
          <w:sz w:val="22"/>
        </w:rPr>
        <w:t>연작형 기획 콘텐츠 등)</w:t>
      </w:r>
    </w:p>
    <w:p w14:paraId="570F2B04" w14:textId="1BA809D5" w:rsidR="00E339FE" w:rsidRDefault="00E339FE" w:rsidP="00495731">
      <w:pPr>
        <w:wordWrap/>
        <w:adjustRightInd w:val="0"/>
        <w:snapToGrid w:val="0"/>
        <w:spacing w:after="0" w:line="240" w:lineRule="atLeast"/>
        <w:ind w:left="420" w:firstLine="227"/>
        <w:jc w:val="left"/>
        <w:rPr>
          <w:rFonts w:eastAsiaTheme="minorHAnsi"/>
          <w:b/>
          <w:sz w:val="22"/>
        </w:rPr>
      </w:pPr>
      <w:r w:rsidRPr="00BF67CE">
        <w:rPr>
          <w:rFonts w:eastAsiaTheme="minorHAnsi"/>
          <w:b/>
          <w:sz w:val="22"/>
        </w:rPr>
        <w:t>(</w:t>
      </w:r>
      <w:r w:rsidRPr="00BF67CE">
        <w:rPr>
          <w:rFonts w:eastAsiaTheme="minorHAnsi" w:hint="eastAsia"/>
          <w:b/>
          <w:sz w:val="22"/>
        </w:rPr>
        <w:t>나)</w:t>
      </w:r>
      <w:r w:rsidRPr="00BF67CE">
        <w:rPr>
          <w:rFonts w:eastAsiaTheme="minorHAnsi"/>
          <w:b/>
          <w:sz w:val="22"/>
        </w:rPr>
        <w:t xml:space="preserve"> KB</w:t>
      </w:r>
      <w:r w:rsidRPr="00BF67CE">
        <w:rPr>
          <w:rFonts w:eastAsiaTheme="minorHAnsi" w:hint="eastAsia"/>
          <w:b/>
          <w:sz w:val="22"/>
        </w:rPr>
        <w:t xml:space="preserve">스타즈 </w:t>
      </w:r>
      <w:r w:rsidRPr="00BF67CE">
        <w:rPr>
          <w:rFonts w:eastAsiaTheme="minorHAnsi"/>
          <w:b/>
          <w:sz w:val="22"/>
        </w:rPr>
        <w:t>‘25-26</w:t>
      </w:r>
      <w:r w:rsidRPr="00BF67CE">
        <w:rPr>
          <w:rFonts w:eastAsiaTheme="minorHAnsi" w:hint="eastAsia"/>
          <w:b/>
          <w:sz w:val="22"/>
        </w:rPr>
        <w:t xml:space="preserve">시즌 챔피언결정전 </w:t>
      </w:r>
      <w:r w:rsidRPr="00BF67CE">
        <w:rPr>
          <w:rFonts w:eastAsiaTheme="minorHAnsi"/>
          <w:b/>
          <w:sz w:val="22"/>
        </w:rPr>
        <w:t>3</w:t>
      </w:r>
      <w:r w:rsidRPr="00BF67CE">
        <w:rPr>
          <w:rFonts w:eastAsiaTheme="minorHAnsi" w:hint="eastAsia"/>
          <w:b/>
          <w:sz w:val="22"/>
        </w:rPr>
        <w:t>차전</w:t>
      </w:r>
      <w:r w:rsidRPr="00BF67CE">
        <w:rPr>
          <w:rFonts w:eastAsiaTheme="minorHAnsi"/>
          <w:b/>
          <w:sz w:val="22"/>
        </w:rPr>
        <w:t xml:space="preserve"> </w:t>
      </w:r>
      <w:r w:rsidRPr="00BF67CE">
        <w:rPr>
          <w:rFonts w:eastAsiaTheme="minorHAnsi" w:hint="eastAsia"/>
          <w:b/>
          <w:sz w:val="22"/>
        </w:rPr>
        <w:t>하이라이트 영상 숏폼</w:t>
      </w:r>
      <w:r w:rsidRPr="00BF67CE">
        <w:rPr>
          <w:rFonts w:eastAsiaTheme="minorHAnsi"/>
          <w:b/>
          <w:sz w:val="22"/>
        </w:rPr>
        <w:t xml:space="preserve"> </w:t>
      </w:r>
      <w:r w:rsidRPr="00BF67CE">
        <w:rPr>
          <w:rFonts w:eastAsiaTheme="minorHAnsi" w:hint="eastAsia"/>
          <w:b/>
          <w:sz w:val="22"/>
        </w:rPr>
        <w:t>제작</w:t>
      </w:r>
      <w:r w:rsidRPr="00BF67CE">
        <w:rPr>
          <w:rFonts w:eastAsiaTheme="minorHAnsi"/>
          <w:b/>
          <w:sz w:val="22"/>
        </w:rPr>
        <w:t>(30</w:t>
      </w:r>
      <w:r w:rsidRPr="00BF67CE">
        <w:rPr>
          <w:rFonts w:eastAsiaTheme="minorHAnsi" w:hint="eastAsia"/>
          <w:b/>
          <w:sz w:val="22"/>
        </w:rPr>
        <w:t>초 이내)</w:t>
      </w:r>
    </w:p>
    <w:p w14:paraId="188DF3E4" w14:textId="5168E7B5" w:rsidR="005C4DE1" w:rsidRPr="00BF67CE" w:rsidRDefault="005C4DE1" w:rsidP="00E339FE">
      <w:pPr>
        <w:wordWrap/>
        <w:adjustRightInd w:val="0"/>
        <w:snapToGrid w:val="0"/>
        <w:spacing w:line="240" w:lineRule="atLeast"/>
        <w:ind w:left="420" w:firstLine="225"/>
        <w:jc w:val="left"/>
        <w:rPr>
          <w:rFonts w:eastAsiaTheme="minorHAnsi" w:hint="eastAsia"/>
          <w:b/>
          <w:sz w:val="22"/>
        </w:rPr>
      </w:pPr>
      <w:r>
        <w:rPr>
          <w:rFonts w:eastAsiaTheme="minorHAnsi" w:hint="eastAsia"/>
          <w:b/>
          <w:sz w:val="22"/>
        </w:rPr>
        <w:t xml:space="preserve"> </w:t>
      </w:r>
      <w:r>
        <w:rPr>
          <w:rFonts w:eastAsiaTheme="minorHAnsi"/>
          <w:b/>
          <w:sz w:val="22"/>
        </w:rPr>
        <w:t xml:space="preserve"> </w:t>
      </w:r>
      <w:r w:rsidRPr="00495731">
        <w:rPr>
          <w:rFonts w:eastAsiaTheme="minorHAnsi"/>
          <w:b/>
          <w:szCs w:val="20"/>
        </w:rPr>
        <w:t xml:space="preserve">- </w:t>
      </w:r>
      <w:r w:rsidR="005A5F86">
        <w:rPr>
          <w:rFonts w:eastAsiaTheme="minorHAnsi" w:hint="eastAsia"/>
          <w:b/>
          <w:szCs w:val="20"/>
        </w:rPr>
        <w:t xml:space="preserve">해당 </w:t>
      </w:r>
      <w:r w:rsidR="00495731" w:rsidRPr="00495731">
        <w:rPr>
          <w:rFonts w:eastAsiaTheme="minorHAnsi" w:hint="eastAsia"/>
          <w:b/>
          <w:szCs w:val="20"/>
        </w:rPr>
        <w:t xml:space="preserve">경기 풀영상 </w:t>
      </w:r>
      <w:r w:rsidRPr="00495731">
        <w:rPr>
          <w:rFonts w:eastAsiaTheme="minorHAnsi" w:hint="eastAsia"/>
          <w:b/>
          <w:szCs w:val="20"/>
        </w:rPr>
        <w:t xml:space="preserve">다운로드 </w:t>
      </w:r>
      <w:r w:rsidR="00495731" w:rsidRPr="00495731">
        <w:rPr>
          <w:rFonts w:eastAsiaTheme="minorHAnsi" w:hint="eastAsia"/>
          <w:b/>
          <w:szCs w:val="20"/>
        </w:rPr>
        <w:t>경로</w:t>
      </w:r>
      <w:r w:rsidR="00E6649E">
        <w:rPr>
          <w:rFonts w:eastAsiaTheme="minorHAnsi" w:hint="eastAsia"/>
          <w:b/>
          <w:szCs w:val="20"/>
        </w:rPr>
        <w:t>:</w:t>
      </w:r>
      <w:r w:rsidRPr="00495731">
        <w:rPr>
          <w:rFonts w:eastAsiaTheme="minorHAnsi"/>
          <w:b/>
          <w:szCs w:val="20"/>
        </w:rPr>
        <w:t xml:space="preserve"> </w:t>
      </w:r>
      <w:r w:rsidRPr="00495731">
        <w:rPr>
          <w:rFonts w:eastAsiaTheme="minorHAnsi" w:hint="eastAsia"/>
          <w:b/>
          <w:szCs w:val="20"/>
        </w:rPr>
        <w:t>담당자 별도 문의(이우주 대리,</w:t>
      </w:r>
      <w:r w:rsidRPr="00495731">
        <w:rPr>
          <w:rFonts w:eastAsiaTheme="minorHAnsi"/>
          <w:b/>
          <w:szCs w:val="20"/>
        </w:rPr>
        <w:t xml:space="preserve"> </w:t>
      </w:r>
      <w:r w:rsidRPr="00495731">
        <w:rPr>
          <w:rFonts w:eastAsiaTheme="minorHAnsi" w:hint="eastAsia"/>
          <w:b/>
          <w:szCs w:val="20"/>
        </w:rPr>
        <w:t>O</w:t>
      </w:r>
      <w:r w:rsidRPr="00495731">
        <w:rPr>
          <w:rFonts w:eastAsiaTheme="minorHAnsi"/>
          <w:b/>
          <w:szCs w:val="20"/>
        </w:rPr>
        <w:t>2-2O73-5O25)</w:t>
      </w:r>
    </w:p>
    <w:p w14:paraId="1FA13E8A" w14:textId="7D40FA4C" w:rsidR="00DA023C" w:rsidRPr="00BF67CE" w:rsidRDefault="00BA6B14" w:rsidP="00394246">
      <w:pPr>
        <w:wordWrap/>
        <w:adjustRightInd w:val="0"/>
        <w:snapToGrid w:val="0"/>
        <w:spacing w:after="100" w:line="240" w:lineRule="atLeast"/>
        <w:ind w:left="420"/>
        <w:jc w:val="left"/>
        <w:rPr>
          <w:rFonts w:eastAsiaTheme="minorHAnsi"/>
          <w:b/>
          <w:sz w:val="22"/>
        </w:rPr>
      </w:pPr>
      <w:r w:rsidRPr="00BF67CE">
        <w:rPr>
          <w:rFonts w:eastAsiaTheme="minorHAnsi"/>
          <w:b/>
          <w:sz w:val="22"/>
        </w:rPr>
        <w:t>4</w:t>
      </w:r>
      <w:r w:rsidR="00DA023C" w:rsidRPr="00BF67CE">
        <w:rPr>
          <w:rFonts w:eastAsiaTheme="minorHAnsi" w:hint="eastAsia"/>
          <w:b/>
          <w:sz w:val="22"/>
        </w:rPr>
        <w:t>. 추가 제안</w:t>
      </w:r>
      <w:r w:rsidR="002331D0" w:rsidRPr="00BF67CE">
        <w:rPr>
          <w:rFonts w:eastAsiaTheme="minorHAnsi"/>
          <w:b/>
          <w:sz w:val="22"/>
        </w:rPr>
        <w:t xml:space="preserve"> </w:t>
      </w:r>
      <w:r w:rsidR="002331D0" w:rsidRPr="00BF67CE">
        <w:rPr>
          <w:rFonts w:eastAsiaTheme="minorHAnsi" w:hint="eastAsia"/>
          <w:b/>
          <w:sz w:val="22"/>
        </w:rPr>
        <w:t>사항</w:t>
      </w:r>
    </w:p>
    <w:p w14:paraId="07E8E643" w14:textId="64C5EB60" w:rsidR="00DA023C" w:rsidRPr="00BF67CE" w:rsidRDefault="00DA023C" w:rsidP="00DA023C">
      <w:pPr>
        <w:wordWrap/>
        <w:adjustRightInd w:val="0"/>
        <w:snapToGrid w:val="0"/>
        <w:spacing w:line="240" w:lineRule="atLeast"/>
        <w:ind w:left="420"/>
        <w:jc w:val="left"/>
        <w:rPr>
          <w:rFonts w:eastAsiaTheme="minorHAnsi"/>
          <w:b/>
          <w:sz w:val="22"/>
        </w:rPr>
      </w:pPr>
      <w:r w:rsidRPr="00BF67CE">
        <w:rPr>
          <w:rFonts w:eastAsiaTheme="minorHAnsi"/>
          <w:b/>
          <w:sz w:val="22"/>
        </w:rPr>
        <w:t xml:space="preserve">  (</w:t>
      </w:r>
      <w:r w:rsidRPr="00BF67CE">
        <w:rPr>
          <w:rFonts w:eastAsiaTheme="minorHAnsi" w:hint="eastAsia"/>
          <w:b/>
          <w:sz w:val="22"/>
        </w:rPr>
        <w:t>가)</w:t>
      </w:r>
      <w:r w:rsidRPr="00BF67CE">
        <w:rPr>
          <w:rFonts w:eastAsiaTheme="minorHAnsi"/>
          <w:b/>
          <w:sz w:val="22"/>
        </w:rPr>
        <w:t xml:space="preserve"> </w:t>
      </w:r>
      <w:r w:rsidR="004C2CB3" w:rsidRPr="00BF67CE">
        <w:rPr>
          <w:rFonts w:eastAsiaTheme="minorHAnsi" w:hint="eastAsia"/>
          <w:b/>
          <w:sz w:val="22"/>
        </w:rPr>
        <w:t>신규 구독자 유입 방안</w:t>
      </w:r>
      <w:r w:rsidR="00666877" w:rsidRPr="00BF67CE">
        <w:rPr>
          <w:rFonts w:eastAsiaTheme="minorHAnsi" w:hint="eastAsia"/>
          <w:b/>
          <w:sz w:val="22"/>
        </w:rPr>
        <w:t>(형식 자유)</w:t>
      </w:r>
    </w:p>
    <w:p w14:paraId="6CE1FDFF" w14:textId="77777777" w:rsidR="00DA023C" w:rsidRPr="00E82DC0" w:rsidRDefault="00DA023C" w:rsidP="00DE3D1C">
      <w:pPr>
        <w:wordWrap/>
        <w:adjustRightInd w:val="0"/>
        <w:snapToGrid w:val="0"/>
        <w:spacing w:before="300" w:after="100" w:line="240" w:lineRule="atLeast"/>
        <w:jc w:val="left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</w:rPr>
        <w:t>Ⅲ. 예산(안)</w:t>
      </w:r>
      <w:r w:rsidRPr="00E82DC0">
        <w:rPr>
          <w:rFonts w:eastAsiaTheme="minorHAnsi"/>
          <w:b/>
          <w:sz w:val="24"/>
        </w:rPr>
        <w:t xml:space="preserve"> (</w:t>
      </w:r>
      <w:r w:rsidRPr="00E82DC0">
        <w:rPr>
          <w:rFonts w:eastAsiaTheme="minorHAnsi" w:hint="eastAsia"/>
          <w:b/>
          <w:sz w:val="24"/>
        </w:rPr>
        <w:t>부가세 포함)</w:t>
      </w:r>
    </w:p>
    <w:p w14:paraId="34DA046B" w14:textId="01836F2C" w:rsidR="00DA023C" w:rsidRPr="00AE140F" w:rsidRDefault="00DA023C" w:rsidP="00D15D2C">
      <w:pPr>
        <w:pStyle w:val="a3"/>
        <w:numPr>
          <w:ilvl w:val="0"/>
          <w:numId w:val="17"/>
        </w:numPr>
        <w:wordWrap/>
        <w:adjustRightInd w:val="0"/>
        <w:snapToGrid w:val="0"/>
        <w:spacing w:line="240" w:lineRule="atLeast"/>
        <w:ind w:leftChars="0" w:left="788" w:hanging="357"/>
        <w:jc w:val="left"/>
        <w:rPr>
          <w:rFonts w:eastAsiaTheme="minorHAnsi"/>
          <w:b/>
          <w:sz w:val="22"/>
        </w:rPr>
      </w:pPr>
      <w:r w:rsidRPr="00AE140F">
        <w:rPr>
          <w:rFonts w:eastAsiaTheme="minorHAnsi" w:hint="eastAsia"/>
          <w:b/>
          <w:sz w:val="22"/>
        </w:rPr>
        <w:t xml:space="preserve">농구단 </w:t>
      </w:r>
      <w:r w:rsidR="002331D0" w:rsidRPr="00AE140F">
        <w:rPr>
          <w:rFonts w:eastAsiaTheme="minorHAnsi" w:hint="eastAsia"/>
          <w:b/>
          <w:sz w:val="22"/>
        </w:rPr>
        <w:t>유튜브 채널</w:t>
      </w:r>
      <w:r w:rsidRPr="00AE140F">
        <w:rPr>
          <w:rFonts w:eastAsiaTheme="minorHAnsi" w:hint="eastAsia"/>
          <w:b/>
          <w:sz w:val="22"/>
        </w:rPr>
        <w:t xml:space="preserve"> 부문 </w:t>
      </w:r>
      <w:r w:rsidR="00FE35C6" w:rsidRPr="00AE140F">
        <w:rPr>
          <w:rFonts w:eastAsiaTheme="minorHAnsi" w:hint="eastAsia"/>
          <w:b/>
          <w:sz w:val="22"/>
        </w:rPr>
        <w:t>운영 대행</w:t>
      </w:r>
      <w:r w:rsidRPr="00AE140F">
        <w:rPr>
          <w:rFonts w:eastAsiaTheme="minorHAnsi" w:hint="eastAsia"/>
          <w:b/>
          <w:sz w:val="22"/>
        </w:rPr>
        <w:t xml:space="preserve"> 예산(안)</w:t>
      </w:r>
    </w:p>
    <w:p w14:paraId="2AE83C30" w14:textId="77777777" w:rsidR="00DA023C" w:rsidRPr="00AE140F" w:rsidRDefault="00DA023C" w:rsidP="00D15D2C">
      <w:pPr>
        <w:pStyle w:val="a3"/>
        <w:numPr>
          <w:ilvl w:val="0"/>
          <w:numId w:val="17"/>
        </w:numPr>
        <w:wordWrap/>
        <w:adjustRightInd w:val="0"/>
        <w:snapToGrid w:val="0"/>
        <w:spacing w:line="240" w:lineRule="atLeast"/>
        <w:ind w:leftChars="0" w:left="788" w:hanging="357"/>
        <w:jc w:val="left"/>
        <w:rPr>
          <w:rFonts w:eastAsiaTheme="minorHAnsi"/>
          <w:b/>
          <w:sz w:val="24"/>
        </w:rPr>
      </w:pPr>
      <w:r w:rsidRPr="00AE140F">
        <w:rPr>
          <w:rFonts w:eastAsiaTheme="minorHAnsi" w:hint="eastAsia"/>
          <w:b/>
          <w:sz w:val="22"/>
        </w:rPr>
        <w:t>추가 제안 사항 예산(안)</w:t>
      </w:r>
      <w:r w:rsidRPr="00AE140F">
        <w:rPr>
          <w:rFonts w:eastAsiaTheme="minorHAnsi"/>
          <w:b/>
          <w:sz w:val="22"/>
        </w:rPr>
        <w:t xml:space="preserve"> (</w:t>
      </w:r>
      <w:r w:rsidRPr="00AE140F">
        <w:rPr>
          <w:rFonts w:eastAsiaTheme="minorHAnsi" w:hint="eastAsia"/>
          <w:b/>
          <w:sz w:val="22"/>
        </w:rPr>
        <w:t>가격평가 제외)</w:t>
      </w:r>
    </w:p>
    <w:p w14:paraId="476DFB3F" w14:textId="3C3A5381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Pr="00E82DC0">
        <w:rPr>
          <w:rFonts w:eastAsiaTheme="minorHAnsi"/>
          <w:sz w:val="22"/>
        </w:rPr>
        <w:t>2</w:t>
      </w:r>
      <w:r w:rsidRPr="00E82DC0">
        <w:rPr>
          <w:rFonts w:eastAsiaTheme="minorHAnsi" w:hint="eastAsia"/>
          <w:sz w:val="22"/>
        </w:rPr>
        <w:t>)</w:t>
      </w:r>
    </w:p>
    <w:p w14:paraId="503C8B57" w14:textId="77777777" w:rsidR="00DA023C" w:rsidRPr="00E82DC0" w:rsidRDefault="00DA023C" w:rsidP="00DA023C">
      <w:pPr>
        <w:spacing w:line="320" w:lineRule="exact"/>
        <w:jc w:val="center"/>
        <w:rPr>
          <w:rFonts w:eastAsiaTheme="minorHAnsi"/>
          <w:b/>
          <w:sz w:val="30"/>
          <w:szCs w:val="30"/>
          <w:u w:val="thick"/>
        </w:rPr>
      </w:pPr>
      <w:r w:rsidRPr="00E82DC0">
        <w:rPr>
          <w:rFonts w:eastAsiaTheme="minorHAnsi" w:hint="eastAsia"/>
          <w:b/>
          <w:sz w:val="30"/>
          <w:szCs w:val="30"/>
          <w:u w:val="thick"/>
        </w:rPr>
        <w:t>적격심사 참가 신청(서약)서</w:t>
      </w:r>
    </w:p>
    <w:p w14:paraId="3DBA7B2C" w14:textId="77777777" w:rsidR="00DA023C" w:rsidRPr="00E82DC0" w:rsidRDefault="00DA023C" w:rsidP="00DA023C">
      <w:pPr>
        <w:spacing w:line="320" w:lineRule="exact"/>
        <w:jc w:val="left"/>
        <w:rPr>
          <w:rFonts w:eastAsiaTheme="minorHAnsi"/>
          <w:b/>
          <w:sz w:val="24"/>
          <w:u w:val="single"/>
        </w:rPr>
      </w:pPr>
    </w:p>
    <w:p w14:paraId="37DBD66E" w14:textId="07BE15AD" w:rsidR="00DA023C" w:rsidRPr="00E82DC0" w:rsidRDefault="00DA023C" w:rsidP="00DA023C">
      <w:pPr>
        <w:spacing w:after="300" w:line="320" w:lineRule="exact"/>
        <w:jc w:val="left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  <w:u w:val="single"/>
        </w:rPr>
        <w:t>KB국민은행</w:t>
      </w:r>
      <w:r w:rsidRPr="00E82DC0">
        <w:rPr>
          <w:rFonts w:eastAsiaTheme="minorHAnsi" w:hint="eastAsia"/>
          <w:b/>
          <w:sz w:val="24"/>
        </w:rPr>
        <w:t xml:space="preserve"> 앞</w:t>
      </w:r>
    </w:p>
    <w:p w14:paraId="640F9ABD" w14:textId="6E43E10E" w:rsidR="00DA023C" w:rsidRPr="00E82DC0" w:rsidRDefault="00DA023C" w:rsidP="00DA023C">
      <w:pPr>
        <w:spacing w:line="400" w:lineRule="exact"/>
        <w:ind w:left="1600" w:hanging="1600"/>
        <w:jc w:val="left"/>
        <w:rPr>
          <w:rFonts w:eastAsiaTheme="minorHAnsi"/>
          <w:b/>
          <w:spacing w:val="-2"/>
          <w:sz w:val="24"/>
        </w:rPr>
      </w:pPr>
      <w:proofErr w:type="gramStart"/>
      <w:r w:rsidRPr="00E82DC0">
        <w:rPr>
          <w:rFonts w:eastAsiaTheme="minorHAnsi" w:hint="eastAsia"/>
          <w:b/>
          <w:sz w:val="24"/>
        </w:rPr>
        <w:t xml:space="preserve">제안건명 </w:t>
      </w:r>
      <w:r w:rsidRPr="00E82DC0">
        <w:rPr>
          <w:rFonts w:eastAsiaTheme="minorHAnsi"/>
          <w:b/>
          <w:sz w:val="24"/>
        </w:rPr>
        <w:t>:</w:t>
      </w:r>
      <w:proofErr w:type="gramEnd"/>
      <w:r w:rsidRPr="00E82DC0">
        <w:rPr>
          <w:rFonts w:eastAsiaTheme="minorHAnsi"/>
          <w:b/>
          <w:sz w:val="24"/>
        </w:rPr>
        <w:t xml:space="preserve"> </w:t>
      </w:r>
      <w:r w:rsidRPr="00E82DC0">
        <w:rPr>
          <w:rFonts w:eastAsiaTheme="minorHAnsi" w:hint="eastAsia"/>
          <w:b/>
          <w:spacing w:val="-2"/>
          <w:sz w:val="24"/>
        </w:rPr>
        <w:t>「</w:t>
      </w:r>
      <w:r w:rsidRPr="00E82DC0">
        <w:rPr>
          <w:rFonts w:eastAsiaTheme="minorHAnsi"/>
          <w:b/>
          <w:sz w:val="24"/>
        </w:rPr>
        <w:t>KB</w:t>
      </w:r>
      <w:r w:rsidRPr="00E82DC0">
        <w:rPr>
          <w:rFonts w:eastAsiaTheme="minorHAnsi" w:hint="eastAsia"/>
          <w:b/>
          <w:sz w:val="24"/>
        </w:rPr>
        <w:t>스타즈 농구단</w:t>
      </w:r>
      <w:r w:rsidRPr="00E82DC0">
        <w:rPr>
          <w:rFonts w:eastAsiaTheme="minorHAnsi" w:hint="eastAsia"/>
          <w:b/>
          <w:spacing w:val="-2"/>
          <w:sz w:val="24"/>
        </w:rPr>
        <w:t xml:space="preserve">」 </w:t>
      </w:r>
      <w:r w:rsidR="0082365B">
        <w:rPr>
          <w:rFonts w:eastAsiaTheme="minorHAnsi" w:hint="eastAsia"/>
          <w:b/>
          <w:spacing w:val="-2"/>
          <w:sz w:val="24"/>
        </w:rPr>
        <w:t>유튜브 채널 부문</w:t>
      </w:r>
      <w:r w:rsidRPr="00E82DC0">
        <w:rPr>
          <w:rFonts w:eastAsiaTheme="minorHAnsi" w:hint="eastAsia"/>
          <w:b/>
          <w:spacing w:val="-2"/>
          <w:sz w:val="24"/>
        </w:rPr>
        <w:t xml:space="preserve"> </w:t>
      </w:r>
      <w:r w:rsidR="00FE35C6">
        <w:rPr>
          <w:rFonts w:eastAsiaTheme="minorHAnsi" w:hint="eastAsia"/>
          <w:b/>
          <w:spacing w:val="-2"/>
          <w:sz w:val="24"/>
        </w:rPr>
        <w:t>운영대행</w:t>
      </w:r>
      <w:r w:rsidRPr="00E82DC0">
        <w:rPr>
          <w:rFonts w:eastAsiaTheme="minorHAnsi" w:hint="eastAsia"/>
          <w:b/>
          <w:spacing w:val="-2"/>
          <w:sz w:val="24"/>
        </w:rPr>
        <w:t>사</w:t>
      </w:r>
      <w:r w:rsidRPr="00E82DC0">
        <w:rPr>
          <w:rFonts w:eastAsiaTheme="minorHAnsi"/>
          <w:b/>
          <w:sz w:val="24"/>
        </w:rPr>
        <w:t xml:space="preserve"> </w:t>
      </w:r>
      <w:r w:rsidRPr="00E82DC0">
        <w:rPr>
          <w:rFonts w:eastAsiaTheme="minorHAnsi" w:hint="eastAsia"/>
          <w:b/>
          <w:spacing w:val="-2"/>
          <w:sz w:val="24"/>
        </w:rPr>
        <w:t>선정</w:t>
      </w:r>
    </w:p>
    <w:p w14:paraId="48FCF859" w14:textId="6F254EFF" w:rsidR="00DA023C" w:rsidRPr="00E82DC0" w:rsidRDefault="00DA023C" w:rsidP="00DA023C">
      <w:pPr>
        <w:spacing w:line="360" w:lineRule="exact"/>
        <w:jc w:val="left"/>
        <w:rPr>
          <w:rFonts w:eastAsiaTheme="minorHAnsi"/>
          <w:b/>
          <w:spacing w:val="-2"/>
          <w:sz w:val="24"/>
        </w:rPr>
      </w:pPr>
      <w:r w:rsidRPr="00E82DC0">
        <w:rPr>
          <w:rFonts w:eastAsiaTheme="minorHAnsi" w:hint="eastAsia"/>
          <w:b/>
          <w:spacing w:val="-2"/>
          <w:sz w:val="24"/>
        </w:rPr>
        <w:t>당사는 「</w:t>
      </w:r>
      <w:r w:rsidRPr="00E82DC0">
        <w:rPr>
          <w:rFonts w:eastAsiaTheme="minorHAnsi"/>
          <w:b/>
          <w:sz w:val="24"/>
        </w:rPr>
        <w:t>KB</w:t>
      </w:r>
      <w:r w:rsidRPr="00E82DC0">
        <w:rPr>
          <w:rFonts w:eastAsiaTheme="minorHAnsi" w:hint="eastAsia"/>
          <w:b/>
          <w:sz w:val="24"/>
        </w:rPr>
        <w:t>스타즈 농구단</w:t>
      </w:r>
      <w:r w:rsidRPr="00E82DC0">
        <w:rPr>
          <w:rFonts w:eastAsiaTheme="minorHAnsi" w:hint="eastAsia"/>
          <w:b/>
          <w:spacing w:val="-2"/>
          <w:sz w:val="24"/>
        </w:rPr>
        <w:t xml:space="preserve">」 </w:t>
      </w:r>
      <w:r w:rsidR="0082365B">
        <w:rPr>
          <w:rFonts w:eastAsiaTheme="minorHAnsi" w:hint="eastAsia"/>
          <w:b/>
          <w:spacing w:val="-2"/>
          <w:sz w:val="24"/>
        </w:rPr>
        <w:t>유튜브 채널 부문</w:t>
      </w:r>
      <w:r w:rsidRPr="00E82DC0">
        <w:rPr>
          <w:rFonts w:eastAsiaTheme="minorHAnsi" w:hint="eastAsia"/>
          <w:b/>
          <w:spacing w:val="-2"/>
          <w:sz w:val="24"/>
        </w:rPr>
        <w:t xml:space="preserve"> </w:t>
      </w:r>
      <w:r w:rsidR="00FE35C6">
        <w:rPr>
          <w:rFonts w:eastAsiaTheme="minorHAnsi" w:hint="eastAsia"/>
          <w:b/>
          <w:spacing w:val="-2"/>
          <w:sz w:val="24"/>
        </w:rPr>
        <w:t>운영대행</w:t>
      </w:r>
      <w:r w:rsidRPr="00E82DC0">
        <w:rPr>
          <w:rFonts w:eastAsiaTheme="minorHAnsi" w:hint="eastAsia"/>
          <w:b/>
          <w:spacing w:val="-2"/>
          <w:sz w:val="24"/>
        </w:rPr>
        <w:t>사</w:t>
      </w:r>
      <w:r w:rsidRPr="00E82DC0">
        <w:rPr>
          <w:rFonts w:eastAsiaTheme="minorHAnsi"/>
          <w:b/>
          <w:sz w:val="24"/>
        </w:rPr>
        <w:t xml:space="preserve"> </w:t>
      </w:r>
      <w:r w:rsidRPr="00E82DC0">
        <w:rPr>
          <w:rFonts w:eastAsiaTheme="minorHAnsi" w:hint="eastAsia"/>
          <w:b/>
          <w:sz w:val="24"/>
        </w:rPr>
        <w:t>선정</w:t>
      </w:r>
      <w:r w:rsidRPr="00E82DC0">
        <w:rPr>
          <w:rFonts w:eastAsiaTheme="minorHAnsi" w:hint="eastAsia"/>
          <w:b/>
          <w:spacing w:val="-2"/>
          <w:sz w:val="24"/>
        </w:rPr>
        <w:t xml:space="preserve">과 관련하여 심사 참가신청서를 제출하며 </w:t>
      </w:r>
      <w:r w:rsidRPr="00E82DC0">
        <w:rPr>
          <w:rFonts w:eastAsiaTheme="minorHAnsi" w:hint="eastAsia"/>
          <w:b/>
          <w:sz w:val="24"/>
        </w:rPr>
        <w:t>다음 사항을 준수할 것을 서약합니다.</w:t>
      </w:r>
    </w:p>
    <w:p w14:paraId="72B51766" w14:textId="77777777" w:rsidR="00DA023C" w:rsidRPr="00E82DC0" w:rsidRDefault="00DA023C" w:rsidP="00DA023C">
      <w:pPr>
        <w:pStyle w:val="a3"/>
        <w:numPr>
          <w:ilvl w:val="0"/>
          <w:numId w:val="18"/>
        </w:numPr>
        <w:spacing w:after="100" w:line="360" w:lineRule="exac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당사는 귀행에 제출한 서류가 허위 또는 부정한 방법으로 작성된 사실이 확인될 경우 심사대상에서 제외되며, 계약체결 이후에는 관련 계약을 해지하는 등 귀행의 어떠한 조치에 대해서도 민∙형사상의 이의를 제기하지 않겠습니다.</w:t>
      </w:r>
    </w:p>
    <w:p w14:paraId="284FAB3A" w14:textId="77777777" w:rsidR="00DA023C" w:rsidRPr="00E82DC0" w:rsidRDefault="00DA023C" w:rsidP="00F051F4">
      <w:pPr>
        <w:pStyle w:val="a3"/>
        <w:numPr>
          <w:ilvl w:val="0"/>
          <w:numId w:val="18"/>
        </w:numPr>
        <w:spacing w:after="0" w:line="360" w:lineRule="exact"/>
        <w:ind w:leftChars="0" w:hanging="357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pacing w:val="-4"/>
          <w:sz w:val="22"/>
        </w:rPr>
        <w:t>제안요청서(제안서 목차 및 세부내용 등) 내용을 숙지하지 못하여 발생하는 책임은</w:t>
      </w:r>
      <w:r w:rsidRPr="00E82DC0">
        <w:rPr>
          <w:rFonts w:eastAsiaTheme="minorHAnsi" w:hint="eastAsia"/>
          <w:b/>
          <w:sz w:val="22"/>
        </w:rPr>
        <w:t xml:space="preserve"> </w:t>
      </w:r>
    </w:p>
    <w:p w14:paraId="13689DA0" w14:textId="77777777" w:rsidR="00DA023C" w:rsidRPr="00E82DC0" w:rsidRDefault="00DA023C" w:rsidP="00DA023C">
      <w:pPr>
        <w:pStyle w:val="a3"/>
        <w:spacing w:after="100" w:line="360" w:lineRule="exact"/>
        <w:ind w:leftChars="0" w:left="76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당사에 있으며 귀행에서 제시한 제안요청서의 내용을 모두 승낙합니다.</w:t>
      </w:r>
      <w:r w:rsidRPr="00E82DC0">
        <w:rPr>
          <w:rFonts w:eastAsiaTheme="minorHAnsi"/>
          <w:b/>
          <w:sz w:val="22"/>
        </w:rPr>
        <w:t xml:space="preserve"> </w:t>
      </w:r>
    </w:p>
    <w:p w14:paraId="2F73B687" w14:textId="77777777" w:rsidR="00DA023C" w:rsidRPr="00E82DC0" w:rsidRDefault="00DA023C" w:rsidP="00DA023C">
      <w:pPr>
        <w:pStyle w:val="a3"/>
        <w:numPr>
          <w:ilvl w:val="0"/>
          <w:numId w:val="18"/>
        </w:numPr>
        <w:spacing w:after="100" w:line="360" w:lineRule="exac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당사가 제안서 접수 마감일까지 관련 서류를 제출하지 않을 경우 대상자 선정에 참가할 의사가 없는 것으로 간주하여도 이의를 제기하지 않겠습니다.</w:t>
      </w:r>
    </w:p>
    <w:p w14:paraId="052E23C0" w14:textId="77777777" w:rsidR="00DA023C" w:rsidRPr="00E82DC0" w:rsidRDefault="00DA023C" w:rsidP="00DA023C">
      <w:pPr>
        <w:pStyle w:val="a3"/>
        <w:numPr>
          <w:ilvl w:val="0"/>
          <w:numId w:val="18"/>
        </w:numPr>
        <w:spacing w:after="100" w:line="360" w:lineRule="exac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당사는 업체선정 관련 심사기준 및 심사결과, 최종 계약업체 선정 등에 대하여 어떠한 이의도 제기하지 않겠습니다.</w:t>
      </w:r>
    </w:p>
    <w:p w14:paraId="561E33E5" w14:textId="77777777" w:rsidR="00DA023C" w:rsidRPr="00E82DC0" w:rsidRDefault="00DA023C" w:rsidP="00DA023C">
      <w:pPr>
        <w:pStyle w:val="a3"/>
        <w:numPr>
          <w:ilvl w:val="0"/>
          <w:numId w:val="18"/>
        </w:numPr>
        <w:spacing w:after="100" w:line="360" w:lineRule="exact"/>
        <w:ind w:leftChars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상기 사항을 위반하였을 경우 어떠한 법적 책임도 감수하겠으며,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이로인해 귀행에 발생되는 모든 손해를 배상하겠습니다.</w:t>
      </w:r>
    </w:p>
    <w:p w14:paraId="5FB9CC67" w14:textId="77777777" w:rsidR="00DA023C" w:rsidRPr="00E82DC0" w:rsidRDefault="00DA023C" w:rsidP="00DA023C">
      <w:pPr>
        <w:spacing w:after="100"/>
        <w:ind w:leftChars="2835" w:left="5670" w:firstLineChars="64" w:firstLine="141"/>
        <w:jc w:val="left"/>
        <w:rPr>
          <w:rFonts w:eastAsiaTheme="minorHAnsi"/>
          <w:b/>
          <w:sz w:val="22"/>
        </w:rPr>
      </w:pPr>
      <w:proofErr w:type="gramStart"/>
      <w:r w:rsidRPr="00E82DC0">
        <w:rPr>
          <w:rFonts w:eastAsiaTheme="minorHAnsi" w:hint="eastAsia"/>
          <w:b/>
          <w:sz w:val="22"/>
        </w:rPr>
        <w:t>업체명 :</w:t>
      </w:r>
      <w:proofErr w:type="gramEnd"/>
    </w:p>
    <w:p w14:paraId="75E3810D" w14:textId="0DAC2341" w:rsidR="00DA023C" w:rsidRPr="00E82DC0" w:rsidRDefault="00DA023C" w:rsidP="00DA023C">
      <w:pPr>
        <w:tabs>
          <w:tab w:val="left" w:pos="9072"/>
        </w:tabs>
        <w:spacing w:after="100"/>
        <w:ind w:leftChars="2835" w:left="5670" w:firstLineChars="64" w:firstLine="141"/>
        <w:jc w:val="left"/>
        <w:rPr>
          <w:rFonts w:eastAsiaTheme="minorHAnsi"/>
          <w:b/>
          <w:sz w:val="22"/>
        </w:rPr>
      </w:pPr>
      <w:proofErr w:type="gramStart"/>
      <w:r w:rsidRPr="00E82DC0">
        <w:rPr>
          <w:rFonts w:eastAsiaTheme="minorHAnsi" w:hint="eastAsia"/>
          <w:b/>
          <w:sz w:val="22"/>
        </w:rPr>
        <w:t>대표자 :</w:t>
      </w:r>
      <w:proofErr w:type="gramEnd"/>
      <w:r w:rsidRPr="00E82DC0">
        <w:rPr>
          <w:rFonts w:eastAsiaTheme="minorHAnsi" w:hint="eastAsia"/>
          <w:b/>
          <w:sz w:val="22"/>
        </w:rPr>
        <w:t xml:space="preserve">              </w:t>
      </w:r>
      <w:r w:rsidRPr="00E82DC0">
        <w:rPr>
          <w:rFonts w:eastAsiaTheme="minorHAnsi"/>
          <w:b/>
          <w:sz w:val="22"/>
        </w:rPr>
        <w:t xml:space="preserve">      </w:t>
      </w:r>
      <w:r w:rsidRPr="00E82DC0">
        <w:rPr>
          <w:rFonts w:eastAsiaTheme="minorHAnsi" w:hint="eastAsia"/>
          <w:b/>
          <w:sz w:val="22"/>
        </w:rPr>
        <w:t>(인)</w:t>
      </w:r>
    </w:p>
    <w:p w14:paraId="33DAD6AB" w14:textId="77777777" w:rsidR="00DA023C" w:rsidRPr="00E82DC0" w:rsidRDefault="00DA023C" w:rsidP="00DA023C">
      <w:pPr>
        <w:spacing w:after="100" w:line="240" w:lineRule="exact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붙 </w:t>
      </w:r>
      <w:proofErr w:type="gramStart"/>
      <w:r w:rsidRPr="00E82DC0">
        <w:rPr>
          <w:rFonts w:eastAsiaTheme="minorHAnsi" w:hint="eastAsia"/>
          <w:b/>
          <w:sz w:val="22"/>
        </w:rPr>
        <w:t>임 :</w:t>
      </w:r>
      <w:proofErr w:type="gramEnd"/>
      <w:r w:rsidRPr="00E82DC0">
        <w:rPr>
          <w:rFonts w:eastAsiaTheme="minorHAnsi" w:hint="eastAsia"/>
          <w:b/>
          <w:sz w:val="22"/>
        </w:rPr>
        <w:t xml:space="preserve"> 관련서류 각 1부</w:t>
      </w:r>
    </w:p>
    <w:p w14:paraId="6D6A3D34" w14:textId="77777777" w:rsidR="00DA023C" w:rsidRPr="00E82DC0" w:rsidRDefault="00DA023C" w:rsidP="00DA023C">
      <w:pPr>
        <w:spacing w:line="0" w:lineRule="atLeast"/>
        <w:jc w:val="left"/>
        <w:rPr>
          <w:rFonts w:eastAsiaTheme="minorHAnsi"/>
          <w:sz w:val="22"/>
          <w:u w:val="dottedHeavy"/>
        </w:rPr>
      </w:pPr>
      <w:r w:rsidRPr="00E82DC0">
        <w:rPr>
          <w:rFonts w:eastAsiaTheme="minorHAnsi" w:hint="eastAsia"/>
          <w:sz w:val="22"/>
          <w:u w:val="dottedHeavy"/>
        </w:rPr>
        <w:t xml:space="preserve">                                                                                                       </w:t>
      </w:r>
    </w:p>
    <w:p w14:paraId="1FBAE0FD" w14:textId="77777777" w:rsidR="00DA023C" w:rsidRPr="00E82DC0" w:rsidRDefault="00DA023C" w:rsidP="00DA023C">
      <w:pPr>
        <w:spacing w:line="0" w:lineRule="atLeast"/>
        <w:jc w:val="center"/>
        <w:rPr>
          <w:rFonts w:eastAsiaTheme="minorHAnsi"/>
          <w:sz w:val="40"/>
          <w:szCs w:val="40"/>
          <w:u w:val="double"/>
        </w:rPr>
      </w:pPr>
      <w:proofErr w:type="gramStart"/>
      <w:r w:rsidRPr="00E82DC0">
        <w:rPr>
          <w:rFonts w:eastAsiaTheme="minorHAnsi" w:hint="eastAsia"/>
          <w:sz w:val="40"/>
          <w:szCs w:val="40"/>
          <w:u w:val="double"/>
        </w:rPr>
        <w:t>접  수</w:t>
      </w:r>
      <w:proofErr w:type="gramEnd"/>
      <w:r w:rsidRPr="00E82DC0">
        <w:rPr>
          <w:rFonts w:eastAsiaTheme="minorHAnsi" w:hint="eastAsia"/>
          <w:sz w:val="40"/>
          <w:szCs w:val="40"/>
          <w:u w:val="double"/>
        </w:rPr>
        <w:t xml:space="preserve">  증</w:t>
      </w:r>
    </w:p>
    <w:p w14:paraId="4AF08C17" w14:textId="77777777" w:rsidR="006633DC" w:rsidRDefault="006633DC" w:rsidP="00DA023C">
      <w:pPr>
        <w:spacing w:line="0" w:lineRule="atLeast"/>
        <w:rPr>
          <w:rFonts w:eastAsiaTheme="minorHAnsi"/>
          <w:b/>
          <w:spacing w:val="-2"/>
          <w:sz w:val="22"/>
        </w:rPr>
      </w:pPr>
    </w:p>
    <w:p w14:paraId="0A4ADC5E" w14:textId="1F2A904E" w:rsidR="00DA023C" w:rsidRPr="00E82DC0" w:rsidRDefault="00DA023C" w:rsidP="00DA023C">
      <w:pPr>
        <w:spacing w:line="0" w:lineRule="atLeas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pacing w:val="-2"/>
          <w:sz w:val="22"/>
        </w:rPr>
        <w:t>「</w:t>
      </w:r>
      <w:r w:rsidRPr="00E82DC0">
        <w:rPr>
          <w:rFonts w:eastAsiaTheme="minorHAnsi"/>
          <w:b/>
          <w:sz w:val="22"/>
        </w:rPr>
        <w:t>KB</w:t>
      </w:r>
      <w:r w:rsidRPr="00E82DC0">
        <w:rPr>
          <w:rFonts w:eastAsiaTheme="minorHAnsi" w:hint="eastAsia"/>
          <w:b/>
          <w:sz w:val="22"/>
        </w:rPr>
        <w:t>스타즈 농구단</w:t>
      </w:r>
      <w:r w:rsidRPr="00E82DC0">
        <w:rPr>
          <w:rFonts w:eastAsiaTheme="minorHAnsi" w:hint="eastAsia"/>
          <w:b/>
          <w:spacing w:val="-2"/>
          <w:sz w:val="22"/>
        </w:rPr>
        <w:t xml:space="preserve">」 </w:t>
      </w:r>
      <w:r w:rsidR="0082365B">
        <w:rPr>
          <w:rFonts w:eastAsiaTheme="minorHAnsi" w:hint="eastAsia"/>
          <w:b/>
          <w:spacing w:val="-2"/>
          <w:sz w:val="22"/>
        </w:rPr>
        <w:t>유튜브 채널 부문</w:t>
      </w:r>
      <w:r w:rsidRPr="00E82DC0">
        <w:rPr>
          <w:rFonts w:eastAsiaTheme="minorHAnsi" w:hint="eastAsia"/>
          <w:b/>
          <w:spacing w:val="-2"/>
          <w:sz w:val="22"/>
        </w:rPr>
        <w:t xml:space="preserve"> </w:t>
      </w:r>
      <w:r w:rsidR="00FE35C6">
        <w:rPr>
          <w:rFonts w:eastAsiaTheme="minorHAnsi" w:hint="eastAsia"/>
          <w:b/>
          <w:spacing w:val="-2"/>
          <w:sz w:val="22"/>
        </w:rPr>
        <w:t>운영대행</w:t>
      </w:r>
      <w:r w:rsidRPr="00E82DC0">
        <w:rPr>
          <w:rFonts w:eastAsiaTheme="minorHAnsi" w:hint="eastAsia"/>
          <w:b/>
          <w:spacing w:val="-2"/>
          <w:sz w:val="22"/>
        </w:rPr>
        <w:t>사</w:t>
      </w:r>
      <w:r w:rsidRPr="00E82DC0">
        <w:rPr>
          <w:rFonts w:eastAsiaTheme="minorHAnsi"/>
          <w:b/>
          <w:sz w:val="22"/>
        </w:rPr>
        <w:t xml:space="preserve"> 선정</w:t>
      </w:r>
      <w:r w:rsidRPr="00E82DC0">
        <w:rPr>
          <w:rFonts w:eastAsiaTheme="minorHAnsi" w:hint="eastAsia"/>
          <w:b/>
          <w:sz w:val="22"/>
        </w:rPr>
        <w:t xml:space="preserve"> 관련 적격심사 참가신청(서약)서 및 관련서류를 접수하였음을 확인합니다.</w:t>
      </w:r>
    </w:p>
    <w:p w14:paraId="74F4B732" w14:textId="08014B21" w:rsidR="00DA023C" w:rsidRPr="00E82DC0" w:rsidRDefault="00DA023C" w:rsidP="00DA023C">
      <w:pPr>
        <w:pStyle w:val="a3"/>
        <w:spacing w:after="0" w:line="0" w:lineRule="atLeast"/>
        <w:ind w:leftChars="0" w:left="760" w:right="570"/>
        <w:jc w:val="righ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202</w:t>
      </w:r>
      <w:r>
        <w:rPr>
          <w:rFonts w:eastAsiaTheme="minorHAnsi"/>
          <w:b/>
          <w:sz w:val="22"/>
        </w:rPr>
        <w:t>6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년    월    일</w:t>
      </w:r>
    </w:p>
    <w:p w14:paraId="6B24EA14" w14:textId="77777777" w:rsidR="00DA023C" w:rsidRPr="00E82DC0" w:rsidRDefault="00DA023C" w:rsidP="00DA023C">
      <w:pPr>
        <w:pStyle w:val="a3"/>
        <w:spacing w:after="0" w:line="0" w:lineRule="atLeast"/>
        <w:ind w:leftChars="0" w:left="760"/>
        <w:jc w:val="right"/>
        <w:rPr>
          <w:rFonts w:eastAsiaTheme="minorHAnsi"/>
          <w:b/>
          <w:sz w:val="22"/>
        </w:rPr>
      </w:pPr>
    </w:p>
    <w:p w14:paraId="0234F748" w14:textId="77777777" w:rsidR="00DA023C" w:rsidRPr="00E82DC0" w:rsidRDefault="00DA023C" w:rsidP="00DA023C">
      <w:pPr>
        <w:pStyle w:val="a3"/>
        <w:spacing w:after="0" w:line="0" w:lineRule="atLeast"/>
        <w:ind w:leftChars="0" w:left="760" w:right="380"/>
        <w:jc w:val="right"/>
        <w:rPr>
          <w:rFonts w:eastAsiaTheme="minorHAnsi"/>
          <w:b/>
          <w:sz w:val="22"/>
        </w:rPr>
      </w:pPr>
      <w:proofErr w:type="gramStart"/>
      <w:r w:rsidRPr="00E82DC0">
        <w:rPr>
          <w:rFonts w:eastAsiaTheme="minorHAnsi" w:hint="eastAsia"/>
          <w:b/>
          <w:sz w:val="22"/>
        </w:rPr>
        <w:t>접수자 :</w:t>
      </w:r>
      <w:proofErr w:type="gramEnd"/>
      <w:r w:rsidRPr="00E82DC0">
        <w:rPr>
          <w:rFonts w:eastAsiaTheme="minorHAnsi" w:hint="eastAsia"/>
          <w:b/>
          <w:sz w:val="22"/>
        </w:rPr>
        <w:t xml:space="preserve"> KB국민은행 스타즈 농구단</w:t>
      </w:r>
      <w:r w:rsidRPr="00E82DC0">
        <w:rPr>
          <w:rFonts w:eastAsiaTheme="minorHAnsi"/>
          <w:b/>
          <w:sz w:val="22"/>
        </w:rPr>
        <w:t>(</w:t>
      </w:r>
      <w:r w:rsidRPr="00E82DC0">
        <w:rPr>
          <w:rFonts w:eastAsiaTheme="minorHAnsi" w:hint="eastAsia"/>
          <w:b/>
          <w:sz w:val="22"/>
        </w:rPr>
        <w:t xml:space="preserve">브랜드홍보부) </w:t>
      </w:r>
      <w:r w:rsidRPr="00E82DC0">
        <w:rPr>
          <w:rFonts w:eastAsiaTheme="minorHAnsi"/>
          <w:b/>
          <w:sz w:val="22"/>
        </w:rPr>
        <w:t xml:space="preserve"> </w:t>
      </w:r>
      <w:r w:rsidRPr="00E82DC0">
        <w:rPr>
          <w:rFonts w:eastAsiaTheme="minorHAnsi" w:hint="eastAsia"/>
          <w:b/>
          <w:sz w:val="22"/>
        </w:rPr>
        <w:t>대리 이우주 (인/서명)</w:t>
      </w:r>
    </w:p>
    <w:p w14:paraId="0EAAEAD7" w14:textId="4F831F18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Pr="00E82DC0">
        <w:rPr>
          <w:rFonts w:eastAsiaTheme="minorHAnsi"/>
          <w:sz w:val="22"/>
        </w:rPr>
        <w:t>3</w:t>
      </w:r>
      <w:r w:rsidRPr="00E82DC0">
        <w:rPr>
          <w:rFonts w:eastAsiaTheme="minorHAnsi" w:hint="eastAsia"/>
          <w:sz w:val="22"/>
        </w:rPr>
        <w:t>)</w:t>
      </w:r>
    </w:p>
    <w:p w14:paraId="4DFFE843" w14:textId="77777777" w:rsidR="00DA023C" w:rsidRPr="00E82DC0" w:rsidRDefault="00DA023C" w:rsidP="00DA023C">
      <w:pPr>
        <w:spacing w:line="200" w:lineRule="exact"/>
        <w:jc w:val="center"/>
        <w:rPr>
          <w:rFonts w:eastAsiaTheme="minorHAnsi"/>
          <w:b/>
          <w:sz w:val="40"/>
          <w:szCs w:val="32"/>
          <w:u w:val="thick"/>
        </w:rPr>
      </w:pPr>
    </w:p>
    <w:p w14:paraId="6D7E27FB" w14:textId="77777777" w:rsidR="00DA023C" w:rsidRPr="00E82DC0" w:rsidRDefault="00DA023C" w:rsidP="00DA023C">
      <w:pPr>
        <w:jc w:val="center"/>
        <w:rPr>
          <w:rFonts w:eastAsiaTheme="minorHAnsi"/>
          <w:b/>
          <w:sz w:val="40"/>
          <w:szCs w:val="32"/>
          <w:u w:val="thick"/>
        </w:rPr>
      </w:pPr>
      <w:r w:rsidRPr="00E82DC0">
        <w:rPr>
          <w:rFonts w:eastAsiaTheme="minorHAnsi" w:hint="eastAsia"/>
          <w:b/>
          <w:sz w:val="40"/>
          <w:szCs w:val="32"/>
          <w:u w:val="thick"/>
        </w:rPr>
        <w:t>가격제안서</w:t>
      </w:r>
    </w:p>
    <w:p w14:paraId="1BD0B9A1" w14:textId="77777777" w:rsidR="00DA023C" w:rsidRPr="00E82DC0" w:rsidRDefault="00DA023C" w:rsidP="00DA023C">
      <w:pPr>
        <w:wordWrap/>
        <w:jc w:val="center"/>
        <w:rPr>
          <w:rFonts w:eastAsiaTheme="minorHAnsi"/>
          <w:b/>
          <w:color w:val="FF0000"/>
          <w:sz w:val="22"/>
        </w:rPr>
      </w:pPr>
      <w:r w:rsidRPr="00E82DC0">
        <w:rPr>
          <w:rFonts w:eastAsiaTheme="minorHAnsi" w:hint="eastAsia"/>
          <w:b/>
          <w:color w:val="FF0000"/>
          <w:sz w:val="22"/>
        </w:rPr>
        <w:t>(별도 봉투 봉인 필)</w:t>
      </w:r>
    </w:p>
    <w:p w14:paraId="316E0944" w14:textId="77777777" w:rsidR="00DA023C" w:rsidRPr="00E82DC0" w:rsidRDefault="00DA023C" w:rsidP="00DA023C">
      <w:pPr>
        <w:wordWrap/>
        <w:jc w:val="left"/>
        <w:rPr>
          <w:rFonts w:eastAsiaTheme="minorHAnsi"/>
          <w:b/>
          <w:sz w:val="24"/>
          <w:u w:val="thick"/>
        </w:rPr>
      </w:pPr>
    </w:p>
    <w:tbl>
      <w:tblPr>
        <w:tblStyle w:val="a5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271"/>
        <w:gridCol w:w="6237"/>
        <w:gridCol w:w="2121"/>
      </w:tblGrid>
      <w:tr w:rsidR="00DA023C" w:rsidRPr="00E82DC0" w14:paraId="1DA85ED4" w14:textId="77777777" w:rsidTr="00AE5631">
        <w:trPr>
          <w:trHeight w:val="84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65663CE2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구 분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14:paraId="1E3A995F" w14:textId="666984C0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 xml:space="preserve">농구단 </w:t>
            </w:r>
            <w:r w:rsidR="0082365B">
              <w:rPr>
                <w:rFonts w:eastAsiaTheme="minorHAnsi" w:hint="eastAsia"/>
                <w:b/>
                <w:sz w:val="24"/>
              </w:rPr>
              <w:t>유튜브 채널 부문</w:t>
            </w:r>
            <w:r w:rsidRPr="00E82DC0">
              <w:rPr>
                <w:rFonts w:eastAsiaTheme="minorHAnsi" w:hint="eastAsia"/>
                <w:b/>
                <w:sz w:val="24"/>
              </w:rPr>
              <w:t xml:space="preserve"> </w:t>
            </w:r>
            <w:r w:rsidR="00FE35C6">
              <w:rPr>
                <w:rFonts w:eastAsiaTheme="minorHAnsi" w:hint="eastAsia"/>
                <w:b/>
                <w:sz w:val="24"/>
              </w:rPr>
              <w:t>운영 대행</w:t>
            </w:r>
            <w:r w:rsidRPr="00E82DC0">
              <w:rPr>
                <w:rFonts w:eastAsiaTheme="minorHAnsi" w:hint="eastAsia"/>
                <w:b/>
                <w:sz w:val="24"/>
              </w:rPr>
              <w:t xml:space="preserve"> 예산</w:t>
            </w:r>
          </w:p>
        </w:tc>
        <w:tc>
          <w:tcPr>
            <w:tcW w:w="2121" w:type="dxa"/>
            <w:shd w:val="clear" w:color="auto" w:fill="F2F2F2" w:themeFill="background1" w:themeFillShade="F2"/>
            <w:vAlign w:val="center"/>
          </w:tcPr>
          <w:p w14:paraId="491AA13C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비 고</w:t>
            </w:r>
          </w:p>
        </w:tc>
      </w:tr>
      <w:tr w:rsidR="00DA023C" w:rsidRPr="00E82DC0" w14:paraId="442166F5" w14:textId="77777777" w:rsidTr="00AE5631">
        <w:trPr>
          <w:trHeight w:val="1314"/>
        </w:trPr>
        <w:tc>
          <w:tcPr>
            <w:tcW w:w="1271" w:type="dxa"/>
            <w:vAlign w:val="center"/>
          </w:tcPr>
          <w:p w14:paraId="5F4AB14C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총 액</w:t>
            </w:r>
          </w:p>
        </w:tc>
        <w:tc>
          <w:tcPr>
            <w:tcW w:w="6237" w:type="dxa"/>
            <w:vAlign w:val="center"/>
          </w:tcPr>
          <w:p w14:paraId="4F8098FC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 xml:space="preserve">금 </w:t>
            </w:r>
            <w:r w:rsidRPr="00E82DC0">
              <w:rPr>
                <w:rFonts w:eastAsiaTheme="minorHAnsi"/>
                <w:b/>
                <w:sz w:val="24"/>
              </w:rPr>
              <w:t xml:space="preserve">                     </w:t>
            </w:r>
            <w:r w:rsidRPr="00E82DC0">
              <w:rPr>
                <w:rFonts w:eastAsiaTheme="minorHAnsi" w:hint="eastAsia"/>
                <w:b/>
                <w:sz w:val="24"/>
              </w:rPr>
              <w:t xml:space="preserve">원정 </w:t>
            </w:r>
            <w:r w:rsidRPr="00E82DC0">
              <w:rPr>
                <w:rFonts w:eastAsiaTheme="minorHAnsi"/>
                <w:b/>
                <w:sz w:val="24"/>
              </w:rPr>
              <w:t>(\                        )</w:t>
            </w:r>
          </w:p>
        </w:tc>
        <w:tc>
          <w:tcPr>
            <w:tcW w:w="2121" w:type="dxa"/>
            <w:vAlign w:val="center"/>
          </w:tcPr>
          <w:p w14:paraId="1379D65D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부가가치세 포함</w:t>
            </w:r>
          </w:p>
        </w:tc>
      </w:tr>
    </w:tbl>
    <w:p w14:paraId="50778F2F" w14:textId="77777777" w:rsidR="00DA023C" w:rsidRPr="00E82DC0" w:rsidRDefault="00DA023C" w:rsidP="00DA023C">
      <w:pPr>
        <w:wordWrap/>
        <w:jc w:val="left"/>
        <w:rPr>
          <w:rFonts w:eastAsiaTheme="minorHAnsi"/>
          <w:sz w:val="24"/>
        </w:rPr>
      </w:pPr>
    </w:p>
    <w:p w14:paraId="15BCD12C" w14:textId="77777777" w:rsidR="00DA023C" w:rsidRPr="00E82DC0" w:rsidRDefault="00DA023C" w:rsidP="00DA023C">
      <w:pPr>
        <w:wordWrap/>
        <w:jc w:val="center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</w:rPr>
        <w:t>상기 금액으로 가격제안서를 제출합니다.</w:t>
      </w:r>
    </w:p>
    <w:p w14:paraId="07B14953" w14:textId="77777777" w:rsidR="00DA023C" w:rsidRPr="00E82DC0" w:rsidRDefault="00DA023C" w:rsidP="00DA023C">
      <w:pPr>
        <w:wordWrap/>
        <w:jc w:val="left"/>
        <w:rPr>
          <w:rFonts w:eastAsiaTheme="minorHAnsi"/>
          <w:sz w:val="24"/>
        </w:rPr>
      </w:pPr>
    </w:p>
    <w:p w14:paraId="37569B71" w14:textId="77777777" w:rsidR="00DA023C" w:rsidRPr="00E82DC0" w:rsidRDefault="00DA023C" w:rsidP="00DA023C">
      <w:pPr>
        <w:wordWrap/>
        <w:spacing w:line="400" w:lineRule="exact"/>
        <w:jc w:val="left"/>
        <w:rPr>
          <w:rFonts w:eastAsiaTheme="minorHAnsi"/>
          <w:spacing w:val="-24"/>
          <w:sz w:val="24"/>
        </w:rPr>
      </w:pPr>
      <w:r w:rsidRPr="00E82DC0">
        <w:rPr>
          <w:rFonts w:eastAsiaTheme="minorHAnsi" w:hint="eastAsia"/>
          <w:sz w:val="24"/>
        </w:rPr>
        <w:t xml:space="preserve">붙 </w:t>
      </w:r>
      <w:proofErr w:type="gramStart"/>
      <w:r w:rsidRPr="00E82DC0">
        <w:rPr>
          <w:rFonts w:eastAsiaTheme="minorHAnsi" w:hint="eastAsia"/>
          <w:sz w:val="24"/>
        </w:rPr>
        <w:t>임 :</w:t>
      </w:r>
      <w:proofErr w:type="gramEnd"/>
      <w:r w:rsidRPr="00E82DC0">
        <w:rPr>
          <w:rFonts w:eastAsiaTheme="minorHAnsi" w:hint="eastAsia"/>
          <w:sz w:val="24"/>
        </w:rPr>
        <w:t xml:space="preserve"> 산출근거 </w:t>
      </w:r>
      <w:r w:rsidRPr="00E82DC0">
        <w:rPr>
          <w:rFonts w:eastAsiaTheme="minorHAnsi"/>
          <w:sz w:val="24"/>
        </w:rPr>
        <w:t>1</w:t>
      </w:r>
      <w:r w:rsidRPr="00E82DC0">
        <w:rPr>
          <w:rFonts w:eastAsiaTheme="minorHAnsi" w:hint="eastAsia"/>
          <w:sz w:val="24"/>
        </w:rPr>
        <w:t>부 (붙임5</w:t>
      </w:r>
      <w:r w:rsidRPr="00E82DC0">
        <w:rPr>
          <w:rFonts w:eastAsiaTheme="minorHAnsi"/>
          <w:sz w:val="24"/>
        </w:rPr>
        <w:t xml:space="preserve">. </w:t>
      </w:r>
      <w:r w:rsidRPr="00E82DC0">
        <w:rPr>
          <w:rFonts w:eastAsiaTheme="minorHAnsi" w:hint="eastAsia"/>
          <w:sz w:val="24"/>
        </w:rPr>
        <w:t>소요예산 단가 산출표 및 제안사 자체 양식 사용)</w:t>
      </w:r>
      <w:r w:rsidRPr="00E82DC0">
        <w:rPr>
          <w:rFonts w:eastAsiaTheme="minorHAnsi"/>
          <w:sz w:val="24"/>
        </w:rPr>
        <w:br/>
      </w:r>
    </w:p>
    <w:p w14:paraId="109610ED" w14:textId="77777777" w:rsidR="00DA023C" w:rsidRPr="00E82DC0" w:rsidRDefault="00DA023C" w:rsidP="00DA023C">
      <w:pPr>
        <w:wordWrap/>
        <w:spacing w:line="60" w:lineRule="auto"/>
        <w:jc w:val="left"/>
        <w:rPr>
          <w:rFonts w:eastAsiaTheme="minorHAnsi"/>
          <w:sz w:val="24"/>
        </w:rPr>
      </w:pPr>
    </w:p>
    <w:p w14:paraId="68140386" w14:textId="4BF5C9B8" w:rsidR="00DA023C" w:rsidRPr="00E82DC0" w:rsidRDefault="00DA023C" w:rsidP="00DA023C">
      <w:pPr>
        <w:wordWrap/>
        <w:jc w:val="center"/>
        <w:rPr>
          <w:rFonts w:eastAsiaTheme="minorHAnsi"/>
          <w:sz w:val="24"/>
        </w:rPr>
      </w:pPr>
      <w:r w:rsidRPr="00E82DC0">
        <w:rPr>
          <w:rFonts w:eastAsiaTheme="minorHAnsi"/>
          <w:sz w:val="24"/>
        </w:rPr>
        <w:t>20</w:t>
      </w:r>
      <w:r w:rsidR="007E7428">
        <w:rPr>
          <w:rFonts w:eastAsiaTheme="minorHAnsi"/>
          <w:sz w:val="24"/>
        </w:rPr>
        <w:t>26</w:t>
      </w:r>
      <w:r w:rsidRPr="00E82DC0">
        <w:rPr>
          <w:rFonts w:eastAsiaTheme="minorHAnsi" w:hint="eastAsia"/>
          <w:sz w:val="24"/>
        </w:rPr>
        <w:t xml:space="preserve">년 </w:t>
      </w:r>
      <w:r w:rsidRPr="00E82DC0">
        <w:rPr>
          <w:rFonts w:eastAsiaTheme="minorHAnsi"/>
          <w:sz w:val="24"/>
        </w:rPr>
        <w:t xml:space="preserve">  </w:t>
      </w:r>
      <w:r w:rsidRPr="00E82DC0">
        <w:rPr>
          <w:rFonts w:eastAsiaTheme="minorHAnsi" w:hint="eastAsia"/>
          <w:sz w:val="24"/>
        </w:rPr>
        <w:t xml:space="preserve">월 </w:t>
      </w:r>
      <w:r w:rsidRPr="00E82DC0">
        <w:rPr>
          <w:rFonts w:eastAsiaTheme="minorHAnsi"/>
          <w:sz w:val="24"/>
        </w:rPr>
        <w:t xml:space="preserve">  </w:t>
      </w:r>
      <w:r w:rsidRPr="00E82DC0">
        <w:rPr>
          <w:rFonts w:eastAsiaTheme="minorHAnsi" w:hint="eastAsia"/>
          <w:sz w:val="24"/>
        </w:rPr>
        <w:t>일</w:t>
      </w:r>
    </w:p>
    <w:p w14:paraId="62D82B0E" w14:textId="77777777" w:rsidR="00DA023C" w:rsidRPr="00E82DC0" w:rsidRDefault="00DA023C" w:rsidP="00DA023C">
      <w:pPr>
        <w:spacing w:after="100"/>
        <w:ind w:rightChars="1546" w:right="3092"/>
        <w:jc w:val="left"/>
        <w:rPr>
          <w:rFonts w:eastAsiaTheme="minorHAnsi"/>
          <w:b/>
          <w:sz w:val="24"/>
        </w:rPr>
      </w:pPr>
    </w:p>
    <w:p w14:paraId="19F8B033" w14:textId="77777777" w:rsidR="00DA023C" w:rsidRPr="00E82DC0" w:rsidRDefault="00DA023C" w:rsidP="00DA023C">
      <w:pPr>
        <w:spacing w:after="100"/>
        <w:ind w:rightChars="1546" w:right="3092"/>
        <w:jc w:val="left"/>
        <w:rPr>
          <w:rFonts w:eastAsiaTheme="minorHAnsi"/>
          <w:b/>
          <w:sz w:val="24"/>
        </w:rPr>
      </w:pPr>
    </w:p>
    <w:p w14:paraId="748C4E85" w14:textId="77777777" w:rsidR="00DA023C" w:rsidRPr="00E82DC0" w:rsidRDefault="00DA023C" w:rsidP="00DA023C">
      <w:pPr>
        <w:spacing w:after="100"/>
        <w:ind w:rightChars="1546" w:right="3092"/>
        <w:jc w:val="right"/>
        <w:rPr>
          <w:rFonts w:eastAsiaTheme="minorHAnsi"/>
          <w:b/>
          <w:sz w:val="24"/>
        </w:rPr>
      </w:pPr>
      <w:proofErr w:type="gramStart"/>
      <w:r w:rsidRPr="00E82DC0">
        <w:rPr>
          <w:rFonts w:eastAsiaTheme="minorHAnsi" w:hint="eastAsia"/>
          <w:b/>
          <w:sz w:val="24"/>
        </w:rPr>
        <w:t>업체명 :</w:t>
      </w:r>
      <w:proofErr w:type="gramEnd"/>
    </w:p>
    <w:p w14:paraId="45AD34C9" w14:textId="77777777" w:rsidR="00DA023C" w:rsidRPr="00E82DC0" w:rsidRDefault="00DA023C" w:rsidP="00DA023C">
      <w:pPr>
        <w:tabs>
          <w:tab w:val="left" w:pos="9072"/>
        </w:tabs>
        <w:spacing w:after="100"/>
        <w:ind w:firstLineChars="50" w:firstLine="120"/>
        <w:jc w:val="right"/>
        <w:rPr>
          <w:rFonts w:eastAsiaTheme="minorHAnsi"/>
          <w:b/>
          <w:sz w:val="24"/>
        </w:rPr>
      </w:pPr>
      <w:r w:rsidRPr="00E82DC0">
        <w:rPr>
          <w:rFonts w:eastAsiaTheme="minorHAnsi" w:hint="eastAsia"/>
          <w:b/>
          <w:sz w:val="24"/>
        </w:rPr>
        <w:t xml:space="preserve">  </w:t>
      </w:r>
    </w:p>
    <w:p w14:paraId="20CECF39" w14:textId="77777777" w:rsidR="00DA023C" w:rsidRPr="00E82DC0" w:rsidRDefault="00DA023C" w:rsidP="00DA023C">
      <w:pPr>
        <w:tabs>
          <w:tab w:val="left" w:pos="9072"/>
        </w:tabs>
        <w:spacing w:after="100"/>
        <w:ind w:firstLineChars="50" w:firstLine="120"/>
        <w:jc w:val="right"/>
        <w:rPr>
          <w:rFonts w:eastAsiaTheme="minorHAnsi"/>
          <w:b/>
          <w:sz w:val="24"/>
        </w:rPr>
      </w:pPr>
      <w:proofErr w:type="gramStart"/>
      <w:r w:rsidRPr="00E82DC0">
        <w:rPr>
          <w:rFonts w:eastAsiaTheme="minorHAnsi" w:hint="eastAsia"/>
          <w:b/>
          <w:sz w:val="24"/>
        </w:rPr>
        <w:t>대표자 :</w:t>
      </w:r>
      <w:proofErr w:type="gramEnd"/>
      <w:r w:rsidRPr="00E82DC0">
        <w:rPr>
          <w:rFonts w:eastAsiaTheme="minorHAnsi" w:hint="eastAsia"/>
          <w:b/>
          <w:sz w:val="24"/>
        </w:rPr>
        <w:t xml:space="preserve">              </w:t>
      </w:r>
      <w:r w:rsidRPr="00E82DC0">
        <w:rPr>
          <w:rFonts w:eastAsiaTheme="minorHAnsi"/>
          <w:b/>
          <w:sz w:val="24"/>
        </w:rPr>
        <w:t xml:space="preserve">    </w:t>
      </w:r>
      <w:r w:rsidRPr="00E82DC0">
        <w:rPr>
          <w:rFonts w:eastAsiaTheme="minorHAnsi" w:hint="eastAsia"/>
          <w:b/>
          <w:sz w:val="24"/>
        </w:rPr>
        <w:t xml:space="preserve">  </w:t>
      </w:r>
      <w:r w:rsidRPr="00E82DC0">
        <w:rPr>
          <w:rFonts w:eastAsiaTheme="minorHAnsi"/>
          <w:b/>
          <w:sz w:val="24"/>
        </w:rPr>
        <w:t xml:space="preserve"> </w:t>
      </w:r>
      <w:r w:rsidRPr="00E82DC0">
        <w:rPr>
          <w:rFonts w:eastAsiaTheme="minorHAnsi" w:hint="eastAsia"/>
          <w:b/>
          <w:sz w:val="24"/>
        </w:rPr>
        <w:t xml:space="preserve"> (인)</w:t>
      </w:r>
    </w:p>
    <w:p w14:paraId="38F08D22" w14:textId="77777777" w:rsidR="00DA023C" w:rsidRPr="00E82DC0" w:rsidRDefault="00DA023C" w:rsidP="00DA023C">
      <w:pPr>
        <w:widowControl/>
        <w:wordWrap/>
        <w:autoSpaceDE/>
        <w:autoSpaceDN/>
        <w:jc w:val="left"/>
        <w:rPr>
          <w:rFonts w:eastAsiaTheme="minorHAnsi"/>
          <w:sz w:val="24"/>
        </w:rPr>
      </w:pPr>
      <w:r w:rsidRPr="00E82DC0">
        <w:rPr>
          <w:rFonts w:eastAsiaTheme="minorHAnsi"/>
          <w:sz w:val="24"/>
        </w:rPr>
        <w:br w:type="page"/>
      </w:r>
    </w:p>
    <w:p w14:paraId="7F631981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 (붙 임 </w:t>
      </w:r>
      <w:r w:rsidRPr="00E82DC0">
        <w:rPr>
          <w:rFonts w:eastAsiaTheme="minorHAnsi"/>
          <w:sz w:val="22"/>
        </w:rPr>
        <w:t>4</w:t>
      </w:r>
      <w:r w:rsidRPr="00E82DC0">
        <w:rPr>
          <w:rFonts w:eastAsiaTheme="minorHAnsi" w:hint="eastAsia"/>
          <w:sz w:val="22"/>
        </w:rPr>
        <w:t>)</w:t>
      </w:r>
    </w:p>
    <w:p w14:paraId="17D666FF" w14:textId="77777777" w:rsidR="00DA023C" w:rsidRPr="00E82DC0" w:rsidRDefault="00DA023C" w:rsidP="00DA023C">
      <w:pPr>
        <w:jc w:val="center"/>
        <w:rPr>
          <w:rFonts w:eastAsiaTheme="minorHAnsi"/>
          <w:b/>
          <w:sz w:val="40"/>
          <w:szCs w:val="32"/>
          <w:u w:val="thick"/>
        </w:rPr>
      </w:pPr>
      <w:r w:rsidRPr="00E82DC0">
        <w:rPr>
          <w:rFonts w:eastAsiaTheme="minorHAnsi" w:hint="eastAsia"/>
          <w:b/>
          <w:sz w:val="40"/>
          <w:szCs w:val="32"/>
          <w:u w:val="thick"/>
        </w:rPr>
        <w:t>실적증명요약서</w:t>
      </w:r>
    </w:p>
    <w:p w14:paraId="173A054D" w14:textId="77777777" w:rsidR="00DA023C" w:rsidRPr="00E82DC0" w:rsidRDefault="00DA023C" w:rsidP="00DA023C">
      <w:pPr>
        <w:wordWrap/>
        <w:jc w:val="right"/>
        <w:rPr>
          <w:rFonts w:eastAsiaTheme="minorHAnsi"/>
          <w:b/>
          <w:sz w:val="24"/>
        </w:rPr>
      </w:pPr>
    </w:p>
    <w:p w14:paraId="27EA2B73" w14:textId="77777777" w:rsidR="00DA023C" w:rsidRPr="00E82DC0" w:rsidRDefault="00DA023C" w:rsidP="0090149B">
      <w:pPr>
        <w:wordWrap/>
        <w:spacing w:line="300" w:lineRule="exact"/>
        <w:ind w:right="240"/>
        <w:jc w:val="right"/>
        <w:rPr>
          <w:rFonts w:eastAsiaTheme="minorHAnsi"/>
          <w:sz w:val="24"/>
        </w:rPr>
      </w:pPr>
      <w:r w:rsidRPr="00E82DC0">
        <w:rPr>
          <w:rFonts w:eastAsiaTheme="minorHAnsi" w:hint="eastAsia"/>
          <w:sz w:val="24"/>
        </w:rPr>
        <w:t>(단위:</w:t>
      </w:r>
      <w:r w:rsidRPr="00E82DC0">
        <w:rPr>
          <w:rFonts w:eastAsiaTheme="minorHAnsi"/>
          <w:sz w:val="24"/>
        </w:rPr>
        <w:t xml:space="preserve"> </w:t>
      </w:r>
      <w:r w:rsidRPr="00E82DC0">
        <w:rPr>
          <w:rFonts w:eastAsiaTheme="minorHAnsi" w:hint="eastAsia"/>
          <w:sz w:val="24"/>
        </w:rPr>
        <w:t>백만원,</w:t>
      </w:r>
      <w:r w:rsidRPr="00E82DC0">
        <w:rPr>
          <w:rFonts w:eastAsiaTheme="minorHAnsi"/>
          <w:sz w:val="24"/>
        </w:rPr>
        <w:t xml:space="preserve"> </w:t>
      </w:r>
      <w:r w:rsidRPr="00E82DC0">
        <w:rPr>
          <w:rFonts w:eastAsiaTheme="minorHAnsi" w:hint="eastAsia"/>
          <w:sz w:val="24"/>
        </w:rPr>
        <w:t>부가세 포함)</w:t>
      </w:r>
    </w:p>
    <w:tbl>
      <w:tblPr>
        <w:tblStyle w:val="a5"/>
        <w:tblW w:w="97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627"/>
        <w:gridCol w:w="1628"/>
        <w:gridCol w:w="1628"/>
        <w:gridCol w:w="1628"/>
        <w:gridCol w:w="1628"/>
        <w:gridCol w:w="1628"/>
      </w:tblGrid>
      <w:tr w:rsidR="00DA023C" w:rsidRPr="00E82DC0" w14:paraId="77CB4314" w14:textId="77777777" w:rsidTr="00B37BB7">
        <w:trPr>
          <w:trHeight w:val="643"/>
        </w:trPr>
        <w:tc>
          <w:tcPr>
            <w:tcW w:w="1627" w:type="dxa"/>
            <w:shd w:val="clear" w:color="auto" w:fill="F2F2F2" w:themeFill="background1" w:themeFillShade="F2"/>
            <w:vAlign w:val="center"/>
          </w:tcPr>
          <w:p w14:paraId="5D919166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수행기간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3483DFDB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사업명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422F9A51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사업 개요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373FF36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발주처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2B68EE4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수주금액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73895D40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b/>
                <w:sz w:val="24"/>
              </w:rPr>
            </w:pPr>
            <w:r w:rsidRPr="00E82DC0">
              <w:rPr>
                <w:rFonts w:eastAsiaTheme="minorHAnsi" w:hint="eastAsia"/>
                <w:b/>
                <w:sz w:val="24"/>
              </w:rPr>
              <w:t>비고</w:t>
            </w:r>
          </w:p>
        </w:tc>
      </w:tr>
      <w:tr w:rsidR="00DA023C" w:rsidRPr="00E82DC0" w14:paraId="11DD1C21" w14:textId="77777777" w:rsidTr="00AE5631">
        <w:trPr>
          <w:trHeight w:val="1265"/>
        </w:trPr>
        <w:tc>
          <w:tcPr>
            <w:tcW w:w="1627" w:type="dxa"/>
            <w:vAlign w:val="center"/>
          </w:tcPr>
          <w:p w14:paraId="4BD94695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975A6C1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18B3824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4F5AAD9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FA824A4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092914E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</w:tr>
      <w:tr w:rsidR="00DA023C" w:rsidRPr="00E82DC0" w14:paraId="5BC8DA33" w14:textId="77777777" w:rsidTr="00AE5631">
        <w:trPr>
          <w:trHeight w:val="1265"/>
        </w:trPr>
        <w:tc>
          <w:tcPr>
            <w:tcW w:w="1627" w:type="dxa"/>
            <w:vAlign w:val="center"/>
          </w:tcPr>
          <w:p w14:paraId="6A8CD9B4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888D12E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3CD9A6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1A8CF8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42D9EB2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52DDECA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</w:tr>
      <w:tr w:rsidR="00DA023C" w:rsidRPr="00E82DC0" w14:paraId="2CEA14A1" w14:textId="77777777" w:rsidTr="00AE5631">
        <w:trPr>
          <w:trHeight w:val="1265"/>
        </w:trPr>
        <w:tc>
          <w:tcPr>
            <w:tcW w:w="1627" w:type="dxa"/>
            <w:vAlign w:val="center"/>
          </w:tcPr>
          <w:p w14:paraId="4367C92B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F9D4D0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0A0567D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222D08E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CA7949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3FBC60F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</w:tr>
      <w:tr w:rsidR="00DA023C" w:rsidRPr="00E82DC0" w14:paraId="77E17931" w14:textId="77777777" w:rsidTr="00AE5631">
        <w:trPr>
          <w:trHeight w:val="1265"/>
        </w:trPr>
        <w:tc>
          <w:tcPr>
            <w:tcW w:w="1627" w:type="dxa"/>
            <w:vAlign w:val="center"/>
          </w:tcPr>
          <w:p w14:paraId="2B261C89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021888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17EF423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E68C7F2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4CB5199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7064DBF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</w:tr>
      <w:tr w:rsidR="00DA023C" w:rsidRPr="00E82DC0" w14:paraId="35C686EB" w14:textId="77777777" w:rsidTr="00AE5631">
        <w:trPr>
          <w:trHeight w:val="1265"/>
        </w:trPr>
        <w:tc>
          <w:tcPr>
            <w:tcW w:w="1627" w:type="dxa"/>
            <w:vAlign w:val="center"/>
          </w:tcPr>
          <w:p w14:paraId="1FF340B8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2068652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F5BC976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F4C8D41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6D3EB34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AF2F5A4" w14:textId="77777777" w:rsidR="00DA023C" w:rsidRPr="00E82DC0" w:rsidRDefault="00DA023C" w:rsidP="00AE5631">
            <w:pPr>
              <w:wordWrap/>
              <w:jc w:val="center"/>
              <w:rPr>
                <w:rFonts w:eastAsiaTheme="minorHAnsi"/>
                <w:sz w:val="24"/>
              </w:rPr>
            </w:pPr>
          </w:p>
        </w:tc>
      </w:tr>
    </w:tbl>
    <w:p w14:paraId="62EC8021" w14:textId="1D01D9F3" w:rsidR="00DA023C" w:rsidRPr="00FA39A4" w:rsidRDefault="00FA39A4" w:rsidP="00DA023C">
      <w:pPr>
        <w:spacing w:before="60" w:after="60" w:line="320" w:lineRule="exact"/>
        <w:ind w:leftChars="46" w:left="92" w:rightChars="141" w:right="282"/>
        <w:jc w:val="left"/>
        <w:rPr>
          <w:rFonts w:eastAsiaTheme="minorHAnsi"/>
          <w:bCs/>
          <w:sz w:val="22"/>
        </w:rPr>
      </w:pPr>
      <w:r>
        <w:rPr>
          <w:rFonts w:eastAsiaTheme="minorHAnsi" w:hint="eastAsia"/>
          <w:bCs/>
          <w:sz w:val="22"/>
        </w:rPr>
        <w:t>1</w:t>
      </w:r>
      <w:r>
        <w:rPr>
          <w:rFonts w:eastAsiaTheme="minorHAnsi"/>
          <w:bCs/>
          <w:sz w:val="22"/>
        </w:rPr>
        <w:t xml:space="preserve">) </w:t>
      </w:r>
      <w:r w:rsidR="00DA023C" w:rsidRPr="00FA39A4">
        <w:rPr>
          <w:rFonts w:eastAsiaTheme="minorHAnsi" w:hint="eastAsia"/>
          <w:bCs/>
          <w:sz w:val="22"/>
        </w:rPr>
        <w:t xml:space="preserve">공고일 기준 최근 </w:t>
      </w:r>
      <w:r w:rsidR="00DA023C" w:rsidRPr="00FA39A4">
        <w:rPr>
          <w:rFonts w:eastAsiaTheme="minorHAnsi"/>
          <w:bCs/>
          <w:sz w:val="22"/>
        </w:rPr>
        <w:t>3</w:t>
      </w:r>
      <w:r w:rsidR="00DA023C" w:rsidRPr="00FA39A4">
        <w:rPr>
          <w:rFonts w:eastAsiaTheme="minorHAnsi" w:hint="eastAsia"/>
          <w:bCs/>
          <w:sz w:val="22"/>
        </w:rPr>
        <w:t xml:space="preserve">년 이내 실적을 </w:t>
      </w:r>
      <w:r w:rsidR="00094AD3" w:rsidRPr="00FA39A4">
        <w:rPr>
          <w:rFonts w:eastAsiaTheme="minorHAnsi" w:hint="eastAsia"/>
          <w:bCs/>
          <w:sz w:val="22"/>
        </w:rPr>
        <w:t>최근</w:t>
      </w:r>
      <w:r w:rsidR="003E0440" w:rsidRPr="00FA39A4">
        <w:rPr>
          <w:rFonts w:eastAsiaTheme="minorHAnsi" w:hint="eastAsia"/>
          <w:bCs/>
          <w:sz w:val="22"/>
        </w:rPr>
        <w:t xml:space="preserve"> </w:t>
      </w:r>
      <w:r w:rsidR="00DA023C" w:rsidRPr="00FA39A4">
        <w:rPr>
          <w:rFonts w:eastAsiaTheme="minorHAnsi" w:hint="eastAsia"/>
          <w:bCs/>
          <w:sz w:val="22"/>
        </w:rPr>
        <w:t>순으로 기재</w:t>
      </w:r>
    </w:p>
    <w:p w14:paraId="25FC6DFF" w14:textId="6460E0D5" w:rsidR="00DA023C" w:rsidRPr="00FA39A4" w:rsidRDefault="00FA39A4" w:rsidP="00FA39A4">
      <w:pPr>
        <w:spacing w:before="60" w:after="600" w:line="320" w:lineRule="exact"/>
        <w:ind w:leftChars="46" w:left="92" w:rightChars="141" w:right="282"/>
        <w:jc w:val="left"/>
        <w:rPr>
          <w:rFonts w:eastAsiaTheme="minorHAnsi"/>
          <w:bCs/>
          <w:sz w:val="22"/>
        </w:rPr>
      </w:pPr>
      <w:r>
        <w:rPr>
          <w:rFonts w:eastAsiaTheme="minorHAnsi"/>
          <w:bCs/>
          <w:sz w:val="22"/>
        </w:rPr>
        <w:t xml:space="preserve">2) </w:t>
      </w:r>
      <w:r w:rsidR="003127FB">
        <w:rPr>
          <w:rFonts w:eastAsiaTheme="minorHAnsi" w:hint="eastAsia"/>
          <w:bCs/>
          <w:sz w:val="22"/>
        </w:rPr>
        <w:t xml:space="preserve">해당 </w:t>
      </w:r>
      <w:r w:rsidRPr="00FA39A4">
        <w:rPr>
          <w:rFonts w:eastAsiaTheme="minorHAnsi" w:hint="eastAsia"/>
          <w:bCs/>
          <w:sz w:val="22"/>
        </w:rPr>
        <w:t xml:space="preserve">기관에서 발급한 </w:t>
      </w:r>
      <w:r w:rsidR="00DA023C" w:rsidRPr="00FA39A4">
        <w:rPr>
          <w:rFonts w:eastAsiaTheme="minorHAnsi" w:hint="eastAsia"/>
          <w:bCs/>
          <w:sz w:val="22"/>
        </w:rPr>
        <w:t>개별 실적증명서 별도 제출</w:t>
      </w:r>
    </w:p>
    <w:p w14:paraId="60149AB7" w14:textId="08BF9DF1" w:rsidR="00DA023C" w:rsidRPr="00E82DC0" w:rsidRDefault="00DA023C" w:rsidP="00FA39A4">
      <w:pPr>
        <w:wordWrap/>
        <w:spacing w:before="240" w:after="300"/>
        <w:jc w:val="center"/>
        <w:rPr>
          <w:rFonts w:eastAsiaTheme="minorHAnsi"/>
          <w:sz w:val="24"/>
        </w:rPr>
      </w:pPr>
      <w:r w:rsidRPr="00E82DC0">
        <w:rPr>
          <w:rFonts w:eastAsiaTheme="minorHAnsi"/>
          <w:sz w:val="24"/>
        </w:rPr>
        <w:t>202</w:t>
      </w:r>
      <w:r w:rsidR="007E7428">
        <w:rPr>
          <w:rFonts w:eastAsiaTheme="minorHAnsi"/>
          <w:sz w:val="24"/>
        </w:rPr>
        <w:t>6</w:t>
      </w:r>
      <w:r w:rsidRPr="00E82DC0">
        <w:rPr>
          <w:rFonts w:eastAsiaTheme="minorHAnsi" w:hint="eastAsia"/>
          <w:sz w:val="24"/>
        </w:rPr>
        <w:t xml:space="preserve">년 </w:t>
      </w:r>
      <w:r>
        <w:rPr>
          <w:rFonts w:eastAsiaTheme="minorHAnsi"/>
          <w:sz w:val="24"/>
        </w:rPr>
        <w:t xml:space="preserve">   </w:t>
      </w:r>
      <w:r w:rsidRPr="00E82DC0">
        <w:rPr>
          <w:rFonts w:eastAsiaTheme="minorHAnsi"/>
          <w:sz w:val="24"/>
        </w:rPr>
        <w:t xml:space="preserve">  </w:t>
      </w:r>
      <w:r w:rsidRPr="00E82DC0">
        <w:rPr>
          <w:rFonts w:eastAsiaTheme="minorHAnsi" w:hint="eastAsia"/>
          <w:sz w:val="24"/>
        </w:rPr>
        <w:t xml:space="preserve">월 </w:t>
      </w:r>
      <w:r w:rsidRPr="00E82DC0">
        <w:rPr>
          <w:rFonts w:eastAsiaTheme="minorHAnsi"/>
          <w:sz w:val="24"/>
        </w:rPr>
        <w:t xml:space="preserve">  </w:t>
      </w:r>
      <w:r>
        <w:rPr>
          <w:rFonts w:eastAsiaTheme="minorHAnsi"/>
          <w:sz w:val="24"/>
        </w:rPr>
        <w:t xml:space="preserve">    </w:t>
      </w:r>
      <w:r w:rsidRPr="00E82DC0">
        <w:rPr>
          <w:rFonts w:eastAsiaTheme="minorHAnsi" w:hint="eastAsia"/>
          <w:sz w:val="24"/>
        </w:rPr>
        <w:t>일</w:t>
      </w:r>
    </w:p>
    <w:p w14:paraId="11803879" w14:textId="77777777" w:rsidR="00DA023C" w:rsidRDefault="00DA023C" w:rsidP="00DA023C">
      <w:pPr>
        <w:spacing w:after="100" w:line="240" w:lineRule="atLeast"/>
        <w:ind w:rightChars="1546" w:right="3092"/>
        <w:jc w:val="right"/>
        <w:rPr>
          <w:rFonts w:eastAsiaTheme="minorHAnsi"/>
          <w:b/>
          <w:sz w:val="24"/>
        </w:rPr>
      </w:pPr>
      <w:proofErr w:type="gramStart"/>
      <w:r w:rsidRPr="00E82DC0">
        <w:rPr>
          <w:rFonts w:eastAsiaTheme="minorHAnsi" w:hint="eastAsia"/>
          <w:b/>
          <w:sz w:val="24"/>
        </w:rPr>
        <w:t>업체명 :</w:t>
      </w:r>
      <w:proofErr w:type="gramEnd"/>
    </w:p>
    <w:p w14:paraId="7F033333" w14:textId="77777777" w:rsidR="00DA023C" w:rsidRPr="00E82DC0" w:rsidRDefault="00DA023C" w:rsidP="00DA023C">
      <w:pPr>
        <w:spacing w:after="100" w:line="240" w:lineRule="atLeast"/>
        <w:ind w:rightChars="1546" w:right="3092"/>
        <w:jc w:val="right"/>
        <w:rPr>
          <w:rFonts w:eastAsiaTheme="minorHAnsi"/>
          <w:b/>
          <w:sz w:val="24"/>
        </w:rPr>
      </w:pPr>
    </w:p>
    <w:p w14:paraId="38D0230A" w14:textId="77777777" w:rsidR="00DA023C" w:rsidRPr="00E82DC0" w:rsidRDefault="00DA023C" w:rsidP="00DA023C">
      <w:pPr>
        <w:tabs>
          <w:tab w:val="left" w:pos="9072"/>
        </w:tabs>
        <w:spacing w:after="100" w:line="480" w:lineRule="auto"/>
        <w:ind w:firstLineChars="50" w:firstLine="120"/>
        <w:jc w:val="right"/>
        <w:rPr>
          <w:rFonts w:eastAsiaTheme="minorHAnsi"/>
          <w:b/>
          <w:sz w:val="24"/>
        </w:rPr>
      </w:pPr>
      <w:proofErr w:type="gramStart"/>
      <w:r w:rsidRPr="00E82DC0">
        <w:rPr>
          <w:rFonts w:eastAsiaTheme="minorHAnsi" w:hint="eastAsia"/>
          <w:b/>
          <w:sz w:val="24"/>
        </w:rPr>
        <w:t>대표자 :</w:t>
      </w:r>
      <w:proofErr w:type="gramEnd"/>
      <w:r w:rsidRPr="00E82DC0">
        <w:rPr>
          <w:rFonts w:eastAsiaTheme="minorHAnsi" w:hint="eastAsia"/>
          <w:b/>
          <w:sz w:val="24"/>
        </w:rPr>
        <w:t xml:space="preserve">              </w:t>
      </w:r>
      <w:r w:rsidRPr="00E82DC0">
        <w:rPr>
          <w:rFonts w:eastAsiaTheme="minorHAnsi"/>
          <w:b/>
          <w:sz w:val="24"/>
        </w:rPr>
        <w:t xml:space="preserve">    </w:t>
      </w:r>
      <w:r w:rsidRPr="00E82DC0">
        <w:rPr>
          <w:rFonts w:eastAsiaTheme="minorHAnsi" w:hint="eastAsia"/>
          <w:b/>
          <w:sz w:val="24"/>
        </w:rPr>
        <w:t xml:space="preserve">  </w:t>
      </w:r>
      <w:r w:rsidRPr="00E82DC0">
        <w:rPr>
          <w:rFonts w:eastAsiaTheme="minorHAnsi"/>
          <w:b/>
          <w:sz w:val="24"/>
        </w:rPr>
        <w:t xml:space="preserve"> </w:t>
      </w:r>
      <w:r w:rsidRPr="00E82DC0">
        <w:rPr>
          <w:rFonts w:eastAsiaTheme="minorHAnsi" w:hint="eastAsia"/>
          <w:b/>
          <w:sz w:val="24"/>
        </w:rPr>
        <w:t xml:space="preserve"> (인)</w:t>
      </w:r>
    </w:p>
    <w:p w14:paraId="712FD640" w14:textId="108C9893" w:rsidR="00DA023C" w:rsidRPr="00E82DC0" w:rsidRDefault="00DA023C" w:rsidP="00F47F86">
      <w:pPr>
        <w:widowControl/>
        <w:wordWrap/>
        <w:autoSpaceDE/>
        <w:autoSpaceDN/>
        <w:jc w:val="left"/>
        <w:rPr>
          <w:rFonts w:eastAsiaTheme="minorHAnsi"/>
          <w:sz w:val="22"/>
        </w:rPr>
      </w:pPr>
      <w:r w:rsidRPr="00E82DC0">
        <w:rPr>
          <w:rFonts w:eastAsiaTheme="minorHAnsi"/>
          <w:sz w:val="24"/>
        </w:rPr>
        <w:br w:type="page"/>
      </w: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Pr="00E82DC0">
        <w:rPr>
          <w:rFonts w:eastAsiaTheme="minorHAnsi"/>
          <w:sz w:val="22"/>
        </w:rPr>
        <w:t>5</w:t>
      </w:r>
      <w:r w:rsidRPr="00E82DC0">
        <w:rPr>
          <w:rFonts w:eastAsiaTheme="minorHAnsi" w:hint="eastAsia"/>
          <w:sz w:val="22"/>
        </w:rPr>
        <w:t>)</w:t>
      </w:r>
    </w:p>
    <w:p w14:paraId="533B409F" w14:textId="77777777" w:rsidR="00DA023C" w:rsidRPr="00E82DC0" w:rsidRDefault="00DA023C" w:rsidP="00DA023C">
      <w:pPr>
        <w:jc w:val="center"/>
        <w:rPr>
          <w:rFonts w:eastAsiaTheme="minorHAnsi"/>
          <w:b/>
          <w:sz w:val="40"/>
          <w:szCs w:val="32"/>
          <w:u w:val="thick"/>
        </w:rPr>
      </w:pPr>
    </w:p>
    <w:p w14:paraId="232AF8D8" w14:textId="77777777" w:rsidR="00DA023C" w:rsidRPr="00E82DC0" w:rsidRDefault="00DA023C" w:rsidP="00DA023C">
      <w:pPr>
        <w:jc w:val="center"/>
        <w:rPr>
          <w:rFonts w:eastAsiaTheme="minorHAnsi"/>
          <w:b/>
          <w:sz w:val="40"/>
          <w:szCs w:val="32"/>
          <w:u w:val="thick"/>
        </w:rPr>
      </w:pPr>
      <w:r w:rsidRPr="00E82DC0">
        <w:rPr>
          <w:rFonts w:eastAsiaTheme="minorHAnsi" w:hint="eastAsia"/>
          <w:b/>
          <w:sz w:val="40"/>
          <w:szCs w:val="32"/>
          <w:u w:val="thick"/>
        </w:rPr>
        <w:t>소요예산 단가 산출표</w:t>
      </w:r>
    </w:p>
    <w:p w14:paraId="42992B38" w14:textId="77777777" w:rsidR="00DA023C" w:rsidRPr="00E82DC0" w:rsidRDefault="00DA023C" w:rsidP="00DA023C">
      <w:pPr>
        <w:jc w:val="center"/>
        <w:rPr>
          <w:rFonts w:eastAsiaTheme="minorHAnsi"/>
          <w:b/>
          <w:sz w:val="40"/>
          <w:szCs w:val="32"/>
          <w:u w:val="thick"/>
        </w:rPr>
      </w:pPr>
    </w:p>
    <w:p w14:paraId="091BD864" w14:textId="77777777" w:rsidR="00DA023C" w:rsidRPr="00E82DC0" w:rsidRDefault="00DA023C" w:rsidP="00DA023C">
      <w:pPr>
        <w:jc w:val="center"/>
        <w:rPr>
          <w:rFonts w:eastAsiaTheme="minorHAnsi"/>
          <w:sz w:val="40"/>
          <w:szCs w:val="32"/>
          <w:u w:val="single"/>
        </w:rPr>
      </w:pPr>
    </w:p>
    <w:p w14:paraId="0C492E07" w14:textId="77777777" w:rsidR="00DA023C" w:rsidRPr="00E82DC0" w:rsidRDefault="00DA023C" w:rsidP="00DA023C">
      <w:pPr>
        <w:jc w:val="center"/>
        <w:rPr>
          <w:rFonts w:eastAsiaTheme="minorHAnsi"/>
          <w:sz w:val="40"/>
          <w:szCs w:val="32"/>
          <w:u w:val="single"/>
        </w:rPr>
      </w:pPr>
    </w:p>
    <w:p w14:paraId="6E7770C5" w14:textId="77777777" w:rsidR="00DA023C" w:rsidRPr="00E82DC0" w:rsidRDefault="00DA023C" w:rsidP="00DA023C">
      <w:pPr>
        <w:jc w:val="center"/>
        <w:rPr>
          <w:rFonts w:eastAsiaTheme="minorHAnsi"/>
          <w:sz w:val="40"/>
          <w:szCs w:val="32"/>
          <w:u w:val="single"/>
        </w:rPr>
      </w:pPr>
    </w:p>
    <w:p w14:paraId="772E388A" w14:textId="77777777" w:rsidR="00DA023C" w:rsidRPr="00E82DC0" w:rsidRDefault="00DA023C" w:rsidP="00DA023C">
      <w:pPr>
        <w:jc w:val="center"/>
        <w:rPr>
          <w:rFonts w:eastAsiaTheme="minorHAnsi"/>
          <w:sz w:val="40"/>
          <w:szCs w:val="32"/>
          <w:u w:val="single"/>
        </w:rPr>
      </w:pPr>
    </w:p>
    <w:p w14:paraId="433BF374" w14:textId="77777777" w:rsidR="00DA023C" w:rsidRPr="00E82DC0" w:rsidRDefault="00DA023C" w:rsidP="00DA023C">
      <w:pPr>
        <w:jc w:val="center"/>
        <w:rPr>
          <w:rFonts w:eastAsiaTheme="minorHAnsi"/>
          <w:sz w:val="40"/>
          <w:szCs w:val="32"/>
          <w:u w:val="single"/>
        </w:rPr>
      </w:pPr>
      <w:r w:rsidRPr="00E82DC0">
        <w:rPr>
          <w:rFonts w:eastAsiaTheme="minorHAnsi" w:hint="eastAsia"/>
          <w:sz w:val="40"/>
          <w:szCs w:val="32"/>
          <w:u w:val="single"/>
        </w:rPr>
        <w:t>(별도 첨부한 엑셀파일 참조)</w:t>
      </w:r>
    </w:p>
    <w:p w14:paraId="6DF78394" w14:textId="77777777" w:rsidR="00DA023C" w:rsidRPr="00E82DC0" w:rsidRDefault="00DA023C" w:rsidP="00DA023C">
      <w:pPr>
        <w:wordWrap/>
        <w:jc w:val="left"/>
        <w:rPr>
          <w:rFonts w:eastAsiaTheme="minorHAnsi"/>
          <w:sz w:val="24"/>
        </w:rPr>
      </w:pPr>
      <w:r w:rsidRPr="00E82DC0">
        <w:rPr>
          <w:rFonts w:eastAsiaTheme="minorHAnsi"/>
          <w:sz w:val="24"/>
        </w:rPr>
        <w:br/>
      </w:r>
    </w:p>
    <w:p w14:paraId="4B7FA7D2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7B560238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2DA023DE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738CC97F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7B1B02C5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564646A9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6111AE6A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7E5CFD5C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</w:p>
    <w:p w14:paraId="0B9057C2" w14:textId="77777777" w:rsidR="00DA023C" w:rsidRPr="00E82DC0" w:rsidRDefault="00DA023C" w:rsidP="00DA023C">
      <w:pPr>
        <w:wordWrap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Pr="00E82DC0">
        <w:rPr>
          <w:rFonts w:eastAsiaTheme="minorHAnsi"/>
          <w:sz w:val="22"/>
        </w:rPr>
        <w:t>6</w:t>
      </w:r>
      <w:r w:rsidRPr="00E82DC0">
        <w:rPr>
          <w:rFonts w:eastAsiaTheme="minorHAnsi" w:hint="eastAsia"/>
          <w:sz w:val="22"/>
        </w:rPr>
        <w:t>)</w:t>
      </w:r>
    </w:p>
    <w:p w14:paraId="3B836D04" w14:textId="77777777" w:rsidR="00DA023C" w:rsidRPr="00E82DC0" w:rsidRDefault="00DA023C" w:rsidP="00DA023C">
      <w:pPr>
        <w:spacing w:beforeLines="50" w:before="120"/>
        <w:jc w:val="center"/>
        <w:rPr>
          <w:rFonts w:eastAsiaTheme="minorHAnsi"/>
          <w:b/>
          <w:bCs/>
          <w:sz w:val="48"/>
          <w:u w:val="single"/>
        </w:rPr>
      </w:pPr>
      <w:r w:rsidRPr="00E82DC0">
        <w:rPr>
          <w:rFonts w:eastAsiaTheme="minorHAnsi" w:hint="eastAsia"/>
          <w:b/>
          <w:bCs/>
          <w:sz w:val="48"/>
          <w:u w:val="single"/>
        </w:rPr>
        <w:t>청렴계약이행 확약서</w:t>
      </w:r>
    </w:p>
    <w:p w14:paraId="3BFA0D7E" w14:textId="77777777" w:rsidR="00DA023C" w:rsidRPr="00E82DC0" w:rsidRDefault="00DA023C" w:rsidP="00DA023C">
      <w:pPr>
        <w:jc w:val="center"/>
        <w:rPr>
          <w:rFonts w:eastAsiaTheme="minorHAnsi"/>
          <w:bCs/>
          <w:sz w:val="32"/>
        </w:rPr>
      </w:pPr>
    </w:p>
    <w:p w14:paraId="02E468DA" w14:textId="77777777" w:rsidR="00DA023C" w:rsidRPr="00E82DC0" w:rsidRDefault="00DA023C" w:rsidP="00DA023C">
      <w:pPr>
        <w:jc w:val="center"/>
        <w:rPr>
          <w:rFonts w:eastAsiaTheme="minorHAnsi"/>
          <w:bCs/>
          <w:sz w:val="32"/>
        </w:rPr>
      </w:pPr>
    </w:p>
    <w:p w14:paraId="0F973104" w14:textId="77777777" w:rsidR="00DA023C" w:rsidRPr="00E82DC0" w:rsidRDefault="00DA023C" w:rsidP="00DA023C">
      <w:pPr>
        <w:spacing w:before="60" w:after="60" w:line="320" w:lineRule="exact"/>
        <w:ind w:leftChars="100" w:left="200" w:rightChars="283" w:right="566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당사는 공정하고 투명한 기업경영과 자유경쟁이 사회발전과 기업경쟁력 향상의 관건임을 깊이 인식하며, KB국민은행의 청렴계약제도 시행에 부응하여 다음 사항을 준수할 것을 확약합니다.</w:t>
      </w:r>
    </w:p>
    <w:p w14:paraId="36401450" w14:textId="77777777" w:rsidR="00DA023C" w:rsidRPr="00E82DC0" w:rsidRDefault="00DA023C" w:rsidP="00DA023C">
      <w:pPr>
        <w:rPr>
          <w:rFonts w:eastAsiaTheme="minorHAnsi"/>
          <w:bCs/>
          <w:sz w:val="26"/>
          <w:szCs w:val="26"/>
        </w:rPr>
      </w:pPr>
    </w:p>
    <w:p w14:paraId="535811D6" w14:textId="77777777" w:rsidR="00DA023C" w:rsidRPr="00E82DC0" w:rsidRDefault="00DA023C" w:rsidP="00DA023C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1. 입찰∙낙찰, 계약체결 및 계약이행 과정(준공∙납품 이후를 포함한다)에서 은행의 계약관련 임직원에게 직</w:t>
      </w:r>
      <w:r w:rsidRPr="00E82DC0">
        <w:rPr>
          <w:rFonts w:eastAsiaTheme="minorHAnsi" w:hint="eastAsia"/>
          <w:bCs/>
          <w:sz w:val="26"/>
          <w:szCs w:val="26"/>
        </w:rPr>
        <w:sym w:font="Wingdings" w:char="F09E"/>
      </w:r>
      <w:r w:rsidRPr="00E82DC0">
        <w:rPr>
          <w:rFonts w:eastAsiaTheme="minorHAnsi" w:hint="eastAsia"/>
          <w:bCs/>
          <w:sz w:val="26"/>
          <w:szCs w:val="26"/>
        </w:rPr>
        <w:t>간접적으로 금품, 향응 등 접대나 부당한 이익을 주거나 받지 않겠습니다.</w:t>
      </w:r>
    </w:p>
    <w:p w14:paraId="74B1113C" w14:textId="77777777" w:rsidR="00DA023C" w:rsidRPr="00E82DC0" w:rsidRDefault="00DA023C" w:rsidP="00DA023C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eastAsiaTheme="minorHAnsi"/>
          <w:bCs/>
          <w:sz w:val="26"/>
          <w:szCs w:val="26"/>
        </w:rPr>
      </w:pPr>
    </w:p>
    <w:p w14:paraId="47EF2A79" w14:textId="77777777" w:rsidR="00DA023C" w:rsidRPr="00E82DC0" w:rsidRDefault="00DA023C" w:rsidP="00DA023C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2. 입찰가격의 사전협의 또는 특정인의 낙찰을 위한 담합 등 공정한 경쟁을 방해하는 행위를 하지 않겠습니다.</w:t>
      </w:r>
    </w:p>
    <w:p w14:paraId="3D3D5194" w14:textId="77777777" w:rsidR="00DA023C" w:rsidRPr="00E82DC0" w:rsidRDefault="00DA023C" w:rsidP="00DA023C">
      <w:pPr>
        <w:spacing w:before="60" w:after="60" w:line="320" w:lineRule="exact"/>
        <w:ind w:left="1" w:rightChars="141" w:right="282" w:firstLineChars="108" w:firstLine="281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 xml:space="preserve"> </w:t>
      </w:r>
    </w:p>
    <w:p w14:paraId="746F6AA3" w14:textId="77777777" w:rsidR="00DA023C" w:rsidRPr="00E82DC0" w:rsidRDefault="00DA023C" w:rsidP="00DA023C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3. 공정한 업무수행을 방해하는 알선∙청탁을 통하여 입찰 또는 계약과 관련된 특정 정보의 제공을 요구하거나 받는 행위를 하지 않겠습니다.</w:t>
      </w:r>
    </w:p>
    <w:p w14:paraId="715AE12E" w14:textId="77777777" w:rsidR="00DA023C" w:rsidRPr="00E82DC0" w:rsidRDefault="00DA023C" w:rsidP="00DA023C">
      <w:pPr>
        <w:spacing w:before="60" w:after="60" w:line="320" w:lineRule="exact"/>
        <w:ind w:left="1" w:rightChars="141" w:right="282" w:firstLineChars="108" w:firstLine="281"/>
        <w:jc w:val="left"/>
        <w:rPr>
          <w:rFonts w:eastAsiaTheme="minorHAnsi"/>
          <w:bCs/>
          <w:sz w:val="26"/>
          <w:szCs w:val="26"/>
        </w:rPr>
      </w:pPr>
    </w:p>
    <w:p w14:paraId="467D8631" w14:textId="77777777" w:rsidR="00DA023C" w:rsidRPr="00E82DC0" w:rsidRDefault="00DA023C" w:rsidP="00DA023C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4. 상기 청렴계약준수 사항을 위반한 경우 입찰제한,</w:t>
      </w:r>
      <w:r w:rsidRPr="00E82DC0">
        <w:rPr>
          <w:rFonts w:eastAsiaTheme="minorHAnsi"/>
          <w:bCs/>
          <w:sz w:val="26"/>
          <w:szCs w:val="26"/>
        </w:rPr>
        <w:t xml:space="preserve"> </w:t>
      </w:r>
      <w:r w:rsidRPr="00E82DC0">
        <w:rPr>
          <w:rFonts w:eastAsiaTheme="minorHAnsi" w:hint="eastAsia"/>
          <w:bCs/>
          <w:sz w:val="26"/>
          <w:szCs w:val="26"/>
        </w:rPr>
        <w:t>계약해지,</w:t>
      </w:r>
      <w:r w:rsidRPr="00E82DC0">
        <w:rPr>
          <w:rFonts w:eastAsiaTheme="minorHAnsi"/>
          <w:bCs/>
          <w:sz w:val="26"/>
          <w:szCs w:val="26"/>
        </w:rPr>
        <w:t xml:space="preserve"> </w:t>
      </w:r>
      <w:r w:rsidRPr="00E82DC0">
        <w:rPr>
          <w:rFonts w:eastAsiaTheme="minorHAnsi" w:hint="eastAsia"/>
          <w:bCs/>
          <w:sz w:val="26"/>
          <w:szCs w:val="26"/>
        </w:rPr>
        <w:t xml:space="preserve">거래중단 등 제반 불이익을 감수하겠습니다.  </w:t>
      </w:r>
    </w:p>
    <w:p w14:paraId="5891CF9B" w14:textId="77777777" w:rsidR="00DA023C" w:rsidRPr="00E82DC0" w:rsidRDefault="00DA023C" w:rsidP="00DA023C">
      <w:pPr>
        <w:ind w:left="391" w:rightChars="441" w:right="882" w:firstLineChars="242" w:firstLine="629"/>
        <w:jc w:val="left"/>
        <w:rPr>
          <w:rFonts w:eastAsiaTheme="minorHAnsi"/>
          <w:bCs/>
          <w:sz w:val="26"/>
          <w:szCs w:val="26"/>
        </w:rPr>
      </w:pPr>
      <w:r w:rsidRPr="00E82DC0">
        <w:rPr>
          <w:rFonts w:eastAsiaTheme="minorHAnsi"/>
          <w:bCs/>
          <w:color w:val="000000"/>
          <w:sz w:val="26"/>
          <w:szCs w:val="26"/>
        </w:rPr>
        <w:t xml:space="preserve"> </w:t>
      </w:r>
      <w:r w:rsidRPr="00E82DC0">
        <w:rPr>
          <w:rFonts w:eastAsiaTheme="minorHAnsi" w:hint="eastAsia"/>
          <w:bCs/>
          <w:color w:val="000000"/>
          <w:sz w:val="26"/>
          <w:szCs w:val="26"/>
        </w:rPr>
        <w:t xml:space="preserve">   </w:t>
      </w:r>
    </w:p>
    <w:p w14:paraId="6CD643EC" w14:textId="127DEE21" w:rsidR="00DA023C" w:rsidRPr="00E82DC0" w:rsidRDefault="00DA023C" w:rsidP="00DA023C">
      <w:pPr>
        <w:jc w:val="center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>202</w:t>
      </w:r>
      <w:r w:rsidR="00F47F86">
        <w:rPr>
          <w:rFonts w:eastAsiaTheme="minorHAnsi"/>
          <w:bCs/>
          <w:sz w:val="26"/>
          <w:szCs w:val="26"/>
        </w:rPr>
        <w:t>6</w:t>
      </w:r>
      <w:r w:rsidRPr="00E82DC0">
        <w:rPr>
          <w:rFonts w:eastAsiaTheme="minorHAnsi" w:hint="eastAsia"/>
          <w:bCs/>
          <w:sz w:val="26"/>
          <w:szCs w:val="26"/>
        </w:rPr>
        <w:t>년     월     일</w:t>
      </w:r>
    </w:p>
    <w:p w14:paraId="72F8B409" w14:textId="77777777" w:rsidR="00DA023C" w:rsidRPr="00E82DC0" w:rsidRDefault="00DA023C" w:rsidP="00DA023C">
      <w:pPr>
        <w:ind w:left="390"/>
        <w:rPr>
          <w:rFonts w:eastAsiaTheme="minorHAnsi"/>
          <w:bCs/>
          <w:sz w:val="26"/>
          <w:szCs w:val="26"/>
        </w:rPr>
      </w:pPr>
    </w:p>
    <w:p w14:paraId="4A1FAE7C" w14:textId="77777777" w:rsidR="00DA023C" w:rsidRPr="00E82DC0" w:rsidRDefault="00DA023C" w:rsidP="00DA023C">
      <w:pPr>
        <w:ind w:left="390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 xml:space="preserve">                  </w:t>
      </w:r>
      <w:r w:rsidRPr="00E82DC0">
        <w:rPr>
          <w:rFonts w:eastAsiaTheme="minorHAnsi"/>
          <w:bCs/>
          <w:sz w:val="26"/>
          <w:szCs w:val="26"/>
        </w:rPr>
        <w:t xml:space="preserve">  </w:t>
      </w:r>
      <w:r w:rsidRPr="00E82DC0">
        <w:rPr>
          <w:rFonts w:eastAsiaTheme="minorHAnsi" w:hint="eastAsia"/>
          <w:bCs/>
          <w:sz w:val="26"/>
          <w:szCs w:val="26"/>
        </w:rPr>
        <w:t xml:space="preserve">    확 약 자   </w:t>
      </w:r>
      <w:proofErr w:type="gramStart"/>
      <w:r w:rsidRPr="00E82DC0">
        <w:rPr>
          <w:rFonts w:eastAsiaTheme="minorHAnsi" w:hint="eastAsia"/>
          <w:bCs/>
          <w:sz w:val="26"/>
          <w:szCs w:val="26"/>
        </w:rPr>
        <w:t>주  소</w:t>
      </w:r>
      <w:proofErr w:type="gramEnd"/>
      <w:r w:rsidRPr="00E82DC0">
        <w:rPr>
          <w:rFonts w:eastAsiaTheme="minorHAnsi" w:hint="eastAsia"/>
          <w:bCs/>
          <w:sz w:val="26"/>
          <w:szCs w:val="26"/>
        </w:rPr>
        <w:t xml:space="preserve"> : </w:t>
      </w:r>
    </w:p>
    <w:p w14:paraId="3C75B692" w14:textId="77777777" w:rsidR="00DA023C" w:rsidRPr="00E82DC0" w:rsidRDefault="00DA023C" w:rsidP="00DA023C">
      <w:pPr>
        <w:ind w:left="391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 xml:space="preserve">                        </w:t>
      </w:r>
      <w:r w:rsidRPr="00E82DC0">
        <w:rPr>
          <w:rFonts w:eastAsiaTheme="minorHAnsi"/>
          <w:bCs/>
          <w:sz w:val="26"/>
          <w:szCs w:val="26"/>
        </w:rPr>
        <w:t xml:space="preserve">  </w:t>
      </w:r>
      <w:r w:rsidRPr="00E82DC0">
        <w:rPr>
          <w:rFonts w:eastAsiaTheme="minorHAnsi" w:hint="eastAsia"/>
          <w:bCs/>
          <w:sz w:val="26"/>
          <w:szCs w:val="26"/>
        </w:rPr>
        <w:t xml:space="preserve">         </w:t>
      </w:r>
      <w:proofErr w:type="gramStart"/>
      <w:r w:rsidRPr="00E82DC0">
        <w:rPr>
          <w:rFonts w:eastAsiaTheme="minorHAnsi" w:hint="eastAsia"/>
          <w:bCs/>
          <w:sz w:val="26"/>
          <w:szCs w:val="26"/>
        </w:rPr>
        <w:t>상  호</w:t>
      </w:r>
      <w:proofErr w:type="gramEnd"/>
      <w:r w:rsidRPr="00E82DC0">
        <w:rPr>
          <w:rFonts w:eastAsiaTheme="minorHAnsi" w:hint="eastAsia"/>
          <w:bCs/>
          <w:sz w:val="26"/>
          <w:szCs w:val="26"/>
        </w:rPr>
        <w:t xml:space="preserve"> :</w:t>
      </w:r>
    </w:p>
    <w:p w14:paraId="0AE9CB9F" w14:textId="176068E4" w:rsidR="00DA023C" w:rsidRPr="00E82DC0" w:rsidRDefault="00DA023C" w:rsidP="00DA023C">
      <w:pPr>
        <w:ind w:left="391"/>
        <w:rPr>
          <w:rFonts w:eastAsiaTheme="minorHAnsi"/>
          <w:bCs/>
          <w:sz w:val="26"/>
          <w:szCs w:val="26"/>
        </w:rPr>
      </w:pPr>
      <w:r w:rsidRPr="00E82DC0">
        <w:rPr>
          <w:rFonts w:eastAsiaTheme="minorHAnsi" w:hint="eastAsia"/>
          <w:bCs/>
          <w:sz w:val="26"/>
          <w:szCs w:val="26"/>
        </w:rPr>
        <w:t xml:space="preserve">                             </w:t>
      </w:r>
      <w:r w:rsidRPr="00E82DC0">
        <w:rPr>
          <w:rFonts w:eastAsiaTheme="minorHAnsi"/>
          <w:bCs/>
          <w:sz w:val="26"/>
          <w:szCs w:val="26"/>
        </w:rPr>
        <w:t xml:space="preserve">  </w:t>
      </w:r>
      <w:r w:rsidRPr="00E82DC0">
        <w:rPr>
          <w:rFonts w:eastAsiaTheme="minorHAnsi" w:hint="eastAsia"/>
          <w:bCs/>
          <w:sz w:val="26"/>
          <w:szCs w:val="26"/>
        </w:rPr>
        <w:t xml:space="preserve">    대표자:       </w:t>
      </w:r>
      <w:r w:rsidRPr="00E82DC0">
        <w:rPr>
          <w:rFonts w:eastAsiaTheme="minorHAnsi"/>
          <w:bCs/>
          <w:sz w:val="26"/>
          <w:szCs w:val="26"/>
        </w:rPr>
        <w:t xml:space="preserve">   </w:t>
      </w:r>
      <w:r w:rsidRPr="00E82DC0">
        <w:rPr>
          <w:rFonts w:eastAsiaTheme="minorHAnsi" w:hint="eastAsia"/>
          <w:bCs/>
          <w:sz w:val="26"/>
          <w:szCs w:val="26"/>
        </w:rPr>
        <w:t xml:space="preserve">  </w:t>
      </w:r>
      <w:r w:rsidRPr="00E82DC0">
        <w:rPr>
          <w:rFonts w:eastAsiaTheme="minorHAnsi"/>
          <w:bCs/>
          <w:sz w:val="26"/>
          <w:szCs w:val="26"/>
        </w:rPr>
        <w:t xml:space="preserve">      </w:t>
      </w:r>
      <w:r w:rsidRPr="00E82DC0">
        <w:rPr>
          <w:rFonts w:eastAsiaTheme="minorHAnsi" w:hint="eastAsia"/>
          <w:bCs/>
          <w:sz w:val="26"/>
          <w:szCs w:val="26"/>
        </w:rPr>
        <w:t xml:space="preserve">    (인)</w:t>
      </w:r>
    </w:p>
    <w:p w14:paraId="4635384D" w14:textId="77777777" w:rsidR="00DA023C" w:rsidRPr="00E82DC0" w:rsidRDefault="00DA023C" w:rsidP="00DA023C">
      <w:pPr>
        <w:widowControl/>
        <w:wordWrap/>
        <w:autoSpaceDE/>
        <w:autoSpaceDN/>
        <w:jc w:val="left"/>
        <w:rPr>
          <w:rFonts w:eastAsiaTheme="minorHAnsi"/>
          <w:sz w:val="24"/>
        </w:rPr>
      </w:pPr>
      <w:r w:rsidRPr="00E82DC0">
        <w:rPr>
          <w:rFonts w:eastAsiaTheme="minorHAnsi"/>
          <w:b/>
          <w:sz w:val="22"/>
        </w:rPr>
        <w:br w:type="page"/>
      </w:r>
      <w:r w:rsidRPr="00E82DC0">
        <w:rPr>
          <w:rFonts w:eastAsiaTheme="minorHAnsi"/>
          <w:sz w:val="24"/>
        </w:rPr>
        <w:lastRenderedPageBreak/>
        <w:t xml:space="preserve"> </w:t>
      </w:r>
      <w:r w:rsidRPr="00E82DC0">
        <w:rPr>
          <w:rFonts w:eastAsiaTheme="minorHAnsi" w:hint="eastAsia"/>
          <w:sz w:val="22"/>
        </w:rPr>
        <w:t xml:space="preserve">(붙 임 </w:t>
      </w:r>
      <w:r w:rsidRPr="00E82DC0">
        <w:rPr>
          <w:rFonts w:eastAsiaTheme="minorHAnsi"/>
          <w:sz w:val="22"/>
        </w:rPr>
        <w:t>7</w:t>
      </w:r>
      <w:r w:rsidRPr="00E82DC0">
        <w:rPr>
          <w:rFonts w:eastAsiaTheme="minorHAnsi" w:hint="eastAsia"/>
          <w:sz w:val="22"/>
        </w:rPr>
        <w:t>)</w:t>
      </w:r>
    </w:p>
    <w:p w14:paraId="02BDBBE4" w14:textId="77777777" w:rsidR="00DA023C" w:rsidRPr="00E82DC0" w:rsidRDefault="00DA023C" w:rsidP="00DA023C">
      <w:pPr>
        <w:jc w:val="center"/>
        <w:rPr>
          <w:rFonts w:eastAsiaTheme="minorHAnsi"/>
          <w:b/>
          <w:sz w:val="36"/>
          <w:u w:val="single"/>
        </w:rPr>
      </w:pPr>
      <w:r w:rsidRPr="00E82DC0">
        <w:rPr>
          <w:rFonts w:eastAsiaTheme="minorHAnsi" w:hint="eastAsia"/>
          <w:b/>
          <w:sz w:val="36"/>
          <w:u w:val="single"/>
        </w:rPr>
        <w:t>위 임 장</w:t>
      </w:r>
    </w:p>
    <w:p w14:paraId="43DDCC1B" w14:textId="77777777" w:rsidR="00DA023C" w:rsidRPr="00E82DC0" w:rsidRDefault="00DA023C" w:rsidP="00DA023C">
      <w:pPr>
        <w:jc w:val="center"/>
        <w:rPr>
          <w:rFonts w:eastAsiaTheme="minorHAnsi"/>
        </w:rPr>
      </w:pPr>
      <w:r w:rsidRPr="00E82DC0">
        <w:rPr>
          <w:rFonts w:eastAsiaTheme="minorHAnsi"/>
        </w:rPr>
        <w:t>(용역업체 선정을 위한 입찰참가 대리인용)</w:t>
      </w:r>
    </w:p>
    <w:p w14:paraId="2EEBFD15" w14:textId="77777777" w:rsidR="00DA023C" w:rsidRPr="00E82DC0" w:rsidRDefault="00DA023C" w:rsidP="00DA023C">
      <w:pPr>
        <w:spacing w:line="300" w:lineRule="exact"/>
        <w:ind w:leftChars="-2" w:left="-4" w:right="70" w:firstLineChars="100" w:firstLine="200"/>
        <w:rPr>
          <w:rFonts w:eastAsiaTheme="minorHAnsi"/>
          <w:bCs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9"/>
        <w:gridCol w:w="1645"/>
        <w:gridCol w:w="498"/>
        <w:gridCol w:w="498"/>
        <w:gridCol w:w="498"/>
        <w:gridCol w:w="498"/>
        <w:gridCol w:w="498"/>
        <w:gridCol w:w="498"/>
        <w:gridCol w:w="14"/>
        <w:gridCol w:w="1070"/>
        <w:gridCol w:w="6"/>
        <w:gridCol w:w="2889"/>
      </w:tblGrid>
      <w:tr w:rsidR="00DA023C" w:rsidRPr="00E82DC0" w14:paraId="1667B8AD" w14:textId="77777777" w:rsidTr="00AE5631">
        <w:trPr>
          <w:cantSplit/>
          <w:trHeight w:val="774"/>
        </w:trPr>
        <w:tc>
          <w:tcPr>
            <w:tcW w:w="133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6E6E6"/>
            <w:vAlign w:val="center"/>
          </w:tcPr>
          <w:p w14:paraId="2E58CDDF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bCs/>
                <w:color w:val="000000" w:themeColor="text1"/>
                <w:sz w:val="22"/>
              </w:rPr>
              <w:t>위임자</w:t>
            </w:r>
          </w:p>
          <w:p w14:paraId="1FDEA32E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bCs/>
                <w:color w:val="000000" w:themeColor="text1"/>
                <w:sz w:val="22"/>
              </w:rPr>
              <w:t>(본인)</w:t>
            </w:r>
          </w:p>
        </w:tc>
        <w:tc>
          <w:tcPr>
            <w:tcW w:w="1737" w:type="dxa"/>
            <w:tcBorders>
              <w:top w:val="single" w:sz="12" w:space="0" w:color="auto"/>
            </w:tcBorders>
            <w:shd w:val="clear" w:color="auto" w:fill="F3F3F3"/>
            <w:vAlign w:val="center"/>
          </w:tcPr>
          <w:p w14:paraId="3B26D3E8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proofErr w:type="gramStart"/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>업  체</w:t>
            </w:r>
            <w:proofErr w:type="gramEnd"/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 xml:space="preserve">  명</w:t>
            </w:r>
          </w:p>
        </w:tc>
        <w:tc>
          <w:tcPr>
            <w:tcW w:w="7327" w:type="dxa"/>
            <w:gridSpan w:val="10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B9C4DF6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</w:tr>
      <w:tr w:rsidR="00DA023C" w:rsidRPr="00E82DC0" w14:paraId="36D01EE0" w14:textId="77777777" w:rsidTr="00AE563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14:paraId="24248450" w14:textId="77777777" w:rsidR="00DA023C" w:rsidRPr="00E82DC0" w:rsidRDefault="00DA023C" w:rsidP="00AE5631">
            <w:pPr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14:paraId="27F4C522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color w:val="000000" w:themeColor="text1"/>
                <w:spacing w:val="-24"/>
                <w:sz w:val="22"/>
              </w:rPr>
            </w:pPr>
            <w:r w:rsidRPr="00E82DC0">
              <w:rPr>
                <w:rFonts w:eastAsiaTheme="minorHAnsi" w:hint="eastAsia"/>
                <w:b/>
                <w:color w:val="000000" w:themeColor="text1"/>
                <w:spacing w:val="-24"/>
                <w:sz w:val="22"/>
              </w:rPr>
              <w:t>사업자등록번호</w:t>
            </w:r>
          </w:p>
        </w:tc>
        <w:tc>
          <w:tcPr>
            <w:tcW w:w="3135" w:type="dxa"/>
            <w:gridSpan w:val="7"/>
            <w:tcBorders>
              <w:right w:val="single" w:sz="4" w:space="0" w:color="auto"/>
            </w:tcBorders>
          </w:tcPr>
          <w:p w14:paraId="743B7B8C" w14:textId="77777777" w:rsidR="00DA023C" w:rsidRPr="00E82DC0" w:rsidRDefault="00DA023C" w:rsidP="00AE5631">
            <w:pPr>
              <w:jc w:val="left"/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11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FF8DAA" w14:textId="77777777" w:rsidR="00DA023C" w:rsidRPr="00E82DC0" w:rsidRDefault="00DA023C" w:rsidP="00AE5631">
            <w:pPr>
              <w:jc w:val="center"/>
              <w:rPr>
                <w:rFonts w:eastAsiaTheme="minorHAnsi"/>
                <w:color w:val="A6A6A6"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연락처</w:t>
            </w:r>
          </w:p>
        </w:tc>
        <w:tc>
          <w:tcPr>
            <w:tcW w:w="30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EA8A7F" w14:textId="77777777" w:rsidR="00DA023C" w:rsidRPr="00E82DC0" w:rsidRDefault="00DA023C" w:rsidP="00AE5631">
            <w:pPr>
              <w:rPr>
                <w:rFonts w:eastAsiaTheme="minorHAnsi"/>
                <w:color w:val="A6A6A6"/>
                <w:sz w:val="22"/>
              </w:rPr>
            </w:pPr>
          </w:p>
        </w:tc>
      </w:tr>
      <w:tr w:rsidR="00DA023C" w:rsidRPr="00E82DC0" w14:paraId="5027C9C0" w14:textId="77777777" w:rsidTr="00AE563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E6E6E6"/>
          </w:tcPr>
          <w:p w14:paraId="693D5136" w14:textId="77777777" w:rsidR="00DA023C" w:rsidRPr="00E82DC0" w:rsidRDefault="00DA023C" w:rsidP="00AE5631">
            <w:pPr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14:paraId="70617CA6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>주       소</w:t>
            </w:r>
          </w:p>
        </w:tc>
        <w:tc>
          <w:tcPr>
            <w:tcW w:w="7327" w:type="dxa"/>
            <w:gridSpan w:val="10"/>
            <w:tcBorders>
              <w:right w:val="single" w:sz="12" w:space="0" w:color="auto"/>
            </w:tcBorders>
            <w:vAlign w:val="center"/>
          </w:tcPr>
          <w:p w14:paraId="66F7EC0E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</w:tr>
      <w:tr w:rsidR="00DA023C" w:rsidRPr="00E82DC0" w14:paraId="16311CBA" w14:textId="77777777" w:rsidTr="00AE5631">
        <w:trPr>
          <w:cantSplit/>
          <w:trHeight w:val="774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E6E6E6"/>
            <w:vAlign w:val="center"/>
          </w:tcPr>
          <w:p w14:paraId="21739D79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bCs/>
                <w:color w:val="000000" w:themeColor="text1"/>
                <w:sz w:val="22"/>
              </w:rPr>
              <w:t>수임자</w:t>
            </w:r>
          </w:p>
          <w:p w14:paraId="6B6CF2D0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bCs/>
                <w:color w:val="000000" w:themeColor="text1"/>
                <w:sz w:val="22"/>
              </w:rPr>
              <w:t>(대리인)</w:t>
            </w:r>
          </w:p>
        </w:tc>
        <w:tc>
          <w:tcPr>
            <w:tcW w:w="1737" w:type="dxa"/>
            <w:shd w:val="clear" w:color="auto" w:fill="F3F3F3"/>
            <w:vAlign w:val="center"/>
          </w:tcPr>
          <w:p w14:paraId="4DABF6D2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>성       명</w:t>
            </w:r>
          </w:p>
        </w:tc>
        <w:tc>
          <w:tcPr>
            <w:tcW w:w="3120" w:type="dxa"/>
            <w:gridSpan w:val="6"/>
          </w:tcPr>
          <w:p w14:paraId="5928A76F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1134" w:type="dxa"/>
            <w:gridSpan w:val="2"/>
            <w:shd w:val="clear" w:color="auto" w:fill="F3F3F3"/>
            <w:vAlign w:val="center"/>
          </w:tcPr>
          <w:p w14:paraId="07AC42AA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관계</w:t>
            </w:r>
          </w:p>
        </w:tc>
        <w:tc>
          <w:tcPr>
            <w:tcW w:w="3073" w:type="dxa"/>
            <w:gridSpan w:val="2"/>
            <w:tcBorders>
              <w:right w:val="single" w:sz="12" w:space="0" w:color="auto"/>
            </w:tcBorders>
            <w:vAlign w:val="center"/>
          </w:tcPr>
          <w:p w14:paraId="76863877" w14:textId="77777777" w:rsidR="00DA023C" w:rsidRPr="00E82DC0" w:rsidRDefault="00DA023C" w:rsidP="00AE5631">
            <w:pPr>
              <w:ind w:firstLineChars="50" w:firstLine="110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본인의 소속 직원</w:t>
            </w:r>
          </w:p>
        </w:tc>
      </w:tr>
      <w:tr w:rsidR="00DA023C" w:rsidRPr="00E82DC0" w14:paraId="0C8DAE9D" w14:textId="77777777" w:rsidTr="00AE563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14:paraId="7527C9D5" w14:textId="77777777" w:rsidR="00DA023C" w:rsidRPr="00E82DC0" w:rsidRDefault="00DA023C" w:rsidP="00AE5631">
            <w:pPr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14:paraId="1276EE69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>생 년 월 일</w:t>
            </w:r>
          </w:p>
          <w:p w14:paraId="77A4F9B3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color w:val="BFBFBF" w:themeColor="background1" w:themeShade="BF"/>
                <w:sz w:val="22"/>
              </w:rPr>
              <w:t>주민등록기준</w:t>
            </w:r>
          </w:p>
        </w:tc>
        <w:tc>
          <w:tcPr>
            <w:tcW w:w="520" w:type="dxa"/>
            <w:tcBorders>
              <w:right w:val="dashed" w:sz="4" w:space="0" w:color="auto"/>
            </w:tcBorders>
            <w:vAlign w:val="center"/>
          </w:tcPr>
          <w:p w14:paraId="0F0C33C7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22B148F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9C0A5CA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EA5092D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C5DF888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3C147CE8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08A1BA" w14:textId="77777777" w:rsidR="00DA023C" w:rsidRPr="00E82DC0" w:rsidRDefault="00DA023C" w:rsidP="00AE5631">
            <w:pPr>
              <w:jc w:val="center"/>
              <w:rPr>
                <w:rFonts w:eastAsiaTheme="minorHAnsi"/>
                <w:color w:val="A6A6A6"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연락처</w:t>
            </w:r>
          </w:p>
        </w:tc>
        <w:tc>
          <w:tcPr>
            <w:tcW w:w="3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31476B" w14:textId="77777777" w:rsidR="00DA023C" w:rsidRPr="00E82DC0" w:rsidRDefault="00DA023C" w:rsidP="00AE5631">
            <w:pPr>
              <w:rPr>
                <w:rFonts w:eastAsiaTheme="minorHAnsi"/>
                <w:color w:val="A6A6A6"/>
                <w:sz w:val="22"/>
              </w:rPr>
            </w:pPr>
          </w:p>
        </w:tc>
      </w:tr>
      <w:tr w:rsidR="00DA023C" w:rsidRPr="00E82DC0" w14:paraId="522D72B6" w14:textId="77777777" w:rsidTr="00AE563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14:paraId="32706F3D" w14:textId="77777777" w:rsidR="00DA023C" w:rsidRPr="00E82DC0" w:rsidRDefault="00DA023C" w:rsidP="00AE5631">
            <w:pPr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14:paraId="1E684576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color w:val="000000" w:themeColor="text1"/>
                <w:sz w:val="22"/>
              </w:rPr>
              <w:t>주       소</w:t>
            </w:r>
          </w:p>
        </w:tc>
        <w:tc>
          <w:tcPr>
            <w:tcW w:w="7327" w:type="dxa"/>
            <w:gridSpan w:val="10"/>
            <w:tcBorders>
              <w:right w:val="single" w:sz="12" w:space="0" w:color="auto"/>
            </w:tcBorders>
            <w:vAlign w:val="center"/>
          </w:tcPr>
          <w:p w14:paraId="213D9297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</w:tc>
      </w:tr>
      <w:tr w:rsidR="00DA023C" w:rsidRPr="00E82DC0" w14:paraId="70575975" w14:textId="77777777" w:rsidTr="00AE5631">
        <w:trPr>
          <w:cantSplit/>
          <w:trHeight w:val="2143"/>
        </w:trPr>
        <w:tc>
          <w:tcPr>
            <w:tcW w:w="133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14:paraId="34969160" w14:textId="77777777" w:rsidR="00DA023C" w:rsidRPr="00E82DC0" w:rsidRDefault="00DA023C" w:rsidP="00AE5631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b/>
                <w:bCs/>
                <w:color w:val="000000" w:themeColor="text1"/>
                <w:sz w:val="22"/>
              </w:rPr>
              <w:t>위임사항</w:t>
            </w:r>
          </w:p>
        </w:tc>
        <w:tc>
          <w:tcPr>
            <w:tcW w:w="9064" w:type="dxa"/>
            <w:gridSpan w:val="11"/>
            <w:tcBorders>
              <w:bottom w:val="single" w:sz="12" w:space="0" w:color="auto"/>
              <w:right w:val="single" w:sz="12" w:space="0" w:color="auto"/>
            </w:tcBorders>
          </w:tcPr>
          <w:p w14:paraId="0F53E0E0" w14:textId="77777777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</w:p>
          <w:p w14:paraId="1FE6B26A" w14:textId="748FFDD9" w:rsidR="00DA023C" w:rsidRPr="00E82DC0" w:rsidRDefault="00DA023C" w:rsidP="00AE5631">
            <w:pPr>
              <w:rPr>
                <w:rFonts w:eastAsiaTheme="minorHAnsi"/>
                <w:color w:val="000000" w:themeColor="text1"/>
                <w:sz w:val="22"/>
              </w:rPr>
            </w:pPr>
            <w:r w:rsidRPr="00E82DC0">
              <w:rPr>
                <w:rFonts w:eastAsiaTheme="minorHAnsi" w:hint="eastAsia"/>
                <w:color w:val="000000" w:themeColor="text1"/>
                <w:sz w:val="22"/>
              </w:rPr>
              <w:t>「</w:t>
            </w:r>
            <w:r w:rsidRPr="00E82DC0">
              <w:rPr>
                <w:rFonts w:eastAsiaTheme="minorHAnsi"/>
                <w:sz w:val="22"/>
              </w:rPr>
              <w:t>KB</w:t>
            </w:r>
            <w:r w:rsidRPr="00E82DC0">
              <w:rPr>
                <w:rFonts w:eastAsiaTheme="minorHAnsi" w:hint="eastAsia"/>
                <w:sz w:val="22"/>
              </w:rPr>
              <w:t>스타즈 농구단」</w:t>
            </w:r>
            <w:r w:rsidR="000939FD">
              <w:rPr>
                <w:rFonts w:eastAsiaTheme="minorHAnsi" w:hint="eastAsia"/>
                <w:sz w:val="22"/>
              </w:rPr>
              <w:t xml:space="preserve"> </w:t>
            </w:r>
            <w:r w:rsidR="0082365B">
              <w:rPr>
                <w:rFonts w:eastAsiaTheme="minorHAnsi" w:hint="eastAsia"/>
                <w:sz w:val="22"/>
              </w:rPr>
              <w:t>유튜브 채널 부문</w:t>
            </w:r>
            <w:r w:rsidRPr="00E82DC0">
              <w:rPr>
                <w:rFonts w:eastAsiaTheme="minorHAnsi" w:hint="eastAsia"/>
                <w:sz w:val="22"/>
              </w:rPr>
              <w:t xml:space="preserve"> </w:t>
            </w:r>
            <w:r w:rsidR="00FE35C6">
              <w:rPr>
                <w:rFonts w:eastAsiaTheme="minorHAnsi" w:hint="eastAsia"/>
                <w:color w:val="000000" w:themeColor="text1"/>
                <w:sz w:val="22"/>
              </w:rPr>
              <w:t>운영대행</w:t>
            </w:r>
            <w:r w:rsidRPr="00E82DC0">
              <w:rPr>
                <w:rFonts w:eastAsiaTheme="minorHAnsi" w:hint="eastAsia"/>
                <w:color w:val="000000" w:themeColor="text1"/>
                <w:sz w:val="22"/>
              </w:rPr>
              <w:t xml:space="preserve">사 </w:t>
            </w:r>
            <w:r w:rsidRPr="00E82DC0">
              <w:rPr>
                <w:rFonts w:eastAsiaTheme="minorHAnsi"/>
                <w:color w:val="000000" w:themeColor="text1"/>
                <w:sz w:val="22"/>
              </w:rPr>
              <w:t>선정을 위한 입찰참가</w:t>
            </w:r>
          </w:p>
        </w:tc>
      </w:tr>
    </w:tbl>
    <w:p w14:paraId="620FCC3F" w14:textId="77777777" w:rsidR="00DA023C" w:rsidRPr="00E82DC0" w:rsidRDefault="00DA023C" w:rsidP="00DA023C">
      <w:pPr>
        <w:rPr>
          <w:rFonts w:eastAsiaTheme="minorHAnsi"/>
          <w:sz w:val="22"/>
        </w:rPr>
      </w:pPr>
    </w:p>
    <w:p w14:paraId="131B78B6" w14:textId="77777777" w:rsidR="00DA023C" w:rsidRPr="00E82DC0" w:rsidRDefault="00DA023C" w:rsidP="00DA023C">
      <w:pPr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>본인은 위 대리인에게 위임사항에 관한 일체의 행위를 위임함.</w:t>
      </w:r>
    </w:p>
    <w:p w14:paraId="1FF2A035" w14:textId="1B7C533B" w:rsidR="00DA023C" w:rsidRPr="00E82DC0" w:rsidRDefault="00DA023C" w:rsidP="00DA023C">
      <w:pPr>
        <w:spacing w:before="180" w:after="180"/>
        <w:jc w:val="center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t xml:space="preserve">      </w:t>
      </w:r>
      <w:r w:rsidRPr="00E82DC0">
        <w:rPr>
          <w:rFonts w:eastAsiaTheme="minorHAnsi"/>
          <w:sz w:val="22"/>
        </w:rPr>
        <w:t>202</w:t>
      </w:r>
      <w:r w:rsidR="007E7428">
        <w:rPr>
          <w:rFonts w:eastAsiaTheme="minorHAnsi"/>
          <w:sz w:val="22"/>
        </w:rPr>
        <w:t>6</w:t>
      </w:r>
      <w:r w:rsidRPr="00E82DC0">
        <w:rPr>
          <w:rFonts w:eastAsiaTheme="minorHAnsi"/>
          <w:sz w:val="22"/>
        </w:rPr>
        <w:t xml:space="preserve"> </w:t>
      </w:r>
      <w:r w:rsidRPr="00E82DC0">
        <w:rPr>
          <w:rFonts w:eastAsiaTheme="minorHAnsi" w:hint="eastAsia"/>
          <w:sz w:val="22"/>
        </w:rPr>
        <w:t>년   월     일</w:t>
      </w:r>
    </w:p>
    <w:p w14:paraId="39F8CCAC" w14:textId="77777777" w:rsidR="00DA023C" w:rsidRPr="00E82DC0" w:rsidRDefault="00DA023C" w:rsidP="00DA023C">
      <w:pPr>
        <w:spacing w:before="180" w:after="180"/>
        <w:jc w:val="center"/>
        <w:rPr>
          <w:rFonts w:eastAsiaTheme="minorHAnsi"/>
          <w:sz w:val="22"/>
        </w:rPr>
      </w:pPr>
    </w:p>
    <w:p w14:paraId="18D0BDE6" w14:textId="77777777" w:rsidR="00DA023C" w:rsidRPr="00E82DC0" w:rsidRDefault="00DA023C" w:rsidP="00DA023C">
      <w:pPr>
        <w:jc w:val="center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b/>
          <w:sz w:val="22"/>
        </w:rPr>
        <w:t xml:space="preserve">위 임 </w:t>
      </w:r>
      <w:proofErr w:type="gramStart"/>
      <w:r w:rsidRPr="00E82DC0">
        <w:rPr>
          <w:rFonts w:eastAsiaTheme="minorHAnsi" w:hint="eastAsia"/>
          <w:b/>
          <w:sz w:val="22"/>
        </w:rPr>
        <w:t>자  (</w:t>
      </w:r>
      <w:proofErr w:type="gramEnd"/>
      <w:r w:rsidRPr="00E82DC0">
        <w:rPr>
          <w:rFonts w:eastAsiaTheme="minorHAnsi" w:hint="eastAsia"/>
          <w:b/>
          <w:sz w:val="22"/>
        </w:rPr>
        <w:t xml:space="preserve">업체명) : </w:t>
      </w:r>
      <w:r w:rsidRPr="00E82DC0">
        <w:rPr>
          <w:rFonts w:eastAsiaTheme="minorHAnsi" w:hint="eastAsia"/>
          <w:b/>
          <w:sz w:val="22"/>
          <w:u w:val="single"/>
        </w:rPr>
        <w:t xml:space="preserve">                                </w:t>
      </w:r>
      <w:r w:rsidRPr="00E82DC0">
        <w:rPr>
          <w:rFonts w:eastAsiaTheme="minorHAnsi"/>
          <w:b/>
          <w:sz w:val="22"/>
          <w:u w:val="single"/>
        </w:rPr>
        <w:t xml:space="preserve"> </w:t>
      </w:r>
      <w:r w:rsidRPr="00E82DC0">
        <w:rPr>
          <w:rFonts w:eastAsiaTheme="minorHAnsi" w:hint="eastAsia"/>
          <w:b/>
          <w:sz w:val="22"/>
        </w:rPr>
        <w:t>(인)</w:t>
      </w:r>
    </w:p>
    <w:p w14:paraId="1B11EB1C" w14:textId="77777777" w:rsidR="00DA023C" w:rsidRPr="00E82DC0" w:rsidRDefault="00DA023C" w:rsidP="00DA023C">
      <w:pPr>
        <w:pStyle w:val="a4"/>
        <w:tabs>
          <w:tab w:val="num" w:pos="2620"/>
        </w:tabs>
        <w:spacing w:line="120" w:lineRule="auto"/>
        <w:jc w:val="center"/>
        <w:rPr>
          <w:rFonts w:asciiTheme="minorHAnsi" w:eastAsiaTheme="minorHAnsi" w:hAnsiTheme="minorHAnsi"/>
          <w:bCs/>
          <w:sz w:val="22"/>
          <w:szCs w:val="32"/>
          <w:shd w:val="clear" w:color="auto" w:fill="FFFFFF"/>
        </w:rPr>
      </w:pPr>
    </w:p>
    <w:p w14:paraId="197560C0" w14:textId="77777777" w:rsidR="00DA023C" w:rsidRPr="00E82DC0" w:rsidRDefault="00DA023C" w:rsidP="00DA023C">
      <w:pPr>
        <w:pStyle w:val="a4"/>
        <w:tabs>
          <w:tab w:val="num" w:pos="2620"/>
        </w:tabs>
        <w:spacing w:line="255" w:lineRule="auto"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bCs/>
          <w:sz w:val="32"/>
          <w:szCs w:val="32"/>
          <w:shd w:val="clear" w:color="auto" w:fill="FFFFFF"/>
        </w:rPr>
        <w:t>주식회사 국민은행 귀중</w:t>
      </w:r>
    </w:p>
    <w:p w14:paraId="470D557B" w14:textId="77777777" w:rsidR="00DA023C" w:rsidRPr="00E82DC0" w:rsidRDefault="00DA023C" w:rsidP="00DA023C">
      <w:pPr>
        <w:widowControl/>
        <w:wordWrap/>
        <w:autoSpaceDE/>
        <w:autoSpaceDN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Pr="00E82DC0">
        <w:rPr>
          <w:rFonts w:eastAsiaTheme="minorHAnsi"/>
          <w:sz w:val="22"/>
        </w:rPr>
        <w:t>8</w:t>
      </w:r>
      <w:r w:rsidRPr="00E82DC0">
        <w:rPr>
          <w:rFonts w:eastAsiaTheme="minorHAnsi" w:hint="eastAsia"/>
          <w:sz w:val="22"/>
        </w:rPr>
        <w:t>)</w:t>
      </w:r>
    </w:p>
    <w:p w14:paraId="65951E35" w14:textId="77777777" w:rsidR="00DA023C" w:rsidRPr="00E82DC0" w:rsidRDefault="00DA023C" w:rsidP="00DA023C">
      <w:pPr>
        <w:jc w:val="center"/>
        <w:rPr>
          <w:rFonts w:eastAsiaTheme="minorHAnsi"/>
          <w:sz w:val="36"/>
          <w:u w:val="single"/>
        </w:rPr>
      </w:pPr>
      <w:r w:rsidRPr="00E82DC0">
        <w:rPr>
          <w:rFonts w:eastAsiaTheme="minorHAnsi"/>
          <w:sz w:val="36"/>
          <w:u w:val="single"/>
        </w:rPr>
        <w:t>개인정보의 수집 및 이용 동의서</w:t>
      </w:r>
    </w:p>
    <w:p w14:paraId="24B4BEE2" w14:textId="77777777" w:rsidR="00DA023C" w:rsidRPr="00E82DC0" w:rsidRDefault="00DA023C" w:rsidP="00DA023C">
      <w:pPr>
        <w:jc w:val="center"/>
        <w:rPr>
          <w:rFonts w:eastAsiaTheme="minorHAnsi"/>
        </w:rPr>
      </w:pPr>
      <w:r w:rsidRPr="00E82DC0">
        <w:rPr>
          <w:rFonts w:eastAsiaTheme="minorHAnsi"/>
        </w:rPr>
        <w:t>(용역업체 선정을 위한 입찰참가 대리인용)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DA023C" w:rsidRPr="00E82DC0" w14:paraId="51C46319" w14:textId="77777777" w:rsidTr="007E7428">
        <w:trPr>
          <w:trHeight w:val="3863"/>
          <w:jc w:val="center"/>
        </w:trPr>
        <w:tc>
          <w:tcPr>
            <w:tcW w:w="9634" w:type="dxa"/>
            <w:vAlign w:val="center"/>
          </w:tcPr>
          <w:p w14:paraId="69F66C99" w14:textId="77777777" w:rsidR="00DA023C" w:rsidRPr="00E82DC0" w:rsidRDefault="00DA023C" w:rsidP="00AE5631">
            <w:pPr>
              <w:spacing w:before="20"/>
              <w:rPr>
                <w:rFonts w:eastAsiaTheme="minorHAnsi"/>
                <w:b/>
                <w:sz w:val="28"/>
              </w:rPr>
            </w:pPr>
            <w:r w:rsidRPr="00E82DC0">
              <w:rPr>
                <w:rFonts w:eastAsiaTheme="minorHAnsi"/>
                <w:b/>
                <w:sz w:val="28"/>
              </w:rPr>
              <w:t>개인정보의 수집</w:t>
            </w:r>
            <w:r w:rsidRPr="00E82DC0">
              <w:rPr>
                <w:rFonts w:eastAsiaTheme="minorHAnsi" w:cs="맑은 고딕" w:hint="eastAsia"/>
                <w:b/>
                <w:sz w:val="28"/>
              </w:rPr>
              <w:t>ᆞ</w:t>
            </w:r>
            <w:r w:rsidRPr="00E82DC0">
              <w:rPr>
                <w:rFonts w:eastAsiaTheme="minorHAnsi" w:cs="KB금융 본문체 Light" w:hint="eastAsia"/>
                <w:b/>
                <w:sz w:val="28"/>
              </w:rPr>
              <w:t>이용</w:t>
            </w:r>
            <w:r w:rsidRPr="00E82DC0">
              <w:rPr>
                <w:rFonts w:eastAsiaTheme="minorHAnsi"/>
                <w:b/>
                <w:sz w:val="28"/>
              </w:rPr>
              <w:t xml:space="preserve"> 목적</w:t>
            </w:r>
          </w:p>
          <w:p w14:paraId="2DB11661" w14:textId="77777777" w:rsidR="00DA023C" w:rsidRPr="00E82DC0" w:rsidRDefault="00DA023C" w:rsidP="00AE5631">
            <w:pPr>
              <w:spacing w:line="0" w:lineRule="atLeast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>용역업체 선정을 위한 입찰참가 상대방의 위임을 받은 대리인의 대리권 확인</w:t>
            </w:r>
          </w:p>
          <w:p w14:paraId="7DB4572F" w14:textId="77777777" w:rsidR="00DA023C" w:rsidRPr="00E82DC0" w:rsidRDefault="00DA023C" w:rsidP="00AE5631">
            <w:pPr>
              <w:spacing w:before="20"/>
              <w:rPr>
                <w:rFonts w:eastAsiaTheme="minorHAnsi"/>
                <w:b/>
                <w:sz w:val="28"/>
              </w:rPr>
            </w:pPr>
            <w:r w:rsidRPr="00E82DC0">
              <w:rPr>
                <w:rFonts w:eastAsiaTheme="minorHAnsi"/>
                <w:b/>
                <w:sz w:val="28"/>
              </w:rPr>
              <w:t>수집하는 개인정보의 항목</w:t>
            </w:r>
          </w:p>
          <w:p w14:paraId="0A819F03" w14:textId="77777777" w:rsidR="00DA023C" w:rsidRPr="00E82DC0" w:rsidRDefault="00DA023C" w:rsidP="00AE5631">
            <w:pPr>
              <w:spacing w:line="0" w:lineRule="atLeast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>성명, 고유식별정보(주민등록번호, 여권번호, 외국인등록번호 등), 연락처(휴대폰번호, 자택전화번호, 이메일주소 등), 주소 및 위임장에 제공된 정보 등</w:t>
            </w:r>
          </w:p>
          <w:p w14:paraId="29BDF029" w14:textId="77777777" w:rsidR="00DA023C" w:rsidRPr="00E82DC0" w:rsidRDefault="00DA023C" w:rsidP="00AE5631">
            <w:pPr>
              <w:spacing w:before="20"/>
              <w:rPr>
                <w:rFonts w:eastAsiaTheme="minorHAnsi"/>
                <w:b/>
                <w:sz w:val="28"/>
              </w:rPr>
            </w:pPr>
            <w:r w:rsidRPr="00E82DC0">
              <w:rPr>
                <w:rFonts w:eastAsiaTheme="minorHAnsi"/>
                <w:b/>
                <w:sz w:val="28"/>
              </w:rPr>
              <w:t>개인정보의 보유 및 이용기간</w:t>
            </w:r>
          </w:p>
          <w:p w14:paraId="76B325F7" w14:textId="31876319" w:rsidR="00DA023C" w:rsidRPr="00E82DC0" w:rsidRDefault="00DA023C" w:rsidP="00AE5631">
            <w:pPr>
              <w:spacing w:line="0" w:lineRule="atLeast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>귀하의 개인정보는 제안참여 체결 시 대리권의 확인만을 위해 보유</w:t>
            </w:r>
            <w:r w:rsidRPr="00E82DC0">
              <w:rPr>
                <w:rFonts w:eastAsiaTheme="minorHAnsi" w:cs="맑은 고딕" w:hint="eastAsia"/>
                <w:sz w:val="22"/>
              </w:rPr>
              <w:t>ᆞ</w:t>
            </w:r>
            <w:r w:rsidRPr="00E82DC0">
              <w:rPr>
                <w:rFonts w:eastAsiaTheme="minorHAnsi" w:cs="KB금융 본문체 Light" w:hint="eastAsia"/>
                <w:sz w:val="22"/>
              </w:rPr>
              <w:t>이용</w:t>
            </w:r>
            <w:r w:rsidRPr="00E82DC0">
              <w:rPr>
                <w:rFonts w:eastAsiaTheme="minorHAnsi"/>
                <w:sz w:val="22"/>
              </w:rPr>
              <w:t xml:space="preserve"> 되며, 계약의 종결 후에는 법령상 의무이행 및 당행의 계약업무 사후관리 만을 위하여 보유</w:t>
            </w:r>
            <w:r w:rsidR="007E7428">
              <w:rPr>
                <w:rFonts w:eastAsiaTheme="minorHAnsi"/>
                <w:sz w:val="22"/>
              </w:rPr>
              <w:t>·</w:t>
            </w:r>
            <w:r w:rsidRPr="00E82DC0">
              <w:rPr>
                <w:rFonts w:eastAsiaTheme="minorHAnsi" w:cs="KB금융 본문체 Light" w:hint="eastAsia"/>
                <w:sz w:val="22"/>
              </w:rPr>
              <w:t>이용됩니다</w:t>
            </w:r>
            <w:r w:rsidRPr="00E82DC0">
              <w:rPr>
                <w:rFonts w:eastAsiaTheme="minorHAnsi"/>
                <w:sz w:val="22"/>
              </w:rPr>
              <w:t>.</w:t>
            </w:r>
          </w:p>
        </w:tc>
      </w:tr>
    </w:tbl>
    <w:p w14:paraId="761AA559" w14:textId="77777777" w:rsidR="00DA023C" w:rsidRPr="00E82DC0" w:rsidRDefault="00DA023C" w:rsidP="007E7428">
      <w:pPr>
        <w:spacing w:after="0" w:line="0" w:lineRule="atLeast"/>
        <w:rPr>
          <w:rFonts w:eastAsiaTheme="minorHAnsi"/>
          <w:sz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DA023C" w:rsidRPr="00E82DC0" w14:paraId="43E80547" w14:textId="77777777" w:rsidTr="007E7428">
        <w:trPr>
          <w:trHeight w:val="714"/>
          <w:jc w:val="center"/>
        </w:trPr>
        <w:tc>
          <w:tcPr>
            <w:tcW w:w="9634" w:type="dxa"/>
            <w:vAlign w:val="center"/>
          </w:tcPr>
          <w:p w14:paraId="77463D6A" w14:textId="40611DD6" w:rsidR="00DA023C" w:rsidRPr="00E82DC0" w:rsidRDefault="00DA023C" w:rsidP="007E7428">
            <w:pPr>
              <w:spacing w:before="120" w:after="0" w:line="0" w:lineRule="atLeast"/>
              <w:rPr>
                <w:rFonts w:eastAsiaTheme="minorHAnsi"/>
                <w:spacing w:val="-2"/>
                <w:sz w:val="22"/>
              </w:rPr>
            </w:pPr>
            <w:r w:rsidRPr="00E82DC0">
              <w:rPr>
                <w:rFonts w:eastAsiaTheme="minorHAnsi"/>
                <w:spacing w:val="-2"/>
                <w:sz w:val="22"/>
              </w:rPr>
              <w:t>귀하의 성명, 연락처 등 개인정보의 수집</w:t>
            </w:r>
            <w:r w:rsidR="007E7428" w:rsidRPr="00E82DC0">
              <w:rPr>
                <w:rFonts w:eastAsiaTheme="minorHAnsi" w:cs="맑은 고딕" w:hint="eastAsia"/>
                <w:sz w:val="22"/>
              </w:rPr>
              <w:t>ᆞ</w:t>
            </w:r>
            <w:r w:rsidRPr="00E82DC0">
              <w:rPr>
                <w:rFonts w:eastAsiaTheme="minorHAnsi"/>
                <w:spacing w:val="-2"/>
                <w:sz w:val="22"/>
              </w:rPr>
              <w:t>이용</w:t>
            </w:r>
            <w:r w:rsidR="007E7428">
              <w:rPr>
                <w:rFonts w:eastAsiaTheme="minorHAnsi" w:hint="eastAsia"/>
                <w:spacing w:val="-2"/>
                <w:sz w:val="22"/>
              </w:rPr>
              <w:t>을 위한</w:t>
            </w:r>
            <w:r w:rsidRPr="00E82DC0">
              <w:rPr>
                <w:rFonts w:eastAsiaTheme="minorHAnsi"/>
                <w:spacing w:val="-2"/>
                <w:sz w:val="22"/>
              </w:rPr>
              <w:t xml:space="preserve"> 동의 여부를 표시</w:t>
            </w:r>
            <w:r w:rsidR="007E7428">
              <w:rPr>
                <w:rFonts w:eastAsiaTheme="minorHAnsi" w:hint="eastAsia"/>
                <w:spacing w:val="-2"/>
                <w:sz w:val="22"/>
              </w:rPr>
              <w:t>해</w:t>
            </w:r>
            <w:r w:rsidRPr="00E82DC0">
              <w:rPr>
                <w:rFonts w:eastAsiaTheme="minorHAnsi"/>
                <w:spacing w:val="-2"/>
                <w:sz w:val="22"/>
              </w:rPr>
              <w:t xml:space="preserve"> 주시기 바랍니다.</w:t>
            </w:r>
          </w:p>
          <w:p w14:paraId="5CAF15E6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/>
                <w:b/>
              </w:rPr>
              <w:t>□ 동의함       □ 동의하지 않음</w:t>
            </w:r>
          </w:p>
        </w:tc>
      </w:tr>
    </w:tbl>
    <w:p w14:paraId="371F3DC6" w14:textId="77777777" w:rsidR="00DA023C" w:rsidRPr="00E82DC0" w:rsidRDefault="00DA023C" w:rsidP="007E7428">
      <w:pPr>
        <w:spacing w:after="0" w:line="0" w:lineRule="atLeast"/>
        <w:rPr>
          <w:rFonts w:eastAsiaTheme="minorHAnsi"/>
          <w:sz w:val="22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DA023C" w:rsidRPr="00E82DC0" w14:paraId="60ABD724" w14:textId="77777777" w:rsidTr="007E7428">
        <w:trPr>
          <w:trHeight w:val="1004"/>
          <w:jc w:val="center"/>
        </w:trPr>
        <w:tc>
          <w:tcPr>
            <w:tcW w:w="9640" w:type="dxa"/>
            <w:vAlign w:val="center"/>
          </w:tcPr>
          <w:p w14:paraId="4491AB9F" w14:textId="444F1A17" w:rsidR="00DA023C" w:rsidRPr="00E82DC0" w:rsidRDefault="00DA023C" w:rsidP="007E7428">
            <w:pPr>
              <w:spacing w:before="120" w:after="0" w:line="0" w:lineRule="atLeast"/>
              <w:rPr>
                <w:rFonts w:eastAsiaTheme="minorHAnsi"/>
                <w:spacing w:val="-2"/>
                <w:sz w:val="22"/>
              </w:rPr>
            </w:pPr>
            <w:r w:rsidRPr="00E82DC0">
              <w:rPr>
                <w:rFonts w:eastAsiaTheme="minorHAnsi"/>
                <w:spacing w:val="-2"/>
                <w:sz w:val="22"/>
              </w:rPr>
              <w:t>귀하의 고유식별정보(주민등록번호 등)의 수집</w:t>
            </w:r>
            <w:r w:rsidR="007E7428" w:rsidRPr="00E82DC0">
              <w:rPr>
                <w:rFonts w:eastAsiaTheme="minorHAnsi" w:cs="맑은 고딕" w:hint="eastAsia"/>
                <w:sz w:val="22"/>
              </w:rPr>
              <w:t>ᆞ</w:t>
            </w:r>
            <w:r w:rsidRPr="00E82DC0">
              <w:rPr>
                <w:rFonts w:eastAsiaTheme="minorHAnsi"/>
                <w:spacing w:val="-2"/>
                <w:sz w:val="22"/>
              </w:rPr>
              <w:t>이용 동의 여부를 표시하여 주시기 바랍니다.</w:t>
            </w:r>
          </w:p>
          <w:p w14:paraId="2371D2AC" w14:textId="77777777" w:rsidR="00DA023C" w:rsidRPr="00E82DC0" w:rsidRDefault="00DA023C" w:rsidP="00AE5631">
            <w:pPr>
              <w:spacing w:line="0" w:lineRule="atLeas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/>
                <w:b/>
              </w:rPr>
              <w:t>□ 동의함       □ 동의하지 않음</w:t>
            </w:r>
          </w:p>
        </w:tc>
      </w:tr>
    </w:tbl>
    <w:p w14:paraId="3B6964EF" w14:textId="77777777" w:rsidR="00DA023C" w:rsidRPr="00E82DC0" w:rsidRDefault="00DA023C" w:rsidP="007E7428">
      <w:pPr>
        <w:spacing w:after="0" w:line="0" w:lineRule="atLeast"/>
        <w:rPr>
          <w:rFonts w:eastAsiaTheme="minorHAnsi"/>
          <w:sz w:val="22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DA023C" w:rsidRPr="00E82DC0" w14:paraId="42B27350" w14:textId="77777777" w:rsidTr="007E7428">
        <w:trPr>
          <w:trHeight w:val="1072"/>
          <w:jc w:val="center"/>
        </w:trPr>
        <w:tc>
          <w:tcPr>
            <w:tcW w:w="9640" w:type="dxa"/>
            <w:vAlign w:val="center"/>
          </w:tcPr>
          <w:p w14:paraId="5551EB08" w14:textId="77777777" w:rsidR="00DA023C" w:rsidRPr="00E82DC0" w:rsidRDefault="00DA023C" w:rsidP="00AE5631">
            <w:pPr>
              <w:spacing w:line="0" w:lineRule="atLeast"/>
              <w:rPr>
                <w:rFonts w:eastAsiaTheme="minorHAnsi"/>
                <w:sz w:val="22"/>
              </w:rPr>
            </w:pPr>
            <w:r w:rsidRPr="00E82DC0">
              <w:rPr>
                <w:rFonts w:eastAsiaTheme="minorHAnsi"/>
                <w:sz w:val="22"/>
              </w:rPr>
              <w:t xml:space="preserve">귀하는【개인정보의 수집 및 이용 동의서】에 동의하지 않을 수 있으나, 고유식별정보를 포함한 개인정보는 본인 식별 및 정당한 대리권 확인 등을 위해 필수적이므로 개인정보의 수집 및 이용에 동의하셔야만 대리권의 행사가 가능합니다. </w:t>
            </w:r>
          </w:p>
        </w:tc>
      </w:tr>
    </w:tbl>
    <w:p w14:paraId="0DBFEFCD" w14:textId="6F1E0C6B" w:rsidR="00DA023C" w:rsidRPr="00E82DC0" w:rsidRDefault="00DA023C" w:rsidP="007E7428">
      <w:pPr>
        <w:spacing w:before="100" w:after="0"/>
        <w:ind w:leftChars="-2" w:left="-4" w:right="403"/>
        <w:jc w:val="center"/>
        <w:rPr>
          <w:rFonts w:eastAsiaTheme="minorHAnsi"/>
          <w:sz w:val="22"/>
        </w:rPr>
      </w:pPr>
      <w:r w:rsidRPr="00E82DC0">
        <w:rPr>
          <w:rFonts w:eastAsiaTheme="minorHAnsi"/>
          <w:sz w:val="22"/>
        </w:rPr>
        <w:t>20</w:t>
      </w:r>
      <w:r w:rsidRPr="00E82DC0">
        <w:rPr>
          <w:rFonts w:eastAsiaTheme="minorHAnsi" w:hint="eastAsia"/>
          <w:sz w:val="22"/>
        </w:rPr>
        <w:t>2</w:t>
      </w:r>
      <w:r w:rsidR="007E7428">
        <w:rPr>
          <w:rFonts w:eastAsiaTheme="minorHAnsi"/>
          <w:sz w:val="22"/>
        </w:rPr>
        <w:t>6</w:t>
      </w:r>
      <w:r w:rsidRPr="00E82DC0">
        <w:rPr>
          <w:rFonts w:eastAsiaTheme="minorHAnsi"/>
          <w:sz w:val="22"/>
        </w:rPr>
        <w:t xml:space="preserve"> 년</w:t>
      </w:r>
      <w:r w:rsidRPr="00E82DC0">
        <w:rPr>
          <w:rFonts w:eastAsiaTheme="minorHAnsi" w:hint="eastAsia"/>
          <w:sz w:val="22"/>
        </w:rPr>
        <w:t xml:space="preserve"> </w:t>
      </w:r>
      <w:r w:rsidRPr="00E82DC0">
        <w:rPr>
          <w:rFonts w:eastAsiaTheme="minorHAnsi"/>
          <w:sz w:val="22"/>
        </w:rPr>
        <w:t xml:space="preserve"> </w:t>
      </w:r>
      <w:r w:rsidRPr="00E82DC0">
        <w:rPr>
          <w:rFonts w:eastAsiaTheme="minorHAnsi" w:hint="eastAsia"/>
          <w:sz w:val="22"/>
        </w:rPr>
        <w:t xml:space="preserve"> </w:t>
      </w:r>
      <w:r w:rsidRPr="00E82DC0">
        <w:rPr>
          <w:rFonts w:eastAsiaTheme="minorHAnsi"/>
          <w:sz w:val="22"/>
        </w:rPr>
        <w:t>월   일</w:t>
      </w:r>
    </w:p>
    <w:p w14:paraId="175F32D0" w14:textId="77777777" w:rsidR="00DA023C" w:rsidRPr="00E82DC0" w:rsidRDefault="00DA023C" w:rsidP="00DA023C">
      <w:pPr>
        <w:spacing w:line="300" w:lineRule="exact"/>
        <w:ind w:leftChars="-2" w:left="-4" w:right="70"/>
        <w:jc w:val="right"/>
        <w:rPr>
          <w:rFonts w:eastAsiaTheme="minorHAnsi"/>
          <w:sz w:val="22"/>
        </w:rPr>
      </w:pPr>
    </w:p>
    <w:p w14:paraId="3A2D16E7" w14:textId="0970E3C7" w:rsidR="00DA023C" w:rsidRPr="00E82DC0" w:rsidRDefault="00DA023C" w:rsidP="007E7428">
      <w:pPr>
        <w:spacing w:after="0" w:line="300" w:lineRule="exact"/>
        <w:ind w:leftChars="-2" w:left="-4" w:right="68"/>
        <w:jc w:val="right"/>
        <w:rPr>
          <w:rFonts w:eastAsiaTheme="minorHAnsi"/>
        </w:rPr>
      </w:pPr>
      <w:r w:rsidRPr="00E82DC0">
        <w:rPr>
          <w:rFonts w:eastAsiaTheme="minorHAnsi"/>
          <w:sz w:val="22"/>
        </w:rPr>
        <w:t xml:space="preserve">      </w:t>
      </w:r>
      <w:r w:rsidRPr="00E82DC0">
        <w:rPr>
          <w:rFonts w:eastAsiaTheme="minorHAnsi"/>
          <w:sz w:val="24"/>
        </w:rPr>
        <w:t>대리인</w:t>
      </w:r>
      <w:r w:rsidRPr="00E82DC0">
        <w:rPr>
          <w:rFonts w:eastAsiaTheme="minorHAnsi"/>
          <w:sz w:val="22"/>
          <w:u w:val="single"/>
        </w:rPr>
        <w:t xml:space="preserve">                   </w:t>
      </w:r>
      <w:r w:rsidRPr="00E82DC0">
        <w:rPr>
          <w:rFonts w:eastAsiaTheme="minorHAnsi"/>
          <w:sz w:val="22"/>
        </w:rPr>
        <w:t>(서명/인)</w:t>
      </w:r>
    </w:p>
    <w:p w14:paraId="64358D7F" w14:textId="5A787F69" w:rsidR="00DA023C" w:rsidRDefault="00DA023C" w:rsidP="007E7428">
      <w:pPr>
        <w:spacing w:line="300" w:lineRule="exact"/>
        <w:ind w:right="870"/>
        <w:rPr>
          <w:rFonts w:eastAsiaTheme="minorHAnsi"/>
          <w:bCs/>
        </w:rPr>
      </w:pPr>
      <w:r w:rsidRPr="00E82DC0">
        <w:rPr>
          <w:rFonts w:eastAsiaTheme="minorHAnsi" w:hint="eastAsia"/>
          <w:bCs/>
        </w:rPr>
        <w:t xml:space="preserve">* </w:t>
      </w:r>
      <w:r w:rsidRPr="00E82DC0">
        <w:rPr>
          <w:rFonts w:eastAsiaTheme="minorHAnsi"/>
          <w:bCs/>
        </w:rPr>
        <w:t>첨부: 신분증사본</w:t>
      </w:r>
    </w:p>
    <w:p w14:paraId="5BBCD827" w14:textId="77777777" w:rsidR="007E7428" w:rsidRPr="00E82DC0" w:rsidRDefault="007E7428" w:rsidP="007E7428">
      <w:pPr>
        <w:spacing w:line="300" w:lineRule="exact"/>
        <w:ind w:right="870"/>
        <w:rPr>
          <w:rFonts w:eastAsiaTheme="minorHAnsi"/>
          <w:bCs/>
        </w:rPr>
      </w:pPr>
    </w:p>
    <w:p w14:paraId="1E3D18DF" w14:textId="685C49A2" w:rsidR="00DA023C" w:rsidRDefault="00DA023C" w:rsidP="00DA023C">
      <w:pPr>
        <w:pStyle w:val="a4"/>
        <w:tabs>
          <w:tab w:val="num" w:pos="2620"/>
        </w:tabs>
        <w:spacing w:line="255" w:lineRule="auto"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bCs/>
          <w:sz w:val="32"/>
          <w:szCs w:val="32"/>
          <w:shd w:val="clear" w:color="auto" w:fill="FFFFFF"/>
        </w:rPr>
        <w:t>주식회사 국민은행 귀중</w:t>
      </w:r>
      <w:r w:rsidRPr="00E82DC0">
        <w:rPr>
          <w:rFonts w:asciiTheme="minorHAnsi" w:eastAsiaTheme="minorHAnsi" w:hAnsiTheme="minorHAnsi"/>
          <w:sz w:val="24"/>
        </w:rPr>
        <w:t xml:space="preserve"> </w:t>
      </w:r>
    </w:p>
    <w:p w14:paraId="28EFD8E3" w14:textId="434FAAB1" w:rsidR="00DA023C" w:rsidRPr="00E82DC0" w:rsidRDefault="00DA023C" w:rsidP="0004613B">
      <w:pPr>
        <w:widowControl/>
        <w:wordWrap/>
        <w:autoSpaceDE/>
        <w:autoSpaceDN/>
        <w:spacing w:after="0"/>
        <w:jc w:val="left"/>
        <w:rPr>
          <w:rFonts w:eastAsiaTheme="minorHAnsi"/>
          <w:b/>
          <w:sz w:val="22"/>
        </w:rPr>
      </w:pPr>
      <w:r w:rsidRPr="00E82DC0">
        <w:rPr>
          <w:rFonts w:eastAsiaTheme="minorHAnsi" w:hint="eastAsia"/>
          <w:sz w:val="22"/>
        </w:rPr>
        <w:lastRenderedPageBreak/>
        <w:t xml:space="preserve">(붙 임 </w:t>
      </w:r>
      <w:r w:rsidR="00B00517">
        <w:rPr>
          <w:rFonts w:eastAsiaTheme="minorHAnsi"/>
          <w:sz w:val="22"/>
        </w:rPr>
        <w:t>9</w:t>
      </w:r>
      <w:r w:rsidRPr="00E82DC0">
        <w:rPr>
          <w:rFonts w:eastAsiaTheme="minorHAnsi" w:hint="eastAsia"/>
          <w:sz w:val="22"/>
        </w:rPr>
        <w:t>)</w:t>
      </w:r>
    </w:p>
    <w:p w14:paraId="146046F2" w14:textId="77777777" w:rsidR="00DA023C" w:rsidRPr="00E82DC0" w:rsidRDefault="00DA023C" w:rsidP="00DA023C">
      <w:pPr>
        <w:jc w:val="center"/>
        <w:rPr>
          <w:rFonts w:eastAsiaTheme="minorHAnsi"/>
          <w:b/>
          <w:color w:val="000000" w:themeColor="text1"/>
          <w:sz w:val="40"/>
          <w:szCs w:val="32"/>
          <w:u w:val="thick"/>
        </w:rPr>
      </w:pPr>
      <w:r w:rsidRPr="00E82DC0">
        <w:rPr>
          <w:rFonts w:eastAsiaTheme="minorHAnsi" w:hint="eastAsia"/>
          <w:b/>
          <w:color w:val="000000" w:themeColor="text1"/>
          <w:sz w:val="40"/>
          <w:szCs w:val="32"/>
          <w:u w:val="thick"/>
        </w:rPr>
        <w:t>세부 평가기준</w:t>
      </w:r>
    </w:p>
    <w:p w14:paraId="10FF1A89" w14:textId="2B1ACB61" w:rsidR="00DA023C" w:rsidRPr="004F4E61" w:rsidRDefault="007E7428" w:rsidP="007E7428">
      <w:pPr>
        <w:spacing w:before="48" w:after="0" w:line="305" w:lineRule="exact"/>
        <w:jc w:val="left"/>
        <w:rPr>
          <w:rFonts w:eastAsiaTheme="minorHAnsi"/>
          <w:b/>
          <w:spacing w:val="-6"/>
          <w:szCs w:val="20"/>
        </w:rPr>
      </w:pPr>
      <w:bookmarkStart w:id="0" w:name="_Hlk227167551"/>
      <w:r w:rsidRPr="004F4E61">
        <w:rPr>
          <w:rFonts w:hAnsi="바탕" w:cs="바탕" w:hint="eastAsia"/>
          <w:b/>
          <w:spacing w:val="-6"/>
          <w:szCs w:val="20"/>
        </w:rPr>
        <w:t>-</w:t>
      </w:r>
      <w:r w:rsidRPr="004F4E61">
        <w:rPr>
          <w:rFonts w:hAnsi="바탕" w:cs="바탕"/>
          <w:b/>
          <w:spacing w:val="-6"/>
          <w:szCs w:val="20"/>
        </w:rPr>
        <w:t xml:space="preserve"> </w:t>
      </w:r>
      <w:r w:rsidR="00DA023C" w:rsidRPr="004F4E61">
        <w:rPr>
          <w:rFonts w:eastAsiaTheme="minorHAnsi" w:hint="eastAsia"/>
          <w:b/>
          <w:spacing w:val="-6"/>
          <w:szCs w:val="20"/>
        </w:rPr>
        <w:t xml:space="preserve">각 평가위원은 </w:t>
      </w:r>
      <w:r w:rsidR="00110035" w:rsidRPr="004F4E61">
        <w:rPr>
          <w:rFonts w:eastAsiaTheme="minorHAnsi" w:hint="eastAsia"/>
          <w:b/>
          <w:spacing w:val="-6"/>
          <w:szCs w:val="20"/>
        </w:rPr>
        <w:t xml:space="preserve">가격 평가를 제외한 각 </w:t>
      </w:r>
      <w:r w:rsidR="00DA023C" w:rsidRPr="004F4E61">
        <w:rPr>
          <w:rFonts w:eastAsiaTheme="minorHAnsi" w:hint="eastAsia"/>
          <w:b/>
          <w:spacing w:val="-6"/>
          <w:szCs w:val="20"/>
        </w:rPr>
        <w:t>평가항목</w:t>
      </w:r>
      <w:r w:rsidR="00110035" w:rsidRPr="004F4E61">
        <w:rPr>
          <w:rFonts w:eastAsiaTheme="minorHAnsi" w:hint="eastAsia"/>
          <w:b/>
          <w:spacing w:val="-6"/>
          <w:szCs w:val="20"/>
        </w:rPr>
        <w:t>을</w:t>
      </w:r>
      <w:r w:rsidR="00DA023C" w:rsidRPr="004F4E61">
        <w:rPr>
          <w:rFonts w:eastAsiaTheme="minorHAnsi" w:hint="eastAsia"/>
          <w:b/>
          <w:spacing w:val="-6"/>
          <w:szCs w:val="20"/>
        </w:rPr>
        <w:t xml:space="preserve"> 5개 등급(</w:t>
      </w:r>
      <w:proofErr w:type="gramStart"/>
      <w:r w:rsidR="00DA023C" w:rsidRPr="004F4E61">
        <w:rPr>
          <w:rFonts w:eastAsiaTheme="minorHAnsi" w:hint="eastAsia"/>
          <w:b/>
          <w:spacing w:val="-6"/>
          <w:szCs w:val="20"/>
        </w:rPr>
        <w:t>S,A</w:t>
      </w:r>
      <w:proofErr w:type="gramEnd"/>
      <w:r w:rsidR="00DA023C" w:rsidRPr="004F4E61">
        <w:rPr>
          <w:rFonts w:eastAsiaTheme="minorHAnsi" w:hint="eastAsia"/>
          <w:b/>
          <w:spacing w:val="-6"/>
          <w:szCs w:val="20"/>
        </w:rPr>
        <w:t xml:space="preserve">,B,C,D)으로 </w:t>
      </w:r>
      <w:r w:rsidR="00110035" w:rsidRPr="004F4E61">
        <w:rPr>
          <w:rFonts w:eastAsiaTheme="minorHAnsi" w:hint="eastAsia"/>
          <w:b/>
          <w:spacing w:val="-6"/>
          <w:szCs w:val="20"/>
        </w:rPr>
        <w:t>아래 가중치에 따라 평가</w:t>
      </w:r>
      <w:r w:rsidR="00DA023C" w:rsidRPr="004F4E61">
        <w:rPr>
          <w:rFonts w:eastAsiaTheme="minorHAnsi" w:hint="eastAsia"/>
          <w:b/>
          <w:spacing w:val="-6"/>
          <w:szCs w:val="20"/>
        </w:rPr>
        <w:t>한다.</w:t>
      </w:r>
    </w:p>
    <w:p w14:paraId="25A9A18F" w14:textId="50328EFB" w:rsidR="00DA023C" w:rsidRPr="00110035" w:rsidRDefault="007E7428" w:rsidP="0004613B">
      <w:pPr>
        <w:spacing w:before="48" w:after="0" w:line="305" w:lineRule="exact"/>
        <w:ind w:firstLineChars="50" w:firstLine="100"/>
        <w:jc w:val="left"/>
        <w:rPr>
          <w:rFonts w:eastAsiaTheme="minorHAnsi"/>
          <w:b/>
          <w:spacing w:val="-6"/>
          <w:szCs w:val="20"/>
        </w:rPr>
      </w:pPr>
      <w:r w:rsidRPr="00110035">
        <w:rPr>
          <w:rFonts w:ascii="바탕" w:eastAsia="바탕" w:hAnsi="바탕" w:cs="바탕" w:hint="eastAsia"/>
          <w:szCs w:val="20"/>
        </w:rPr>
        <w:t>◦</w:t>
      </w:r>
      <w:r w:rsidR="00DA023C" w:rsidRPr="00110035">
        <w:rPr>
          <w:rFonts w:eastAsiaTheme="minorHAnsi" w:hint="eastAsia"/>
          <w:szCs w:val="20"/>
        </w:rPr>
        <w:t xml:space="preserve"> 평가항목별 득점 = 평가항목별 배점 X 등급별 가중치(S:100</w:t>
      </w:r>
      <w:proofErr w:type="gramStart"/>
      <w:r w:rsidR="00DA023C" w:rsidRPr="00110035">
        <w:rPr>
          <w:rFonts w:eastAsiaTheme="minorHAnsi" w:hint="eastAsia"/>
          <w:szCs w:val="20"/>
        </w:rPr>
        <w:t>%,A</w:t>
      </w:r>
      <w:proofErr w:type="gramEnd"/>
      <w:r w:rsidR="00DA023C" w:rsidRPr="00110035">
        <w:rPr>
          <w:rFonts w:eastAsiaTheme="minorHAnsi" w:hint="eastAsia"/>
          <w:szCs w:val="20"/>
        </w:rPr>
        <w:t>:90%,B:80%,C:70%,D:60%)</w:t>
      </w: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397"/>
        <w:gridCol w:w="472"/>
        <w:gridCol w:w="6214"/>
      </w:tblGrid>
      <w:tr w:rsidR="00DA023C" w:rsidRPr="00E82DC0" w14:paraId="5CD0C565" w14:textId="77777777" w:rsidTr="00AB1FE2">
        <w:trPr>
          <w:trHeight w:val="278"/>
          <w:jc w:val="center"/>
        </w:trPr>
        <w:tc>
          <w:tcPr>
            <w:tcW w:w="1129" w:type="dxa"/>
            <w:tcBorders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bookmarkEnd w:id="0"/>
          <w:p w14:paraId="770D8F64" w14:textId="77777777" w:rsidR="00DA023C" w:rsidRPr="00E82DC0" w:rsidRDefault="00DA023C" w:rsidP="00AB1FE2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평가부문</w:t>
            </w:r>
          </w:p>
        </w:tc>
        <w:tc>
          <w:tcPr>
            <w:tcW w:w="2397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5E42F646" w14:textId="77777777" w:rsidR="00DA023C" w:rsidRPr="00E82DC0" w:rsidRDefault="00DA023C" w:rsidP="00AB1FE2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평가항목</w:t>
            </w:r>
          </w:p>
        </w:tc>
        <w:tc>
          <w:tcPr>
            <w:tcW w:w="472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49EEBA83" w14:textId="77777777" w:rsidR="00DA023C" w:rsidRPr="00E82DC0" w:rsidRDefault="00DA023C" w:rsidP="00AB1FE2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배점</w:t>
            </w:r>
          </w:p>
        </w:tc>
        <w:tc>
          <w:tcPr>
            <w:tcW w:w="6214" w:type="dxa"/>
            <w:tcBorders>
              <w:left w:val="dotted" w:sz="4" w:space="0" w:color="auto"/>
              <w:bottom w:val="double" w:sz="4" w:space="0" w:color="auto"/>
            </w:tcBorders>
            <w:shd w:val="clear" w:color="auto" w:fill="F2F2F2"/>
            <w:vAlign w:val="center"/>
          </w:tcPr>
          <w:p w14:paraId="667620AF" w14:textId="77777777" w:rsidR="00DA023C" w:rsidRPr="00E82DC0" w:rsidRDefault="00DA023C" w:rsidP="00AB1FE2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세부평가기준</w:t>
            </w:r>
          </w:p>
        </w:tc>
      </w:tr>
      <w:tr w:rsidR="00DA023C" w:rsidRPr="00E82DC0" w14:paraId="719E7991" w14:textId="77777777" w:rsidTr="00AB1FE2">
        <w:trPr>
          <w:trHeight w:val="50"/>
          <w:jc w:val="center"/>
        </w:trPr>
        <w:tc>
          <w:tcPr>
            <w:tcW w:w="1129" w:type="dxa"/>
            <w:vMerge w:val="restart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50319C24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기술</w:t>
            </w:r>
          </w:p>
          <w:p w14:paraId="1A3FF2DD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</w:t>
            </w: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54BD56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투입인력 및</w:t>
            </w:r>
          </w:p>
          <w:p w14:paraId="27F056CC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조직관리의 적정성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3E9FAF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10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80D2AA" w14:textId="6D62712B" w:rsidR="00DA023C" w:rsidRPr="00E82DC0" w:rsidRDefault="00DA023C" w:rsidP="007E7428">
            <w:pPr>
              <w:spacing w:after="60" w:line="320" w:lineRule="exact"/>
              <w:jc w:val="left"/>
              <w:rPr>
                <w:rFonts w:eastAsiaTheme="minorHAnsi"/>
                <w:spacing w:val="-6"/>
                <w:sz w:val="22"/>
              </w:rPr>
            </w:pPr>
            <w:r w:rsidRPr="00E82DC0">
              <w:rPr>
                <w:rFonts w:eastAsiaTheme="minorHAnsi" w:hint="eastAsia"/>
                <w:spacing w:val="-6"/>
                <w:sz w:val="22"/>
              </w:rPr>
              <w:t>-</w:t>
            </w:r>
            <w:r w:rsidRPr="00E82DC0">
              <w:rPr>
                <w:rFonts w:eastAsiaTheme="minorHAnsi"/>
                <w:spacing w:val="-6"/>
                <w:sz w:val="22"/>
              </w:rPr>
              <w:t xml:space="preserve"> </w:t>
            </w:r>
            <w:r w:rsidR="00807449">
              <w:rPr>
                <w:rFonts w:eastAsiaTheme="minorHAnsi" w:hint="eastAsia"/>
                <w:spacing w:val="-6"/>
                <w:sz w:val="22"/>
              </w:rPr>
              <w:t>유튜브 채널</w:t>
            </w:r>
            <w:r w:rsidRPr="00E82DC0">
              <w:rPr>
                <w:rFonts w:eastAsiaTheme="minorHAnsi" w:hint="eastAsia"/>
                <w:spacing w:val="-6"/>
                <w:sz w:val="22"/>
              </w:rPr>
              <w:t xml:space="preserve"> 운영</w:t>
            </w:r>
            <w:r w:rsidR="00F66D78">
              <w:rPr>
                <w:rFonts w:eastAsiaTheme="minorHAnsi" w:hint="eastAsia"/>
                <w:spacing w:val="-6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pacing w:val="-6"/>
                <w:sz w:val="22"/>
              </w:rPr>
              <w:t>투입 인력의 규모 적정성 및 전문성 정도</w:t>
            </w:r>
          </w:p>
          <w:p w14:paraId="6C1EB8A5" w14:textId="214CA455" w:rsidR="00DA023C" w:rsidRPr="00E82DC0" w:rsidRDefault="00DA023C" w:rsidP="007E7428">
            <w:pPr>
              <w:spacing w:after="0" w:line="320" w:lineRule="exact"/>
              <w:ind w:firstLineChars="100" w:firstLine="200"/>
              <w:jc w:val="left"/>
              <w:rPr>
                <w:rFonts w:eastAsiaTheme="minorHAnsi"/>
                <w:spacing w:val="-6"/>
                <w:sz w:val="22"/>
              </w:rPr>
            </w:pP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="00AD43E1"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체계적 인력</w:t>
            </w:r>
            <w:r w:rsidR="00AD43E1" w:rsidRPr="0004613B">
              <w:rPr>
                <w:rFonts w:eastAsiaTheme="minorHAnsi" w:cs="굴림"/>
                <w:color w:val="000000"/>
                <w:kern w:val="0"/>
                <w:szCs w:val="20"/>
              </w:rPr>
              <w:t>·</w:t>
            </w:r>
            <w:r w:rsidR="00AD43E1"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조직 운영 방안 등 사업수행 적합도</w:t>
            </w:r>
          </w:p>
        </w:tc>
      </w:tr>
      <w:tr w:rsidR="00DA023C" w:rsidRPr="00E82DC0" w14:paraId="20B74579" w14:textId="77777777" w:rsidTr="00AB1FE2">
        <w:trPr>
          <w:trHeight w:val="70"/>
          <w:jc w:val="center"/>
        </w:trPr>
        <w:tc>
          <w:tcPr>
            <w:tcW w:w="1129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67AA919B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A0D0BC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용역 수행사례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748593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20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CA7E08" w14:textId="11056B14" w:rsidR="00F66D78" w:rsidRDefault="00DA023C" w:rsidP="00F66D78">
            <w:pPr>
              <w:spacing w:after="0" w:line="320" w:lineRule="exact"/>
              <w:ind w:left="208" w:hangingChars="100" w:hanging="208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82DC0">
              <w:rPr>
                <w:rFonts w:eastAsiaTheme="minorHAnsi" w:hint="eastAsia"/>
                <w:spacing w:val="-6"/>
                <w:sz w:val="22"/>
              </w:rPr>
              <w:t>-</w:t>
            </w:r>
            <w:r w:rsidRPr="00E82DC0">
              <w:rPr>
                <w:rFonts w:eastAsiaTheme="minorHAnsi"/>
                <w:spacing w:val="-6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pacing w:val="-6"/>
                <w:sz w:val="22"/>
              </w:rPr>
              <w:t xml:space="preserve">대표 용역 </w:t>
            </w:r>
            <w:r>
              <w:rPr>
                <w:rFonts w:eastAsiaTheme="minorHAnsi" w:hint="eastAsia"/>
                <w:spacing w:val="-6"/>
                <w:sz w:val="22"/>
              </w:rPr>
              <w:t>수행사례</w:t>
            </w:r>
            <w:r w:rsidRPr="00E82DC0">
              <w:rPr>
                <w:rFonts w:eastAsiaTheme="minorHAnsi" w:hint="eastAsia"/>
                <w:spacing w:val="-6"/>
                <w:sz w:val="22"/>
              </w:rPr>
              <w:t xml:space="preserve"> 정</w:t>
            </w:r>
            <w:r w:rsidR="00D763D3">
              <w:rPr>
                <w:rFonts w:eastAsiaTheme="minorHAnsi" w:hint="eastAsia"/>
                <w:spacing w:val="-6"/>
                <w:sz w:val="22"/>
              </w:rPr>
              <w:t>성</w:t>
            </w:r>
            <w:r w:rsidRPr="00E82DC0">
              <w:rPr>
                <w:rFonts w:eastAsiaTheme="minorHAnsi" w:hint="eastAsia"/>
                <w:spacing w:val="-6"/>
                <w:sz w:val="22"/>
              </w:rPr>
              <w:t>평가(공고일 기준 3년</w:t>
            </w:r>
            <w:r>
              <w:rPr>
                <w:rFonts w:eastAsiaTheme="minorHAnsi" w:hint="eastAsia"/>
                <w:spacing w:val="-6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pacing w:val="-6"/>
                <w:sz w:val="22"/>
              </w:rPr>
              <w:t>이내)</w:t>
            </w:r>
            <w:r w:rsidRPr="00E82DC0">
              <w:rPr>
                <w:rFonts w:eastAsiaTheme="minorHAnsi"/>
                <w:spacing w:val="-24"/>
                <w:sz w:val="22"/>
              </w:rPr>
              <w:br/>
            </w: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수행 규모,</w:t>
            </w: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 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과업 성격 등 시즌 </w:t>
            </w:r>
            <w:r w:rsidR="0082365B">
              <w:rPr>
                <w:rFonts w:eastAsiaTheme="minorHAnsi" w:cs="굴림" w:hint="eastAsia"/>
                <w:color w:val="000000"/>
                <w:kern w:val="0"/>
                <w:szCs w:val="20"/>
              </w:rPr>
              <w:t>유튜브 채널 부문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 </w:t>
            </w:r>
            <w:r w:rsidR="00FE35C6">
              <w:rPr>
                <w:rFonts w:eastAsiaTheme="minorHAnsi" w:cs="굴림" w:hint="eastAsia"/>
                <w:color w:val="000000"/>
                <w:kern w:val="0"/>
                <w:szCs w:val="20"/>
              </w:rPr>
              <w:t>운영 대행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 </w:t>
            </w:r>
            <w:r w:rsidR="00F66D78">
              <w:rPr>
                <w:rFonts w:eastAsiaTheme="minorHAnsi" w:cs="굴림"/>
                <w:color w:val="000000"/>
                <w:kern w:val="0"/>
                <w:szCs w:val="20"/>
              </w:rPr>
              <w:t xml:space="preserve">   </w:t>
            </w:r>
          </w:p>
          <w:p w14:paraId="72354AF7" w14:textId="6951F0B7" w:rsidR="00DA023C" w:rsidRPr="0004613B" w:rsidRDefault="00DA023C" w:rsidP="00F66D78">
            <w:pPr>
              <w:spacing w:after="0" w:line="320" w:lineRule="exact"/>
              <w:ind w:leftChars="100" w:left="200" w:firstLineChars="100" w:firstLine="200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과업과 업무 적합성 정도 </w:t>
            </w:r>
          </w:p>
          <w:p w14:paraId="0189DB86" w14:textId="77777777" w:rsidR="00DA023C" w:rsidRPr="00E82DC0" w:rsidRDefault="00DA023C" w:rsidP="0004613B">
            <w:pPr>
              <w:spacing w:after="0" w:line="320" w:lineRule="exact"/>
              <w:ind w:firstLineChars="100" w:firstLine="200"/>
              <w:jc w:val="left"/>
              <w:rPr>
                <w:rFonts w:eastAsiaTheme="minorHAnsi"/>
                <w:spacing w:val="-6"/>
                <w:sz w:val="22"/>
              </w:rPr>
            </w:pP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대표 포트폴리오 우수성 정도</w:t>
            </w:r>
          </w:p>
        </w:tc>
      </w:tr>
      <w:tr w:rsidR="00DA023C" w:rsidRPr="00E82DC0" w14:paraId="43E1E05D" w14:textId="77777777" w:rsidTr="00AB1FE2">
        <w:trPr>
          <w:trHeight w:val="302"/>
          <w:jc w:val="center"/>
        </w:trPr>
        <w:tc>
          <w:tcPr>
            <w:tcW w:w="1129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31F109BA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A3C356" w14:textId="77777777" w:rsidR="00A131B1" w:rsidRDefault="00A131B1" w:rsidP="00A131B1">
            <w:pPr>
              <w:spacing w:after="0" w:line="320" w:lineRule="exact"/>
              <w:jc w:val="center"/>
              <w:rPr>
                <w:rFonts w:ascii="맑은 고딕" w:eastAsia="맑은 고딕"/>
                <w:b/>
                <w:sz w:val="22"/>
              </w:rPr>
            </w:pPr>
            <w:r>
              <w:rPr>
                <w:rFonts w:eastAsia="맑은 고딕" w:hint="eastAsia"/>
                <w:b/>
                <w:sz w:val="22"/>
              </w:rPr>
              <w:t xml:space="preserve">유튜브 채널 부문 운영 대행 역량 및 </w:t>
            </w:r>
          </w:p>
          <w:p w14:paraId="63307BAD" w14:textId="008974B1" w:rsidR="00DA023C" w:rsidRPr="00E82DC0" w:rsidRDefault="00A131B1" w:rsidP="00A131B1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>
              <w:rPr>
                <w:rFonts w:eastAsia="맑은 고딕" w:hint="eastAsia"/>
                <w:b/>
                <w:kern w:val="0"/>
                <w:sz w:val="22"/>
              </w:rPr>
              <w:t>사업 수행 계획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05817D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20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456E48" w14:textId="77777777" w:rsidR="00DA023C" w:rsidRPr="00E82DC0" w:rsidRDefault="00DA023C" w:rsidP="0004613B">
            <w:pPr>
              <w:spacing w:after="0" w:line="320" w:lineRule="exact"/>
              <w:ind w:left="166" w:hangingChars="77" w:hanging="166"/>
              <w:jc w:val="left"/>
              <w:rPr>
                <w:rFonts w:eastAsiaTheme="minorHAnsi" w:cs="굴림"/>
                <w:color w:val="000000"/>
                <w:spacing w:val="-2"/>
                <w:kern w:val="0"/>
                <w:sz w:val="22"/>
              </w:rPr>
            </w:pPr>
            <w:r w:rsidRPr="00E82DC0">
              <w:rPr>
                <w:rFonts w:eastAsiaTheme="minorHAnsi" w:hint="eastAsia"/>
                <w:spacing w:val="-2"/>
                <w:sz w:val="22"/>
              </w:rPr>
              <w:t>-</w:t>
            </w:r>
            <w:r w:rsidRPr="00E82DC0">
              <w:rPr>
                <w:rFonts w:eastAsiaTheme="minorHAnsi"/>
                <w:spacing w:val="-2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pacing w:val="-2"/>
                <w:sz w:val="22"/>
              </w:rPr>
              <w:t>현장 촬영 수행 역</w:t>
            </w:r>
            <w:r w:rsidRPr="00E82DC0">
              <w:rPr>
                <w:rFonts w:eastAsiaTheme="minorHAnsi"/>
                <w:spacing w:val="-2"/>
                <w:sz w:val="22"/>
              </w:rPr>
              <w:t>량</w:t>
            </w:r>
            <w:r w:rsidRPr="00E82DC0">
              <w:rPr>
                <w:rFonts w:eastAsiaTheme="minorHAnsi" w:hint="eastAsia"/>
                <w:spacing w:val="-2"/>
                <w:sz w:val="22"/>
              </w:rPr>
              <w:t xml:space="preserve"> 및 콘텐츠 제작 능력 등</w:t>
            </w:r>
          </w:p>
          <w:p w14:paraId="7EA479C6" w14:textId="77777777" w:rsidR="00DA023C" w:rsidRPr="0004613B" w:rsidRDefault="00DA023C" w:rsidP="0004613B">
            <w:pPr>
              <w:tabs>
                <w:tab w:val="left" w:pos="316"/>
              </w:tabs>
              <w:spacing w:after="0" w:line="320" w:lineRule="exact"/>
              <w:ind w:left="227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장비 운용능력 및 스포츠 현장 경험 역량</w:t>
            </w:r>
          </w:p>
          <w:p w14:paraId="06E094EC" w14:textId="29F1B324" w:rsidR="00DA023C" w:rsidRPr="0004613B" w:rsidRDefault="00DA023C" w:rsidP="0004613B">
            <w:pPr>
              <w:tabs>
                <w:tab w:val="left" w:pos="316"/>
              </w:tabs>
              <w:spacing w:after="0" w:line="320" w:lineRule="exact"/>
              <w:ind w:left="227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="009928A9"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사업 이해도(구단,</w:t>
            </w:r>
            <w:r w:rsidR="009928A9"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 </w:t>
            </w:r>
            <w:r w:rsidR="009928A9"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선수,</w:t>
            </w:r>
            <w:r w:rsidR="009928A9"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 </w:t>
            </w:r>
            <w:r w:rsidR="009928A9"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연맹 등)</w:t>
            </w:r>
          </w:p>
          <w:p w14:paraId="70BDDC1A" w14:textId="6C8E0068" w:rsidR="00DA023C" w:rsidRPr="00E82DC0" w:rsidRDefault="00DA023C" w:rsidP="0004613B">
            <w:pPr>
              <w:tabs>
                <w:tab w:val="left" w:pos="316"/>
              </w:tabs>
              <w:spacing w:after="0" w:line="320" w:lineRule="exact"/>
              <w:jc w:val="left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-</w:t>
            </w:r>
            <w:r w:rsidRPr="00E82DC0">
              <w:rPr>
                <w:rFonts w:eastAsiaTheme="minorHAnsi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z w:val="22"/>
              </w:rPr>
              <w:t xml:space="preserve">종합적 </w:t>
            </w:r>
            <w:r w:rsidR="00C57FCF">
              <w:rPr>
                <w:rFonts w:eastAsiaTheme="minorHAnsi" w:hint="eastAsia"/>
                <w:sz w:val="22"/>
              </w:rPr>
              <w:t>콘텐츠 제작</w:t>
            </w:r>
            <w:r w:rsidRPr="00E82DC0">
              <w:rPr>
                <w:rFonts w:eastAsiaTheme="minorHAnsi" w:hint="eastAsia"/>
                <w:sz w:val="22"/>
              </w:rPr>
              <w:t xml:space="preserve"> 역량 및 수행 능력</w:t>
            </w:r>
          </w:p>
          <w:p w14:paraId="3EB1BE64" w14:textId="6D59A561" w:rsidR="00DA023C" w:rsidRPr="00E82DC0" w:rsidRDefault="00DA023C" w:rsidP="00095926">
            <w:pPr>
              <w:tabs>
                <w:tab w:val="left" w:pos="316"/>
              </w:tabs>
              <w:spacing w:after="60" w:line="320" w:lineRule="exact"/>
              <w:ind w:left="227"/>
              <w:jc w:val="left"/>
              <w:rPr>
                <w:rFonts w:eastAsiaTheme="minorHAnsi" w:cs="굴림"/>
                <w:color w:val="000000"/>
                <w:kern w:val="0"/>
                <w:sz w:val="22"/>
              </w:rPr>
            </w:pPr>
            <w:r w:rsidRPr="0004613B">
              <w:rPr>
                <w:rFonts w:eastAsiaTheme="minorHAnsi" w:cs="굴림"/>
                <w:color w:val="000000"/>
                <w:kern w:val="0"/>
                <w:szCs w:val="20"/>
              </w:rPr>
              <w:t xml:space="preserve">o 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>긴급 상황에 대한 탄력적 대응 방안(</w:t>
            </w:r>
            <w:r w:rsidR="00CA4D00">
              <w:rPr>
                <w:rFonts w:eastAsiaTheme="minorHAnsi" w:cs="굴림" w:hint="eastAsia"/>
                <w:color w:val="000000"/>
                <w:kern w:val="0"/>
                <w:szCs w:val="20"/>
              </w:rPr>
              <w:t>실시간 대응 역량</w:t>
            </w:r>
            <w:r w:rsidRPr="0004613B"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 등)</w:t>
            </w:r>
          </w:p>
        </w:tc>
      </w:tr>
      <w:tr w:rsidR="00DA023C" w:rsidRPr="00E82DC0" w14:paraId="0256613F" w14:textId="77777777" w:rsidTr="00AB1FE2">
        <w:trPr>
          <w:trHeight w:val="70"/>
          <w:jc w:val="center"/>
        </w:trPr>
        <w:tc>
          <w:tcPr>
            <w:tcW w:w="1129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4B69280D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325384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제</w:t>
            </w:r>
            <w:r w:rsidRPr="00E82DC0">
              <w:rPr>
                <w:rFonts w:eastAsiaTheme="minorHAnsi"/>
                <w:b/>
                <w:sz w:val="22"/>
              </w:rPr>
              <w:t>안</w:t>
            </w:r>
            <w:r w:rsidRPr="00E82DC0">
              <w:rPr>
                <w:rFonts w:eastAsiaTheme="minorHAnsi" w:hint="eastAsia"/>
                <w:b/>
                <w:sz w:val="22"/>
              </w:rPr>
              <w:t xml:space="preserve"> 내</w:t>
            </w:r>
            <w:r w:rsidRPr="00E82DC0">
              <w:rPr>
                <w:rFonts w:eastAsiaTheme="minorHAnsi"/>
                <w:b/>
                <w:sz w:val="22"/>
              </w:rPr>
              <w:t>용의</w:t>
            </w:r>
          </w:p>
          <w:p w14:paraId="51BAABCB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독</w:t>
            </w:r>
            <w:r w:rsidRPr="00E82DC0">
              <w:rPr>
                <w:rFonts w:eastAsiaTheme="minorHAnsi"/>
                <w:b/>
                <w:sz w:val="22"/>
              </w:rPr>
              <w:t>창</w:t>
            </w:r>
            <w:r w:rsidRPr="00E82DC0">
              <w:rPr>
                <w:rFonts w:eastAsiaTheme="minorHAnsi" w:hint="eastAsia"/>
                <w:b/>
                <w:sz w:val="22"/>
              </w:rPr>
              <w:t>성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5D7779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/>
                <w:b/>
                <w:sz w:val="22"/>
              </w:rPr>
              <w:t>20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BCFF92" w14:textId="5E93ECB5" w:rsidR="00DA023C" w:rsidRPr="00E82DC0" w:rsidRDefault="00DA023C" w:rsidP="0004613B">
            <w:pPr>
              <w:tabs>
                <w:tab w:val="left" w:pos="316"/>
              </w:tabs>
              <w:spacing w:after="0" w:line="320" w:lineRule="exact"/>
              <w:jc w:val="left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pacing w:val="-4"/>
                <w:sz w:val="22"/>
              </w:rPr>
              <w:t>-</w:t>
            </w:r>
            <w:r w:rsidRPr="00E82DC0">
              <w:rPr>
                <w:rFonts w:eastAsiaTheme="minorHAnsi"/>
                <w:spacing w:val="-4"/>
                <w:sz w:val="22"/>
              </w:rPr>
              <w:t xml:space="preserve"> </w:t>
            </w:r>
            <w:r w:rsidR="0056727B">
              <w:rPr>
                <w:rFonts w:eastAsiaTheme="minorHAnsi" w:hint="eastAsia"/>
                <w:spacing w:val="-4"/>
                <w:sz w:val="22"/>
              </w:rPr>
              <w:t>신규 콘텐츠 아이디어의 참신성 및 창의성</w:t>
            </w:r>
          </w:p>
          <w:p w14:paraId="62A58118" w14:textId="2BA76467" w:rsidR="00395CDE" w:rsidRPr="00395CDE" w:rsidRDefault="00DA023C" w:rsidP="00395CDE">
            <w:pPr>
              <w:spacing w:after="0" w:line="320" w:lineRule="exact"/>
              <w:ind w:leftChars="100" w:left="200"/>
              <w:jc w:val="left"/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</w:pPr>
            <w:r w:rsidRPr="00395CDE"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o </w:t>
            </w:r>
            <w:r w:rsidRPr="00395CDE"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>타 구단과의 차별성</w:t>
            </w:r>
            <w:r w:rsidR="009169C3"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, </w:t>
            </w:r>
            <w:r w:rsidR="009169C3"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>경쟁력 확보</w:t>
            </w:r>
            <w:r w:rsidR="006F2468"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 전략</w:t>
            </w:r>
            <w:r w:rsidR="006850EA"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 등</w:t>
            </w:r>
          </w:p>
        </w:tc>
      </w:tr>
      <w:tr w:rsidR="00DA023C" w:rsidRPr="00E82DC0" w14:paraId="01678546" w14:textId="77777777" w:rsidTr="00AB1FE2">
        <w:trPr>
          <w:trHeight w:val="70"/>
          <w:jc w:val="center"/>
        </w:trPr>
        <w:tc>
          <w:tcPr>
            <w:tcW w:w="1129" w:type="dxa"/>
            <w:vMerge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DD541A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F0355A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 xml:space="preserve">제안 내용의 </w:t>
            </w:r>
          </w:p>
          <w:p w14:paraId="213B8840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충실도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E6CED4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1</w:t>
            </w:r>
            <w:r w:rsidRPr="00E82DC0">
              <w:rPr>
                <w:rFonts w:eastAsiaTheme="minorHAnsi"/>
                <w:b/>
                <w:sz w:val="22"/>
              </w:rPr>
              <w:t>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994ABF" w14:textId="77777777" w:rsidR="00DA023C" w:rsidRPr="00E82DC0" w:rsidRDefault="00DA023C" w:rsidP="0004613B">
            <w:pPr>
              <w:spacing w:after="0" w:line="320" w:lineRule="exact"/>
              <w:ind w:left="212" w:hangingChars="100" w:hanging="212"/>
              <w:jc w:val="left"/>
              <w:rPr>
                <w:rFonts w:eastAsiaTheme="minorHAnsi"/>
                <w:spacing w:val="-4"/>
                <w:sz w:val="22"/>
              </w:rPr>
            </w:pPr>
            <w:r w:rsidRPr="00E82DC0">
              <w:rPr>
                <w:rFonts w:eastAsiaTheme="minorHAnsi" w:hint="eastAsia"/>
                <w:spacing w:val="-4"/>
                <w:sz w:val="22"/>
              </w:rPr>
              <w:t>-</w:t>
            </w:r>
            <w:r w:rsidRPr="00E82DC0">
              <w:rPr>
                <w:rFonts w:eastAsiaTheme="minorHAnsi"/>
                <w:spacing w:val="-4"/>
                <w:sz w:val="22"/>
              </w:rPr>
              <w:t xml:space="preserve"> </w:t>
            </w:r>
            <w:r w:rsidRPr="00E82DC0">
              <w:rPr>
                <w:rFonts w:eastAsiaTheme="minorHAnsi" w:hint="eastAsia"/>
                <w:spacing w:val="-4"/>
                <w:sz w:val="22"/>
              </w:rPr>
              <w:t>과업 전반에 대한 충분한 이해가 바탕이 된 제안 여부</w:t>
            </w:r>
          </w:p>
          <w:p w14:paraId="3BD54FEA" w14:textId="3D996D52" w:rsidR="00DA023C" w:rsidRPr="0004613B" w:rsidRDefault="00DA023C" w:rsidP="0004613B">
            <w:pPr>
              <w:spacing w:after="0" w:line="320" w:lineRule="exact"/>
              <w:ind w:leftChars="100" w:left="200"/>
              <w:jc w:val="left"/>
              <w:rPr>
                <w:rFonts w:eastAsiaTheme="minorHAnsi" w:cs="KB금융 본문체 Light"/>
                <w:bCs/>
                <w:spacing w:val="-6"/>
                <w:szCs w:val="20"/>
              </w:rPr>
            </w:pPr>
            <w:r w:rsidRPr="0004613B"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o </w:t>
            </w:r>
            <w:r w:rsidR="00C57FCF">
              <w:rPr>
                <w:rFonts w:eastAsiaTheme="minorHAnsi" w:cs="KB금융 본문체 Light" w:hint="eastAsia"/>
                <w:bCs/>
                <w:spacing w:val="-6"/>
                <w:szCs w:val="20"/>
              </w:rPr>
              <w:t>유튜브 채널</w:t>
            </w:r>
            <w:r w:rsidRPr="0004613B">
              <w:rPr>
                <w:rFonts w:eastAsiaTheme="minorHAnsi" w:cs="KB금융 본문체 Light" w:hint="eastAsia"/>
                <w:bCs/>
                <w:spacing w:val="-6"/>
                <w:szCs w:val="20"/>
              </w:rPr>
              <w:t xml:space="preserve"> 운영</w:t>
            </w:r>
            <w:r w:rsidR="00C57FCF">
              <w:rPr>
                <w:rFonts w:eastAsiaTheme="minorHAnsi" w:cs="KB금융 본문체 Light" w:hint="eastAsia"/>
                <w:bCs/>
                <w:spacing w:val="-6"/>
                <w:szCs w:val="20"/>
              </w:rPr>
              <w:t xml:space="preserve"> 대행 부문</w:t>
            </w:r>
            <w:r w:rsidRPr="0004613B">
              <w:rPr>
                <w:rFonts w:eastAsiaTheme="minorHAnsi" w:cs="KB금융 본문체 Light" w:hint="eastAsia"/>
                <w:bCs/>
                <w:spacing w:val="-6"/>
                <w:szCs w:val="20"/>
              </w:rPr>
              <w:t xml:space="preserve"> 종합적 적합성 및 실행 가능성 </w:t>
            </w:r>
          </w:p>
        </w:tc>
      </w:tr>
      <w:tr w:rsidR="00DA023C" w:rsidRPr="00E82DC0" w14:paraId="71FFA098" w14:textId="77777777" w:rsidTr="009C7729">
        <w:trPr>
          <w:trHeight w:val="2855"/>
          <w:jc w:val="center"/>
        </w:trPr>
        <w:tc>
          <w:tcPr>
            <w:tcW w:w="112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7089EB" w14:textId="77777777" w:rsidR="00DA023C" w:rsidRPr="00E82DC0" w:rsidRDefault="00DA023C" w:rsidP="00AE5631">
            <w:pPr>
              <w:wordWrap/>
              <w:spacing w:line="325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가격</w:t>
            </w:r>
          </w:p>
          <w:p w14:paraId="2768051E" w14:textId="77777777" w:rsidR="00DA023C" w:rsidRPr="00E82DC0" w:rsidRDefault="00DA023C" w:rsidP="00AE5631">
            <w:pPr>
              <w:wordWrap/>
              <w:spacing w:line="325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</w:t>
            </w: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9921F2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가격 적정성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B816C7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10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484A4E" w14:textId="77777777" w:rsidR="00095926" w:rsidRDefault="00095926" w:rsidP="0004613B">
            <w:pPr>
              <w:spacing w:after="0" w:line="320" w:lineRule="exact"/>
              <w:jc w:val="left"/>
              <w:rPr>
                <w:rFonts w:eastAsiaTheme="minorHAnsi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 xml:space="preserve">- </w:t>
            </w:r>
            <w:r w:rsidR="0004613B">
              <w:rPr>
                <w:rFonts w:eastAsiaTheme="minorHAnsi"/>
                <w:sz w:val="22"/>
              </w:rPr>
              <w:t>기획</w:t>
            </w:r>
            <w:r w:rsidR="0004613B">
              <w:rPr>
                <w:rFonts w:eastAsiaTheme="minorHAnsi" w:hint="eastAsia"/>
                <w:sz w:val="22"/>
              </w:rPr>
              <w:t xml:space="preserve">재정부 </w:t>
            </w:r>
            <w:r w:rsidR="0004613B">
              <w:rPr>
                <w:rFonts w:eastAsiaTheme="minorHAnsi"/>
                <w:sz w:val="22"/>
              </w:rPr>
              <w:t>(</w:t>
            </w:r>
            <w:r w:rsidR="0004613B">
              <w:rPr>
                <w:rFonts w:eastAsiaTheme="minorHAnsi" w:hint="eastAsia"/>
                <w:sz w:val="22"/>
              </w:rPr>
              <w:t>계약예규)협상에 의한 계약체결 기준 적용</w:t>
            </w:r>
          </w:p>
          <w:p w14:paraId="0CA1A9ED" w14:textId="77777777" w:rsidR="0004613B" w:rsidRDefault="0004613B" w:rsidP="0004613B">
            <w:pPr>
              <w:spacing w:after="0" w:line="320" w:lineRule="exact"/>
              <w:ind w:firstLineChars="100" w:firstLine="192"/>
              <w:jc w:val="left"/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</w:pPr>
            <w:r w:rsidRPr="0004613B"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o 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>입찰가격이 배정예산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(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추정가격)의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100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분의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80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>이상인 경우</w:t>
            </w:r>
          </w:p>
          <w:p w14:paraId="73B90607" w14:textId="1B7C0BD0" w:rsidR="0004613B" w:rsidRDefault="0004613B" w:rsidP="00066031">
            <w:pPr>
              <w:spacing w:before="100" w:after="140" w:line="320" w:lineRule="exact"/>
              <w:ind w:firstLineChars="100" w:firstLine="192"/>
              <w:jc w:val="left"/>
              <w:rPr>
                <w:rFonts w:asciiTheme="minorEastAsia" w:hAnsiTheme="minorEastAsia" w:cs="굴림"/>
                <w:iCs/>
                <w:color w:val="000000"/>
                <w:spacing w:val="-4"/>
                <w:kern w:val="0"/>
                <w:szCs w:val="20"/>
              </w:rPr>
            </w:pP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 </w:t>
            </w:r>
            <w:r w:rsidRPr="0004613B">
              <w:rPr>
                <w:rFonts w:ascii="Segoe UI Emoji" w:hAnsi="Segoe UI Emoji" w:cs="Segoe UI Emoji"/>
                <w:color w:val="000000"/>
                <w:spacing w:val="-4"/>
                <w:kern w:val="0"/>
                <w:szCs w:val="20"/>
              </w:rPr>
              <w:t>▪</w:t>
            </w:r>
            <w:r w:rsidRPr="0004613B"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 w:hint="eastAsia"/>
                <w:color w:val="000000"/>
                <w:spacing w:val="-4"/>
                <w:kern w:val="0"/>
                <w:szCs w:val="20"/>
              </w:rPr>
              <w:t>평점</w:t>
            </w:r>
            <w:r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>=</w:t>
            </w:r>
            <w:r>
              <w:rPr>
                <w:rFonts w:asciiTheme="minorEastAsia" w:hAnsiTheme="minorEastAsia" w:cs="굴림" w:hint="eastAsia"/>
                <w:color w:val="000000"/>
                <w:spacing w:val="-4"/>
                <w:kern w:val="0"/>
                <w:szCs w:val="20"/>
              </w:rPr>
              <w:t>배점(</w:t>
            </w:r>
            <w:r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>10) x</w:t>
            </w:r>
            <w:r w:rsidRPr="00066031">
              <w:rPr>
                <w:rFonts w:asciiTheme="minorEastAsia" w:hAnsiTheme="minorEastAsia" w:cs="굴림"/>
                <w:iCs/>
                <w:color w:val="000000"/>
                <w:spacing w:val="-4"/>
                <w:kern w:val="0"/>
                <w:szCs w:val="20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굴림"/>
                      <w:iCs/>
                      <w:color w:val="000000"/>
                      <w:spacing w:val="-4"/>
                      <w:kern w:val="0"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굴림"/>
                          <w:iCs/>
                          <w:color w:val="000000"/>
                          <w:spacing w:val="-4"/>
                          <w:kern w:val="0"/>
                          <w:sz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굴림" w:hint="eastAsia"/>
                          <w:color w:val="000000"/>
                          <w:spacing w:val="-4"/>
                          <w:kern w:val="0"/>
                          <w:sz w:val="22"/>
                        </w:rPr>
                        <m:t>최저입찰가격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굴림" w:hint="eastAsia"/>
                          <w:color w:val="000000"/>
                          <w:spacing w:val="-4"/>
                          <w:kern w:val="0"/>
                          <w:sz w:val="22"/>
                        </w:rPr>
                        <m:t>해당입찰가격</m:t>
                      </m:r>
                    </m:den>
                  </m:f>
                </m:e>
              </m:d>
              <m:r>
                <w:rPr>
                  <w:rFonts w:ascii="Cambria Math" w:hAnsi="Cambria Math" w:cs="굴림"/>
                  <w:color w:val="000000"/>
                  <w:spacing w:val="-4"/>
                  <w:kern w:val="0"/>
                  <w:sz w:val="22"/>
                </w:rPr>
                <m:t>)</m:t>
              </m:r>
            </m:oMath>
          </w:p>
          <w:p w14:paraId="16340DDD" w14:textId="77777777" w:rsidR="0004613B" w:rsidRDefault="0004613B" w:rsidP="0004613B">
            <w:pPr>
              <w:spacing w:after="0" w:line="320" w:lineRule="exact"/>
              <w:ind w:firstLineChars="100" w:firstLine="192"/>
              <w:jc w:val="left"/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</w:pPr>
            <w:r w:rsidRPr="0004613B"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o 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>입찰가격이 배정예산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(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추정가격)의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100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분의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>80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>미만인 경우</w:t>
            </w:r>
          </w:p>
          <w:p w14:paraId="3FA93015" w14:textId="77777777" w:rsidR="0004613B" w:rsidRDefault="0004613B" w:rsidP="00066031">
            <w:pPr>
              <w:spacing w:before="100" w:after="200" w:line="320" w:lineRule="exact"/>
              <w:ind w:firstLineChars="150" w:firstLine="288"/>
              <w:jc w:val="left"/>
              <w:rPr>
                <w:rFonts w:asciiTheme="minorEastAsia" w:hAnsiTheme="minorEastAsia" w:cs="굴림"/>
                <w:color w:val="000000"/>
                <w:spacing w:val="-4"/>
                <w:kern w:val="0"/>
                <w:sz w:val="22"/>
              </w:rPr>
            </w:pPr>
            <w:r w:rsidRPr="0004613B">
              <w:rPr>
                <w:rFonts w:ascii="Segoe UI Emoji" w:hAnsi="Segoe UI Emoji" w:cs="Segoe UI Emoji"/>
                <w:color w:val="000000"/>
                <w:spacing w:val="-4"/>
                <w:kern w:val="0"/>
                <w:szCs w:val="20"/>
              </w:rPr>
              <w:t>▪</w:t>
            </w:r>
            <w:r w:rsidRPr="0004613B"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 w:hint="eastAsia"/>
                <w:color w:val="000000"/>
                <w:spacing w:val="-4"/>
                <w:kern w:val="0"/>
                <w:szCs w:val="20"/>
              </w:rPr>
              <w:t>평점</w:t>
            </w:r>
            <w:r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>=</w:t>
            </w:r>
            <w:r>
              <w:rPr>
                <w:rFonts w:asciiTheme="minorEastAsia" w:hAnsiTheme="minorEastAsia" w:cs="굴림" w:hint="eastAsia"/>
                <w:color w:val="000000"/>
                <w:spacing w:val="-4"/>
                <w:kern w:val="0"/>
                <w:szCs w:val="20"/>
              </w:rPr>
              <w:t>배점(</w:t>
            </w:r>
            <w:r>
              <w:rPr>
                <w:rFonts w:asciiTheme="minorEastAsia" w:hAnsiTheme="minorEastAsia" w:cs="굴림"/>
                <w:color w:val="000000"/>
                <w:spacing w:val="-4"/>
                <w:kern w:val="0"/>
                <w:szCs w:val="20"/>
              </w:rPr>
              <w:t xml:space="preserve">10) x </w:t>
            </w:r>
            <m:oMath>
              <m:d>
                <m:dPr>
                  <m:ctrlPr>
                    <w:rPr>
                      <w:rFonts w:ascii="Cambria Math" w:hAnsi="Cambria Math" w:cs="굴림"/>
                      <w:color w:val="000000"/>
                      <w:spacing w:val="-4"/>
                      <w:kern w:val="0"/>
                      <w:sz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굴림"/>
                          <w:color w:val="000000"/>
                          <w:spacing w:val="-4"/>
                          <w:kern w:val="0"/>
                          <w:sz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굴림" w:hint="eastAsia"/>
                          <w:color w:val="000000"/>
                          <w:spacing w:val="-4"/>
                          <w:kern w:val="0"/>
                          <w:sz w:val="22"/>
                        </w:rPr>
                        <m:t>최저입찰가격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굴림" w:hint="eastAsia"/>
                          <w:color w:val="000000"/>
                          <w:spacing w:val="-4"/>
                          <w:kern w:val="0"/>
                          <w:sz w:val="22"/>
                        </w:rPr>
                        <m:t>추정가격의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굴림"/>
                          <w:color w:val="000000"/>
                          <w:spacing w:val="-4"/>
                          <w:kern w:val="0"/>
                          <w:sz w:val="22"/>
                        </w:rPr>
                        <m:t xml:space="preserve"> 80%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굴림" w:hint="eastAsia"/>
                          <w:color w:val="000000"/>
                          <w:spacing w:val="-4"/>
                          <w:kern w:val="0"/>
                          <w:sz w:val="22"/>
                        </w:rPr>
                        <m:t>상당가격</m:t>
                      </m:r>
                    </m:den>
                  </m:f>
                </m:e>
              </m:d>
            </m:oMath>
          </w:p>
          <w:p w14:paraId="75F5CE7E" w14:textId="7BD07F33" w:rsidR="00066031" w:rsidRPr="00066031" w:rsidRDefault="00066031" w:rsidP="00066031">
            <w:pPr>
              <w:spacing w:before="300" w:after="200" w:line="320" w:lineRule="exact"/>
              <w:ind w:firstLineChars="150" w:firstLine="288"/>
              <w:jc w:val="left"/>
              <w:rPr>
                <w:rFonts w:asciiTheme="minorEastAsia" w:hAnsiTheme="minorEastAsia" w:cs="굴림"/>
                <w:iCs/>
                <w:color w:val="000000"/>
                <w:spacing w:val="-4"/>
                <w:kern w:val="0"/>
                <w:szCs w:val="20"/>
              </w:rPr>
            </w:pPr>
            <w:r>
              <w:rPr>
                <w:rFonts w:eastAsiaTheme="minorHAnsi" w:cs="굴림" w:hint="eastAsia"/>
                <w:color w:val="000000"/>
                <w:spacing w:val="-4"/>
                <w:kern w:val="0"/>
                <w:szCs w:val="20"/>
              </w:rPr>
              <w:t xml:space="preserve">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  </w:t>
            </w:r>
            <w:r w:rsidR="005A2F21"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        </w:t>
            </w:r>
            <w:r>
              <w:rPr>
                <w:rFonts w:eastAsiaTheme="minorHAnsi" w:cs="굴림"/>
                <w:color w:val="000000"/>
                <w:spacing w:val="-4"/>
                <w:kern w:val="0"/>
                <w:szCs w:val="20"/>
              </w:rPr>
              <w:t xml:space="preserve">     +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굴림"/>
                      <w:iCs/>
                      <w:color w:val="000000"/>
                      <w:spacing w:val="-4"/>
                      <w:kern w:val="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굴림"/>
                      <w:color w:val="000000"/>
                      <w:spacing w:val="-4"/>
                      <w:kern w:val="0"/>
                      <w:szCs w:val="20"/>
                    </w:rPr>
                    <m:t>2 X</m:t>
                  </m:r>
                  <m:r>
                    <w:rPr>
                      <w:rFonts w:ascii="Cambria Math" w:hAnsi="Cambria Math" w:cs="굴림"/>
                      <w:color w:val="000000"/>
                      <w:spacing w:val="-4"/>
                      <w:kern w:val="0"/>
                      <w:szCs w:val="20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 w:cs="굴림"/>
                          <w:i/>
                          <w:iCs/>
                          <w:color w:val="000000"/>
                          <w:spacing w:val="-4"/>
                          <w:kern w:val="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굴림"/>
                              <w:i/>
                              <w:iCs/>
                              <w:color w:val="000000"/>
                              <w:spacing w:val="-4"/>
                              <w:kern w:val="0"/>
                              <w:szCs w:val="20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추정가격의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 80%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상당가격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-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해당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입찰가격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추정가격의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 80%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상당가격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-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추정가격의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 60%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상당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굴림" w:hint="eastAsia"/>
                              <w:color w:val="000000"/>
                              <w:spacing w:val="-4"/>
                              <w:kern w:val="0"/>
                              <w:szCs w:val="20"/>
                            </w:rPr>
                            <m:t>가격</m:t>
                          </m:r>
                        </m:den>
                      </m:f>
                    </m:e>
                  </m:d>
                </m:e>
              </m:d>
            </m:oMath>
          </w:p>
        </w:tc>
      </w:tr>
      <w:tr w:rsidR="00DA023C" w:rsidRPr="00E82DC0" w14:paraId="125EFC6E" w14:textId="77777777" w:rsidTr="00AB1FE2">
        <w:trPr>
          <w:trHeight w:val="2270"/>
          <w:jc w:val="center"/>
        </w:trPr>
        <w:tc>
          <w:tcPr>
            <w:tcW w:w="1129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C0EBEA" w14:textId="77777777" w:rsidR="00DA023C" w:rsidRPr="00E82DC0" w:rsidRDefault="00DA023C" w:rsidP="00AE5631">
            <w:pPr>
              <w:wordWrap/>
              <w:spacing w:line="325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기타</w:t>
            </w:r>
          </w:p>
          <w:p w14:paraId="62276438" w14:textId="77777777" w:rsidR="00DA023C" w:rsidRPr="00E82DC0" w:rsidRDefault="00DA023C" w:rsidP="00AE5631">
            <w:pPr>
              <w:wordWrap/>
              <w:spacing w:line="325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평가</w:t>
            </w: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3CAE0F" w14:textId="77777777" w:rsidR="00DA023C" w:rsidRPr="00E82DC0" w:rsidRDefault="00DA023C" w:rsidP="007E7428">
            <w:pPr>
              <w:spacing w:after="0"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용역 수행실적</w:t>
            </w:r>
          </w:p>
        </w:tc>
        <w:tc>
          <w:tcPr>
            <w:tcW w:w="4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EE36A3" w14:textId="77777777" w:rsidR="00DA023C" w:rsidRPr="00E82DC0" w:rsidRDefault="00DA023C" w:rsidP="00AE5631">
            <w:pPr>
              <w:spacing w:line="320" w:lineRule="exact"/>
              <w:jc w:val="center"/>
              <w:rPr>
                <w:rFonts w:eastAsiaTheme="minorHAnsi"/>
                <w:b/>
                <w:sz w:val="22"/>
              </w:rPr>
            </w:pPr>
            <w:r w:rsidRPr="00E82DC0">
              <w:rPr>
                <w:rFonts w:eastAsiaTheme="minorHAnsi" w:hint="eastAsia"/>
                <w:b/>
                <w:sz w:val="22"/>
              </w:rPr>
              <w:t>1</w:t>
            </w:r>
            <w:r w:rsidRPr="00E82DC0">
              <w:rPr>
                <w:rFonts w:eastAsiaTheme="minorHAnsi"/>
                <w:b/>
                <w:sz w:val="22"/>
              </w:rPr>
              <w:t>0</w:t>
            </w:r>
          </w:p>
        </w:tc>
        <w:tc>
          <w:tcPr>
            <w:tcW w:w="6214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14:paraId="1EA99508" w14:textId="77777777" w:rsidR="005F215B" w:rsidRDefault="00DA023C" w:rsidP="005F215B">
            <w:pPr>
              <w:spacing w:after="0" w:line="320" w:lineRule="exact"/>
              <w:ind w:left="220" w:hangingChars="100" w:hanging="220"/>
              <w:jc w:val="left"/>
              <w:rPr>
                <w:rFonts w:ascii="맑은 고딕" w:eastAsia="맑은 고딕"/>
                <w:sz w:val="22"/>
              </w:rPr>
            </w:pPr>
            <w:r w:rsidRPr="00E82DC0">
              <w:rPr>
                <w:rFonts w:eastAsiaTheme="minorHAnsi" w:hint="eastAsia"/>
                <w:sz w:val="22"/>
              </w:rPr>
              <w:t>-</w:t>
            </w:r>
            <w:r w:rsidRPr="00E82DC0">
              <w:rPr>
                <w:rFonts w:eastAsiaTheme="minorHAnsi"/>
                <w:sz w:val="22"/>
              </w:rPr>
              <w:t xml:space="preserve"> </w:t>
            </w:r>
            <w:r w:rsidR="005F215B">
              <w:rPr>
                <w:rFonts w:eastAsia="맑은 고딕" w:hint="eastAsia"/>
                <w:sz w:val="22"/>
              </w:rPr>
              <w:t>공고일 기준 최근 3년 이내 국내 프로스포츠단, 스포츠관련 연맹</w:t>
            </w:r>
            <w:r w:rsidR="005F215B">
              <w:rPr>
                <w:rFonts w:eastAsiaTheme="minorHAnsi" w:hint="eastAsia"/>
                <w:sz w:val="22"/>
              </w:rPr>
              <w:t>·</w:t>
            </w:r>
            <w:r w:rsidR="005F215B">
              <w:rPr>
                <w:rFonts w:eastAsia="맑은 고딕" w:hint="eastAsia"/>
                <w:sz w:val="22"/>
              </w:rPr>
              <w:t>협회 등의 유튜브 채널 부문 운영 대행 용역 실적 건수(정량평가)</w:t>
            </w:r>
          </w:p>
          <w:p w14:paraId="7C5507B5" w14:textId="6851BE0F" w:rsidR="00DA023C" w:rsidRPr="005F215B" w:rsidRDefault="005F215B" w:rsidP="00D73291">
            <w:pPr>
              <w:spacing w:after="0" w:line="240" w:lineRule="exact"/>
              <w:ind w:leftChars="100" w:left="200"/>
              <w:jc w:val="left"/>
              <w:rPr>
                <w:rFonts w:ascii="바탕" w:eastAsia="맑은 고딕"/>
                <w:szCs w:val="20"/>
              </w:rPr>
            </w:pPr>
            <w:r>
              <w:rPr>
                <w:rFonts w:eastAsia="맑은 고딕" w:hint="eastAsia"/>
                <w:szCs w:val="20"/>
              </w:rPr>
              <w:t>(공고일 현재 타 프로스포츠단 정규시즌 유튜브 채널 부문 운영 대행 중인 경우, 실적 건수 인정)</w:t>
            </w:r>
          </w:p>
          <w:tbl>
            <w:tblPr>
              <w:tblW w:w="0" w:type="auto"/>
              <w:tblInd w:w="1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2"/>
              <w:gridCol w:w="992"/>
              <w:gridCol w:w="993"/>
              <w:gridCol w:w="992"/>
              <w:gridCol w:w="989"/>
            </w:tblGrid>
            <w:tr w:rsidR="002F5DCB" w:rsidRPr="00C67B97" w14:paraId="6BFC9F84" w14:textId="77777777" w:rsidTr="00532EE6">
              <w:trPr>
                <w:trHeight w:val="75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7CB182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구 분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B2A810" w14:textId="702B9937" w:rsidR="002F5DCB" w:rsidRPr="00C67B97" w:rsidRDefault="006850EA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/>
                      <w:szCs w:val="20"/>
                    </w:rPr>
                    <w:t>5</w:t>
                  </w:r>
                  <w:r w:rsidR="002F5DCB" w:rsidRPr="00C67B97">
                    <w:rPr>
                      <w:rFonts w:ascii="맑은 고딕" w:eastAsia="맑은 고딕" w:hAnsi="맑은 고딕" w:hint="eastAsia"/>
                      <w:szCs w:val="20"/>
                    </w:rPr>
                    <w:t>건 이상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E62D81" w14:textId="612EFCE2" w:rsidR="002F5DCB" w:rsidRPr="00C67B97" w:rsidRDefault="006850EA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/>
                      <w:szCs w:val="20"/>
                    </w:rPr>
                    <w:t>4</w:t>
                  </w:r>
                  <w:r w:rsidR="002F5DCB" w:rsidRPr="00C67B97">
                    <w:rPr>
                      <w:rFonts w:ascii="맑은 고딕" w:eastAsia="맑은 고딕" w:hAnsi="맑은 고딕" w:hint="eastAsia"/>
                      <w:szCs w:val="20"/>
                    </w:rPr>
                    <w:t>건 이상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6C707A" w14:textId="6608A156" w:rsidR="002F5DCB" w:rsidRPr="00C67B97" w:rsidRDefault="006850EA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/>
                      <w:szCs w:val="20"/>
                    </w:rPr>
                    <w:t>3</w:t>
                  </w:r>
                  <w:r w:rsidR="002F5DCB" w:rsidRPr="00C67B97">
                    <w:rPr>
                      <w:rFonts w:ascii="맑은 고딕" w:eastAsia="맑은 고딕" w:hAnsi="맑은 고딕" w:hint="eastAsia"/>
                      <w:szCs w:val="20"/>
                    </w:rPr>
                    <w:t>건 이상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23BE27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2건 이상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42CE9A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2건 미만</w:t>
                  </w:r>
                </w:p>
              </w:tc>
            </w:tr>
            <w:tr w:rsidR="002F5DCB" w:rsidRPr="00C67B97" w14:paraId="610744D0" w14:textId="77777777" w:rsidTr="00532EE6">
              <w:trPr>
                <w:trHeight w:val="75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808649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배 점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AC77C2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 w:rsidRPr="00C67B97">
                    <w:rPr>
                      <w:rFonts w:ascii="맑은 고딕" w:eastAsia="맑은 고딕" w:hAnsi="맑은 고딕" w:hint="eastAsia"/>
                      <w:szCs w:val="20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7B3420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9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8BA9FD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04F3DA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7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0BBABA" w14:textId="77777777" w:rsidR="002F5DCB" w:rsidRPr="00C67B97" w:rsidRDefault="002F5DCB" w:rsidP="002B4EFD">
                  <w:pPr>
                    <w:spacing w:after="0" w:line="320" w:lineRule="exact"/>
                    <w:jc w:val="center"/>
                    <w:rPr>
                      <w:rFonts w:ascii="맑은 고딕" w:eastAsia="맑은 고딕" w:hAnsi="맑은 고딕"/>
                      <w:szCs w:val="20"/>
                    </w:rPr>
                  </w:pPr>
                  <w:r>
                    <w:rPr>
                      <w:rFonts w:ascii="맑은 고딕" w:eastAsia="맑은 고딕" w:hAnsi="맑은 고딕" w:hint="eastAsia"/>
                      <w:szCs w:val="20"/>
                    </w:rPr>
                    <w:t>6</w:t>
                  </w:r>
                </w:p>
              </w:tc>
            </w:tr>
          </w:tbl>
          <w:p w14:paraId="0D51B37A" w14:textId="3ACFE400" w:rsidR="00DA023C" w:rsidRPr="00E82DC0" w:rsidRDefault="00DA023C" w:rsidP="002F5DCB">
            <w:pPr>
              <w:spacing w:after="0" w:line="320" w:lineRule="exact"/>
              <w:jc w:val="left"/>
              <w:rPr>
                <w:rFonts w:eastAsiaTheme="minorHAnsi"/>
              </w:rPr>
            </w:pPr>
          </w:p>
        </w:tc>
      </w:tr>
    </w:tbl>
    <w:p w14:paraId="6106C8C6" w14:textId="77777777" w:rsidR="00DA023C" w:rsidRPr="00E82DC0" w:rsidRDefault="00DA023C" w:rsidP="007E7428">
      <w:pPr>
        <w:spacing w:after="0" w:line="305" w:lineRule="exact"/>
        <w:jc w:val="left"/>
        <w:rPr>
          <w:rFonts w:eastAsiaTheme="minorHAnsi"/>
          <w:szCs w:val="20"/>
        </w:rPr>
      </w:pPr>
      <w:r w:rsidRPr="00E82DC0">
        <w:rPr>
          <w:rFonts w:eastAsiaTheme="minorHAnsi" w:hint="eastAsia"/>
          <w:szCs w:val="20"/>
        </w:rPr>
        <w:t>※ 평가점수 산정 결과 소수점 이하의 숫자가 있는 경우에는 소수점 둘째 자리에서 반올림한다.</w:t>
      </w:r>
    </w:p>
    <w:p w14:paraId="5C513257" w14:textId="77777777" w:rsidR="00DA023C" w:rsidRPr="00E82DC0" w:rsidRDefault="00DA023C" w:rsidP="007E7428">
      <w:pPr>
        <w:spacing w:after="0" w:line="305" w:lineRule="exact"/>
        <w:jc w:val="left"/>
        <w:rPr>
          <w:rFonts w:eastAsiaTheme="minorHAnsi"/>
          <w:spacing w:val="-10"/>
          <w:szCs w:val="20"/>
        </w:rPr>
      </w:pPr>
      <w:r w:rsidRPr="00E82DC0">
        <w:rPr>
          <w:rFonts w:eastAsiaTheme="minorHAnsi" w:hint="eastAsia"/>
          <w:szCs w:val="20"/>
        </w:rPr>
        <w:t xml:space="preserve">※ </w:t>
      </w:r>
      <w:r w:rsidRPr="00E82DC0">
        <w:rPr>
          <w:rFonts w:eastAsiaTheme="minorHAnsi" w:hint="eastAsia"/>
          <w:spacing w:val="-10"/>
          <w:szCs w:val="20"/>
        </w:rPr>
        <w:t xml:space="preserve">기술능력평가 점수는 각 평가위원이 평가한 평가점수(평가항목 합계점수) 중 최고점수와 최저점수를 제외한 후 </w:t>
      </w:r>
    </w:p>
    <w:p w14:paraId="508F1586" w14:textId="54EF8AF7" w:rsidR="00095926" w:rsidRPr="00095926" w:rsidRDefault="00DA023C" w:rsidP="00095926">
      <w:pPr>
        <w:spacing w:line="305" w:lineRule="exact"/>
        <w:ind w:firstLineChars="150" w:firstLine="270"/>
        <w:jc w:val="left"/>
        <w:rPr>
          <w:rFonts w:eastAsiaTheme="minorHAnsi"/>
          <w:szCs w:val="20"/>
        </w:rPr>
      </w:pPr>
      <w:r w:rsidRPr="00E82DC0">
        <w:rPr>
          <w:rFonts w:eastAsiaTheme="minorHAnsi" w:hint="eastAsia"/>
          <w:spacing w:val="-10"/>
          <w:szCs w:val="20"/>
        </w:rPr>
        <w:t>산술평균</w:t>
      </w:r>
      <w:r w:rsidRPr="00E82DC0">
        <w:rPr>
          <w:rFonts w:eastAsiaTheme="minorHAnsi" w:hint="eastAsia"/>
          <w:szCs w:val="20"/>
        </w:rPr>
        <w:t>하여 산출한다.</w:t>
      </w:r>
    </w:p>
    <w:sectPr w:rsidR="00095926" w:rsidRPr="00095926" w:rsidSect="007E7428">
      <w:pgSz w:w="11906" w:h="16838"/>
      <w:pgMar w:top="1701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9133" w14:textId="77777777" w:rsidR="00AB49CC" w:rsidRDefault="00AB49CC" w:rsidP="00AB49CC">
      <w:pPr>
        <w:spacing w:after="0" w:line="240" w:lineRule="auto"/>
      </w:pPr>
      <w:r>
        <w:separator/>
      </w:r>
    </w:p>
  </w:endnote>
  <w:endnote w:type="continuationSeparator" w:id="0">
    <w:p w14:paraId="529BBEAF" w14:textId="77777777" w:rsidR="00AB49CC" w:rsidRDefault="00AB49CC" w:rsidP="00AB4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KB금융 본문체 Bold">
    <w:panose1 w:val="020B0803000000000000"/>
    <w:charset w:val="81"/>
    <w:family w:val="modern"/>
    <w:pitch w:val="variable"/>
    <w:sig w:usb0="800002A7" w:usb1="79D7FCFB" w:usb2="00000010" w:usb3="00000000" w:csb0="00080001" w:csb1="00000000"/>
  </w:font>
  <w:font w:name="KB금융 본문체 Light">
    <w:panose1 w:val="020B0303000000000000"/>
    <w:charset w:val="81"/>
    <w:family w:val="modern"/>
    <w:pitch w:val="variable"/>
    <w:sig w:usb0="800002A7" w:usb1="79D7FCFB" w:usb2="00000010" w:usb3="00000000" w:csb0="0008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861E8" w14:textId="77777777" w:rsidR="00AB49CC" w:rsidRDefault="00AB49CC" w:rsidP="00AB49CC">
      <w:pPr>
        <w:spacing w:after="0" w:line="240" w:lineRule="auto"/>
      </w:pPr>
      <w:r>
        <w:separator/>
      </w:r>
    </w:p>
  </w:footnote>
  <w:footnote w:type="continuationSeparator" w:id="0">
    <w:p w14:paraId="5B022552" w14:textId="77777777" w:rsidR="00AB49CC" w:rsidRDefault="00AB49CC" w:rsidP="00AB4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837BF"/>
    <w:multiLevelType w:val="hybridMultilevel"/>
    <w:tmpl w:val="9828DFF2"/>
    <w:lvl w:ilvl="0" w:tplc="34E45D02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EE7F4A"/>
    <w:multiLevelType w:val="hybridMultilevel"/>
    <w:tmpl w:val="097631C6"/>
    <w:lvl w:ilvl="0" w:tplc="9056C7A2">
      <w:start w:val="49"/>
      <w:numFmt w:val="bullet"/>
      <w:lvlText w:val="*"/>
      <w:lvlJc w:val="left"/>
      <w:pPr>
        <w:ind w:left="70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1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5" w:hanging="400"/>
      </w:pPr>
      <w:rPr>
        <w:rFonts w:ascii="Wingdings" w:hAnsi="Wingdings" w:hint="default"/>
      </w:rPr>
    </w:lvl>
  </w:abstractNum>
  <w:abstractNum w:abstractNumId="2" w15:restartNumberingAfterBreak="0">
    <w:nsid w:val="0C2F2C00"/>
    <w:multiLevelType w:val="hybridMultilevel"/>
    <w:tmpl w:val="5FF808F0"/>
    <w:lvl w:ilvl="0" w:tplc="92740D52">
      <w:start w:val="2"/>
      <w:numFmt w:val="bullet"/>
      <w:lvlText w:val=""/>
      <w:lvlJc w:val="left"/>
      <w:pPr>
        <w:ind w:left="960" w:hanging="360"/>
      </w:pPr>
      <w:rPr>
        <w:rFonts w:ascii="Wingdings" w:eastAsiaTheme="minorHAnsi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" w15:restartNumberingAfterBreak="0">
    <w:nsid w:val="1AF44ABF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4" w15:restartNumberingAfterBreak="0">
    <w:nsid w:val="1E9C04C5"/>
    <w:multiLevelType w:val="hybridMultilevel"/>
    <w:tmpl w:val="8A427734"/>
    <w:lvl w:ilvl="0" w:tplc="6A7A425C">
      <w:start w:val="1"/>
      <w:numFmt w:val="decimal"/>
      <w:lvlText w:val="%1."/>
      <w:lvlJc w:val="left"/>
      <w:pPr>
        <w:ind w:left="792" w:hanging="360"/>
      </w:pPr>
      <w:rPr>
        <w:rFonts w:hint="default"/>
        <w:b/>
        <w:bCs/>
      </w:rPr>
    </w:lvl>
    <w:lvl w:ilvl="1" w:tplc="04090019" w:tentative="1">
      <w:start w:val="1"/>
      <w:numFmt w:val="upperLetter"/>
      <w:lvlText w:val="%2."/>
      <w:lvlJc w:val="left"/>
      <w:pPr>
        <w:ind w:left="1232" w:hanging="400"/>
      </w:pPr>
    </w:lvl>
    <w:lvl w:ilvl="2" w:tplc="0409001B" w:tentative="1">
      <w:start w:val="1"/>
      <w:numFmt w:val="lowerRoman"/>
      <w:lvlText w:val="%3."/>
      <w:lvlJc w:val="right"/>
      <w:pPr>
        <w:ind w:left="1632" w:hanging="400"/>
      </w:pPr>
    </w:lvl>
    <w:lvl w:ilvl="3" w:tplc="0409000F" w:tentative="1">
      <w:start w:val="1"/>
      <w:numFmt w:val="decimal"/>
      <w:lvlText w:val="%4."/>
      <w:lvlJc w:val="left"/>
      <w:pPr>
        <w:ind w:left="2032" w:hanging="400"/>
      </w:pPr>
    </w:lvl>
    <w:lvl w:ilvl="4" w:tplc="04090019" w:tentative="1">
      <w:start w:val="1"/>
      <w:numFmt w:val="upperLetter"/>
      <w:lvlText w:val="%5."/>
      <w:lvlJc w:val="left"/>
      <w:pPr>
        <w:ind w:left="2432" w:hanging="400"/>
      </w:pPr>
    </w:lvl>
    <w:lvl w:ilvl="5" w:tplc="0409001B" w:tentative="1">
      <w:start w:val="1"/>
      <w:numFmt w:val="lowerRoman"/>
      <w:lvlText w:val="%6."/>
      <w:lvlJc w:val="right"/>
      <w:pPr>
        <w:ind w:left="2832" w:hanging="400"/>
      </w:pPr>
    </w:lvl>
    <w:lvl w:ilvl="6" w:tplc="0409000F" w:tentative="1">
      <w:start w:val="1"/>
      <w:numFmt w:val="decimal"/>
      <w:lvlText w:val="%7."/>
      <w:lvlJc w:val="left"/>
      <w:pPr>
        <w:ind w:left="3232" w:hanging="400"/>
      </w:pPr>
    </w:lvl>
    <w:lvl w:ilvl="7" w:tplc="04090019" w:tentative="1">
      <w:start w:val="1"/>
      <w:numFmt w:val="upperLetter"/>
      <w:lvlText w:val="%8."/>
      <w:lvlJc w:val="left"/>
      <w:pPr>
        <w:ind w:left="3632" w:hanging="400"/>
      </w:pPr>
    </w:lvl>
    <w:lvl w:ilvl="8" w:tplc="0409001B" w:tentative="1">
      <w:start w:val="1"/>
      <w:numFmt w:val="lowerRoman"/>
      <w:lvlText w:val="%9."/>
      <w:lvlJc w:val="right"/>
      <w:pPr>
        <w:ind w:left="4032" w:hanging="400"/>
      </w:pPr>
    </w:lvl>
  </w:abstractNum>
  <w:abstractNum w:abstractNumId="5" w15:restartNumberingAfterBreak="0">
    <w:nsid w:val="21F61A83"/>
    <w:multiLevelType w:val="hybridMultilevel"/>
    <w:tmpl w:val="BC582DB2"/>
    <w:lvl w:ilvl="0" w:tplc="A0125636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BB14B9"/>
    <w:multiLevelType w:val="hybridMultilevel"/>
    <w:tmpl w:val="6AB4F1EC"/>
    <w:lvl w:ilvl="0" w:tplc="3B884ADC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D3C15E1"/>
    <w:multiLevelType w:val="hybridMultilevel"/>
    <w:tmpl w:val="9AF889FE"/>
    <w:lvl w:ilvl="0" w:tplc="5DF62BB2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E9265B1"/>
    <w:multiLevelType w:val="hybridMultilevel"/>
    <w:tmpl w:val="028289C2"/>
    <w:lvl w:ilvl="0" w:tplc="A614FF76">
      <w:start w:val="49"/>
      <w:numFmt w:val="bullet"/>
      <w:lvlText w:val=""/>
      <w:lvlJc w:val="left"/>
      <w:pPr>
        <w:ind w:left="6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9" w15:restartNumberingAfterBreak="0">
    <w:nsid w:val="3331193A"/>
    <w:multiLevelType w:val="hybridMultilevel"/>
    <w:tmpl w:val="82488CFC"/>
    <w:lvl w:ilvl="0" w:tplc="CA7A3C7A">
      <w:start w:val="2"/>
      <w:numFmt w:val="bullet"/>
      <w:lvlText w:val="-"/>
      <w:lvlJc w:val="left"/>
      <w:pPr>
        <w:ind w:left="585" w:hanging="360"/>
      </w:pPr>
      <w:rPr>
        <w:rFonts w:ascii="맑은 고딕" w:eastAsia="맑은 고딕" w:hAnsi="맑은 고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0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00"/>
      </w:pPr>
      <w:rPr>
        <w:rFonts w:ascii="Wingdings" w:hAnsi="Wingdings" w:hint="default"/>
      </w:rPr>
    </w:lvl>
  </w:abstractNum>
  <w:abstractNum w:abstractNumId="10" w15:restartNumberingAfterBreak="0">
    <w:nsid w:val="395F428D"/>
    <w:multiLevelType w:val="hybridMultilevel"/>
    <w:tmpl w:val="967A2AFE"/>
    <w:lvl w:ilvl="0" w:tplc="4FD27B9C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4FA760F"/>
    <w:multiLevelType w:val="hybridMultilevel"/>
    <w:tmpl w:val="24BE14D6"/>
    <w:lvl w:ilvl="0" w:tplc="A6EAF600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C4E7F15"/>
    <w:multiLevelType w:val="hybridMultilevel"/>
    <w:tmpl w:val="0FF818C6"/>
    <w:lvl w:ilvl="0" w:tplc="812C00A4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DB85249"/>
    <w:multiLevelType w:val="hybridMultilevel"/>
    <w:tmpl w:val="057E267A"/>
    <w:lvl w:ilvl="0" w:tplc="C8FE53CA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8BE443C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15" w15:restartNumberingAfterBreak="0">
    <w:nsid w:val="5F214A41"/>
    <w:multiLevelType w:val="hybridMultilevel"/>
    <w:tmpl w:val="5F98DE68"/>
    <w:lvl w:ilvl="0" w:tplc="1632C4B2">
      <w:start w:val="49"/>
      <w:numFmt w:val="bullet"/>
      <w:lvlText w:val=""/>
      <w:lvlJc w:val="left"/>
      <w:pPr>
        <w:ind w:left="6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16" w15:restartNumberingAfterBreak="0">
    <w:nsid w:val="638120C5"/>
    <w:multiLevelType w:val="hybridMultilevel"/>
    <w:tmpl w:val="063A3540"/>
    <w:lvl w:ilvl="0" w:tplc="7AACA652">
      <w:start w:val="4"/>
      <w:numFmt w:val="bullet"/>
      <w:lvlText w:val=""/>
      <w:lvlJc w:val="left"/>
      <w:pPr>
        <w:ind w:left="6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17" w15:restartNumberingAfterBreak="0">
    <w:nsid w:val="65443EEC"/>
    <w:multiLevelType w:val="hybridMultilevel"/>
    <w:tmpl w:val="05D86DB8"/>
    <w:lvl w:ilvl="0" w:tplc="1A5EEE3C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5D7326A"/>
    <w:multiLevelType w:val="hybridMultilevel"/>
    <w:tmpl w:val="E0CCAC66"/>
    <w:lvl w:ilvl="0" w:tplc="0696F580">
      <w:start w:val="1"/>
      <w:numFmt w:val="decimal"/>
      <w:lvlText w:val="%1."/>
      <w:lvlJc w:val="left"/>
      <w:pPr>
        <w:ind w:left="760" w:hanging="360"/>
      </w:pPr>
      <w:rPr>
        <w:rFonts w:hAnsi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C6C3364"/>
    <w:multiLevelType w:val="hybridMultilevel"/>
    <w:tmpl w:val="D7348A88"/>
    <w:lvl w:ilvl="0" w:tplc="252C4F48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2B552EC"/>
    <w:multiLevelType w:val="hybridMultilevel"/>
    <w:tmpl w:val="DB0C18EE"/>
    <w:lvl w:ilvl="0" w:tplc="B38474A2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41B7144"/>
    <w:multiLevelType w:val="hybridMultilevel"/>
    <w:tmpl w:val="DBC6D902"/>
    <w:lvl w:ilvl="0" w:tplc="17F8D736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A027759"/>
    <w:multiLevelType w:val="hybridMultilevel"/>
    <w:tmpl w:val="700870AE"/>
    <w:lvl w:ilvl="0" w:tplc="F4A06A16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BAD702D"/>
    <w:multiLevelType w:val="hybridMultilevel"/>
    <w:tmpl w:val="57D4EBC6"/>
    <w:lvl w:ilvl="0" w:tplc="547C90E0">
      <w:start w:val="2"/>
      <w:numFmt w:val="bullet"/>
      <w:lvlText w:val=""/>
      <w:lvlJc w:val="left"/>
      <w:pPr>
        <w:ind w:left="6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11"/>
  </w:num>
  <w:num w:numId="5">
    <w:abstractNumId w:val="5"/>
  </w:num>
  <w:num w:numId="6">
    <w:abstractNumId w:val="0"/>
  </w:num>
  <w:num w:numId="7">
    <w:abstractNumId w:val="9"/>
  </w:num>
  <w:num w:numId="8">
    <w:abstractNumId w:val="15"/>
  </w:num>
  <w:num w:numId="9">
    <w:abstractNumId w:val="1"/>
  </w:num>
  <w:num w:numId="10">
    <w:abstractNumId w:val="8"/>
  </w:num>
  <w:num w:numId="11">
    <w:abstractNumId w:val="16"/>
  </w:num>
  <w:num w:numId="12">
    <w:abstractNumId w:val="13"/>
  </w:num>
  <w:num w:numId="13">
    <w:abstractNumId w:val="21"/>
  </w:num>
  <w:num w:numId="14">
    <w:abstractNumId w:val="7"/>
  </w:num>
  <w:num w:numId="15">
    <w:abstractNumId w:val="23"/>
  </w:num>
  <w:num w:numId="16">
    <w:abstractNumId w:val="3"/>
  </w:num>
  <w:num w:numId="17">
    <w:abstractNumId w:val="4"/>
  </w:num>
  <w:num w:numId="18">
    <w:abstractNumId w:val="18"/>
  </w:num>
  <w:num w:numId="19">
    <w:abstractNumId w:val="20"/>
  </w:num>
  <w:num w:numId="20">
    <w:abstractNumId w:val="2"/>
  </w:num>
  <w:num w:numId="21">
    <w:abstractNumId w:val="19"/>
  </w:num>
  <w:num w:numId="22">
    <w:abstractNumId w:val="17"/>
  </w:num>
  <w:num w:numId="23">
    <w:abstractNumId w:val="14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C43"/>
    <w:rsid w:val="000247BC"/>
    <w:rsid w:val="00026829"/>
    <w:rsid w:val="00033748"/>
    <w:rsid w:val="00041EBB"/>
    <w:rsid w:val="0004613B"/>
    <w:rsid w:val="00051DE5"/>
    <w:rsid w:val="00066031"/>
    <w:rsid w:val="00076952"/>
    <w:rsid w:val="000770B3"/>
    <w:rsid w:val="00081291"/>
    <w:rsid w:val="000939FD"/>
    <w:rsid w:val="00094AD3"/>
    <w:rsid w:val="00095926"/>
    <w:rsid w:val="00096C7A"/>
    <w:rsid w:val="00097B3A"/>
    <w:rsid w:val="000A70F3"/>
    <w:rsid w:val="000B017C"/>
    <w:rsid w:val="000C638F"/>
    <w:rsid w:val="000C6CF3"/>
    <w:rsid w:val="000D02E0"/>
    <w:rsid w:val="000D3EEC"/>
    <w:rsid w:val="000D5E0F"/>
    <w:rsid w:val="000E46B8"/>
    <w:rsid w:val="000E59A5"/>
    <w:rsid w:val="000F75B5"/>
    <w:rsid w:val="00100E16"/>
    <w:rsid w:val="00101107"/>
    <w:rsid w:val="001061BC"/>
    <w:rsid w:val="00110035"/>
    <w:rsid w:val="001147EA"/>
    <w:rsid w:val="0012224C"/>
    <w:rsid w:val="0018424F"/>
    <w:rsid w:val="00193DF3"/>
    <w:rsid w:val="001A5572"/>
    <w:rsid w:val="001A73F0"/>
    <w:rsid w:val="001B2DB0"/>
    <w:rsid w:val="001B786F"/>
    <w:rsid w:val="001C61CB"/>
    <w:rsid w:val="001C75FA"/>
    <w:rsid w:val="001D4C55"/>
    <w:rsid w:val="001E79C0"/>
    <w:rsid w:val="00202A66"/>
    <w:rsid w:val="00206C64"/>
    <w:rsid w:val="002331D0"/>
    <w:rsid w:val="00242F94"/>
    <w:rsid w:val="00261578"/>
    <w:rsid w:val="00263AA2"/>
    <w:rsid w:val="002725C4"/>
    <w:rsid w:val="00275DE7"/>
    <w:rsid w:val="00276ADA"/>
    <w:rsid w:val="002820AB"/>
    <w:rsid w:val="00285D89"/>
    <w:rsid w:val="00297EDC"/>
    <w:rsid w:val="002A1DBA"/>
    <w:rsid w:val="002A1E81"/>
    <w:rsid w:val="002A3373"/>
    <w:rsid w:val="002A5753"/>
    <w:rsid w:val="002B1F8A"/>
    <w:rsid w:val="002B4EFD"/>
    <w:rsid w:val="002F09D2"/>
    <w:rsid w:val="002F20C4"/>
    <w:rsid w:val="002F5DCB"/>
    <w:rsid w:val="003127FB"/>
    <w:rsid w:val="003237DA"/>
    <w:rsid w:val="0033307E"/>
    <w:rsid w:val="00333FB8"/>
    <w:rsid w:val="00352D6F"/>
    <w:rsid w:val="0036763F"/>
    <w:rsid w:val="00373462"/>
    <w:rsid w:val="003941A4"/>
    <w:rsid w:val="00394246"/>
    <w:rsid w:val="00395CDE"/>
    <w:rsid w:val="003B0191"/>
    <w:rsid w:val="003C3ADE"/>
    <w:rsid w:val="003D2697"/>
    <w:rsid w:val="003D273B"/>
    <w:rsid w:val="003E0440"/>
    <w:rsid w:val="003E17E6"/>
    <w:rsid w:val="003E4535"/>
    <w:rsid w:val="003F33F5"/>
    <w:rsid w:val="003F4CCE"/>
    <w:rsid w:val="0041608D"/>
    <w:rsid w:val="004207E6"/>
    <w:rsid w:val="00422E22"/>
    <w:rsid w:val="00423343"/>
    <w:rsid w:val="00424971"/>
    <w:rsid w:val="00424A29"/>
    <w:rsid w:val="00451D00"/>
    <w:rsid w:val="00471C61"/>
    <w:rsid w:val="00477421"/>
    <w:rsid w:val="00486E4E"/>
    <w:rsid w:val="00495731"/>
    <w:rsid w:val="004A4879"/>
    <w:rsid w:val="004C2CB3"/>
    <w:rsid w:val="004E4664"/>
    <w:rsid w:val="004E4968"/>
    <w:rsid w:val="004F144F"/>
    <w:rsid w:val="004F4E61"/>
    <w:rsid w:val="004F7C46"/>
    <w:rsid w:val="00502AD2"/>
    <w:rsid w:val="00524F28"/>
    <w:rsid w:val="00537305"/>
    <w:rsid w:val="00541208"/>
    <w:rsid w:val="005460C0"/>
    <w:rsid w:val="00551FF2"/>
    <w:rsid w:val="00552999"/>
    <w:rsid w:val="00560325"/>
    <w:rsid w:val="0056727B"/>
    <w:rsid w:val="005A0394"/>
    <w:rsid w:val="005A2F21"/>
    <w:rsid w:val="005A5F86"/>
    <w:rsid w:val="005C05E8"/>
    <w:rsid w:val="005C2CFE"/>
    <w:rsid w:val="005C4DE1"/>
    <w:rsid w:val="005C4F9D"/>
    <w:rsid w:val="005C7703"/>
    <w:rsid w:val="005D42D8"/>
    <w:rsid w:val="005F09FF"/>
    <w:rsid w:val="005F215B"/>
    <w:rsid w:val="00617478"/>
    <w:rsid w:val="00643694"/>
    <w:rsid w:val="00655030"/>
    <w:rsid w:val="00656F39"/>
    <w:rsid w:val="006633DC"/>
    <w:rsid w:val="00666877"/>
    <w:rsid w:val="006850EA"/>
    <w:rsid w:val="006935CD"/>
    <w:rsid w:val="006A052E"/>
    <w:rsid w:val="006C0FE0"/>
    <w:rsid w:val="006D2F46"/>
    <w:rsid w:val="006F2468"/>
    <w:rsid w:val="00732CD8"/>
    <w:rsid w:val="00775537"/>
    <w:rsid w:val="00784600"/>
    <w:rsid w:val="00795207"/>
    <w:rsid w:val="007C21DB"/>
    <w:rsid w:val="007C294E"/>
    <w:rsid w:val="007E04A5"/>
    <w:rsid w:val="007E70F1"/>
    <w:rsid w:val="007E7428"/>
    <w:rsid w:val="007F3753"/>
    <w:rsid w:val="007F4B35"/>
    <w:rsid w:val="00802A46"/>
    <w:rsid w:val="00807449"/>
    <w:rsid w:val="00816BF8"/>
    <w:rsid w:val="008203F0"/>
    <w:rsid w:val="0082365B"/>
    <w:rsid w:val="008243CB"/>
    <w:rsid w:val="008262BC"/>
    <w:rsid w:val="00874F1C"/>
    <w:rsid w:val="008813DD"/>
    <w:rsid w:val="00885F72"/>
    <w:rsid w:val="008A1EF1"/>
    <w:rsid w:val="008A23EC"/>
    <w:rsid w:val="008B16A6"/>
    <w:rsid w:val="008C3A0E"/>
    <w:rsid w:val="008D582F"/>
    <w:rsid w:val="008D6054"/>
    <w:rsid w:val="008E2010"/>
    <w:rsid w:val="0090149B"/>
    <w:rsid w:val="00905774"/>
    <w:rsid w:val="009065AB"/>
    <w:rsid w:val="009169C3"/>
    <w:rsid w:val="009446D7"/>
    <w:rsid w:val="0097204D"/>
    <w:rsid w:val="009928A9"/>
    <w:rsid w:val="00992926"/>
    <w:rsid w:val="009A6793"/>
    <w:rsid w:val="009C4136"/>
    <w:rsid w:val="009C7729"/>
    <w:rsid w:val="009E11B0"/>
    <w:rsid w:val="009E2725"/>
    <w:rsid w:val="009F09EE"/>
    <w:rsid w:val="009F2834"/>
    <w:rsid w:val="00A03AAF"/>
    <w:rsid w:val="00A04A7E"/>
    <w:rsid w:val="00A04B19"/>
    <w:rsid w:val="00A131B1"/>
    <w:rsid w:val="00A13968"/>
    <w:rsid w:val="00A2510E"/>
    <w:rsid w:val="00A43758"/>
    <w:rsid w:val="00A52C80"/>
    <w:rsid w:val="00A55B92"/>
    <w:rsid w:val="00A5761B"/>
    <w:rsid w:val="00A666AB"/>
    <w:rsid w:val="00A70948"/>
    <w:rsid w:val="00A7748C"/>
    <w:rsid w:val="00A855ED"/>
    <w:rsid w:val="00A9346E"/>
    <w:rsid w:val="00AA146D"/>
    <w:rsid w:val="00AA1DD2"/>
    <w:rsid w:val="00AB1FE2"/>
    <w:rsid w:val="00AB49CC"/>
    <w:rsid w:val="00AC0512"/>
    <w:rsid w:val="00AC1680"/>
    <w:rsid w:val="00AC381F"/>
    <w:rsid w:val="00AD43E1"/>
    <w:rsid w:val="00AE140F"/>
    <w:rsid w:val="00AF733A"/>
    <w:rsid w:val="00B00517"/>
    <w:rsid w:val="00B16DF9"/>
    <w:rsid w:val="00B37BB7"/>
    <w:rsid w:val="00B50286"/>
    <w:rsid w:val="00B50EAE"/>
    <w:rsid w:val="00B60717"/>
    <w:rsid w:val="00B71C43"/>
    <w:rsid w:val="00B8680A"/>
    <w:rsid w:val="00BA09EB"/>
    <w:rsid w:val="00BA39A7"/>
    <w:rsid w:val="00BA6B14"/>
    <w:rsid w:val="00BB6FD9"/>
    <w:rsid w:val="00BC15E9"/>
    <w:rsid w:val="00BE7264"/>
    <w:rsid w:val="00BF67CE"/>
    <w:rsid w:val="00C02BD5"/>
    <w:rsid w:val="00C04C8E"/>
    <w:rsid w:val="00C06332"/>
    <w:rsid w:val="00C0752B"/>
    <w:rsid w:val="00C13784"/>
    <w:rsid w:val="00C218EB"/>
    <w:rsid w:val="00C25EE1"/>
    <w:rsid w:val="00C33AA5"/>
    <w:rsid w:val="00C53E74"/>
    <w:rsid w:val="00C57FCF"/>
    <w:rsid w:val="00C653B9"/>
    <w:rsid w:val="00C74492"/>
    <w:rsid w:val="00C9666B"/>
    <w:rsid w:val="00CA4D00"/>
    <w:rsid w:val="00CB24B0"/>
    <w:rsid w:val="00CB6A8A"/>
    <w:rsid w:val="00CC577C"/>
    <w:rsid w:val="00CD05C7"/>
    <w:rsid w:val="00CD15E3"/>
    <w:rsid w:val="00CD27DA"/>
    <w:rsid w:val="00CD51F1"/>
    <w:rsid w:val="00CE7B41"/>
    <w:rsid w:val="00CF70DC"/>
    <w:rsid w:val="00D15D2C"/>
    <w:rsid w:val="00D230F5"/>
    <w:rsid w:val="00D52C44"/>
    <w:rsid w:val="00D62764"/>
    <w:rsid w:val="00D71078"/>
    <w:rsid w:val="00D73291"/>
    <w:rsid w:val="00D763D3"/>
    <w:rsid w:val="00D8408B"/>
    <w:rsid w:val="00D93DA9"/>
    <w:rsid w:val="00DA023C"/>
    <w:rsid w:val="00DA026A"/>
    <w:rsid w:val="00DC29ED"/>
    <w:rsid w:val="00DD67D7"/>
    <w:rsid w:val="00DD7E8C"/>
    <w:rsid w:val="00DE3D1C"/>
    <w:rsid w:val="00DF3046"/>
    <w:rsid w:val="00E12D33"/>
    <w:rsid w:val="00E1402F"/>
    <w:rsid w:val="00E27108"/>
    <w:rsid w:val="00E27D1B"/>
    <w:rsid w:val="00E339FE"/>
    <w:rsid w:val="00E33AE0"/>
    <w:rsid w:val="00E36D04"/>
    <w:rsid w:val="00E5048C"/>
    <w:rsid w:val="00E512BF"/>
    <w:rsid w:val="00E60776"/>
    <w:rsid w:val="00E63CEF"/>
    <w:rsid w:val="00E6649E"/>
    <w:rsid w:val="00E6738A"/>
    <w:rsid w:val="00E71AE7"/>
    <w:rsid w:val="00EB1252"/>
    <w:rsid w:val="00EB3DB4"/>
    <w:rsid w:val="00EB761D"/>
    <w:rsid w:val="00F05058"/>
    <w:rsid w:val="00F051F4"/>
    <w:rsid w:val="00F078B6"/>
    <w:rsid w:val="00F149C6"/>
    <w:rsid w:val="00F21E0F"/>
    <w:rsid w:val="00F47F86"/>
    <w:rsid w:val="00F5039D"/>
    <w:rsid w:val="00F52B06"/>
    <w:rsid w:val="00F66D78"/>
    <w:rsid w:val="00F76A58"/>
    <w:rsid w:val="00F836C9"/>
    <w:rsid w:val="00F96F46"/>
    <w:rsid w:val="00FA39A4"/>
    <w:rsid w:val="00FB2C61"/>
    <w:rsid w:val="00FB4F67"/>
    <w:rsid w:val="00FC6AEC"/>
    <w:rsid w:val="00FE35C6"/>
    <w:rsid w:val="00FF4F52"/>
    <w:rsid w:val="00FF5487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2793BB2"/>
  <w15:chartTrackingRefBased/>
  <w15:docId w15:val="{34CEB517-B592-46D4-9263-3109B0FC0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C43"/>
    <w:pPr>
      <w:ind w:leftChars="400" w:left="800"/>
    </w:pPr>
  </w:style>
  <w:style w:type="paragraph" w:customStyle="1" w:styleId="a4">
    <w:name w:val="바탕글"/>
    <w:basedOn w:val="a"/>
    <w:rsid w:val="00B71C43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table" w:styleId="a5">
    <w:name w:val="Table Grid"/>
    <w:basedOn w:val="a1"/>
    <w:uiPriority w:val="59"/>
    <w:rsid w:val="00B71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A1DBA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2A1DBA"/>
    <w:rPr>
      <w:color w:val="605E5C"/>
      <w:shd w:val="clear" w:color="auto" w:fill="E1DFDD"/>
    </w:rPr>
  </w:style>
  <w:style w:type="paragraph" w:styleId="a8">
    <w:name w:val="header"/>
    <w:aliases w:val="hd,he, Char Char,머리글 Char Char Char, Char Char Char,Char Char,Char Char Char,he + 굴림체,12 pt,굵게,왼쪽:...,Char Char Char + 굴림체,왼쪽:  0 cm,내어쓰...,...,Char Char Char + 굴림,파랑,Char Char C..."/>
    <w:basedOn w:val="a"/>
    <w:link w:val="Char"/>
    <w:unhideWhenUsed/>
    <w:rsid w:val="00AB49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d Char,he Char, Char Char Char1,머리글 Char Char Char Char, Char Char Char Char,Char Char Char1,Char Char Char Char,he + 굴림체 Char,12 pt Char,굵게 Char,왼쪽:... Char,Char Char Char + 굴림체 Char,왼쪽:  0 cm Char,내어쓰... Char,... Char,파랑 Char"/>
    <w:basedOn w:val="a0"/>
    <w:link w:val="a8"/>
    <w:rsid w:val="00AB49CC"/>
  </w:style>
  <w:style w:type="paragraph" w:styleId="a9">
    <w:name w:val="footer"/>
    <w:basedOn w:val="a"/>
    <w:link w:val="Char0"/>
    <w:uiPriority w:val="99"/>
    <w:unhideWhenUsed/>
    <w:rsid w:val="00AB49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AB49CC"/>
  </w:style>
  <w:style w:type="character" w:styleId="aa">
    <w:name w:val="Placeholder Text"/>
    <w:basedOn w:val="a0"/>
    <w:uiPriority w:val="99"/>
    <w:semiHidden/>
    <w:rsid w:val="000959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@KBSTARSBASKETBAL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BFC49-A6B1-44A5-A99B-9B9F5D705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1446</TotalTime>
  <Pages>19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kb</Company>
  <LinksUpToDate>false</LinksUpToDate>
  <CharactersWithSpaces>10798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이우주 팀원(대리)</dc:creator>
  <cp:keywords/>
  <dc:description/>
  <cp:lastModifiedBy>이우주 팀원(대리)</cp:lastModifiedBy>
  <cp:revision>160</cp:revision>
  <cp:lastPrinted>2026-06-19T00:57:00Z</cp:lastPrinted>
  <dcterms:created xsi:type="dcterms:W3CDTF">2026-04-09T08:02:00Z</dcterms:created>
  <dcterms:modified xsi:type="dcterms:W3CDTF">2026-06-22T00:35:00Z</dcterms:modified>
</cp:coreProperties>
</file>